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3FD95" w14:textId="77777777" w:rsidR="00A47669" w:rsidRPr="002A0D1D" w:rsidRDefault="00A47669" w:rsidP="00A47669">
      <w:pPr>
        <w:widowControl w:val="0"/>
        <w:autoSpaceDE w:val="0"/>
        <w:autoSpaceDN w:val="0"/>
        <w:adjustRightInd w:val="0"/>
        <w:rPr>
          <w:rFonts w:asciiTheme="minorHAnsi" w:hAnsiTheme="minorHAnsi" w:cstheme="minorHAnsi"/>
        </w:rPr>
      </w:pPr>
    </w:p>
    <w:p w14:paraId="43943457" w14:textId="77777777" w:rsidR="00A47669" w:rsidRPr="002A0D1D" w:rsidRDefault="00A47669" w:rsidP="00A47669">
      <w:pPr>
        <w:widowControl w:val="0"/>
        <w:autoSpaceDE w:val="0"/>
        <w:autoSpaceDN w:val="0"/>
        <w:adjustRightInd w:val="0"/>
        <w:ind w:left="4040"/>
        <w:jc w:val="center"/>
        <w:rPr>
          <w:rFonts w:asciiTheme="minorHAnsi" w:hAnsiTheme="minorHAnsi" w:cstheme="minorHAnsi"/>
        </w:rPr>
      </w:pPr>
    </w:p>
    <w:p w14:paraId="27A8C726" w14:textId="77777777" w:rsidR="00A47669" w:rsidRPr="002A0D1D" w:rsidRDefault="00A47669" w:rsidP="00A47669">
      <w:pPr>
        <w:widowControl w:val="0"/>
        <w:autoSpaceDE w:val="0"/>
        <w:autoSpaceDN w:val="0"/>
        <w:adjustRightInd w:val="0"/>
        <w:rPr>
          <w:rFonts w:asciiTheme="minorHAnsi" w:hAnsiTheme="minorHAnsi" w:cstheme="minorHAnsi"/>
        </w:rPr>
      </w:pPr>
    </w:p>
    <w:p w14:paraId="10ECB29B" w14:textId="77777777" w:rsidR="00A47669" w:rsidRDefault="00A47669" w:rsidP="00A47669">
      <w:pPr>
        <w:rPr>
          <w:rFonts w:asciiTheme="minorHAnsi" w:hAnsiTheme="minorHAnsi" w:cstheme="minorHAnsi"/>
          <w:b/>
        </w:rPr>
      </w:pPr>
    </w:p>
    <w:p w14:paraId="638CA7D1" w14:textId="77777777" w:rsidR="00A47669" w:rsidRDefault="00A47669" w:rsidP="00A47669">
      <w:pPr>
        <w:tabs>
          <w:tab w:val="left" w:pos="2340"/>
        </w:tabs>
        <w:rPr>
          <w:rFonts w:asciiTheme="minorHAnsi" w:hAnsiTheme="minorHAnsi" w:cstheme="minorHAnsi"/>
          <w:b/>
        </w:rPr>
      </w:pPr>
      <w:r>
        <w:rPr>
          <w:rFonts w:asciiTheme="minorHAnsi" w:hAnsiTheme="minorHAnsi" w:cstheme="minorHAnsi"/>
          <w:b/>
        </w:rPr>
        <w:tab/>
      </w:r>
    </w:p>
    <w:p w14:paraId="260EF004" w14:textId="77777777" w:rsidR="00A47669" w:rsidRDefault="00A47669" w:rsidP="003E7621">
      <w:pPr>
        <w:jc w:val="right"/>
        <w:rPr>
          <w:rFonts w:asciiTheme="minorHAnsi" w:hAnsiTheme="minorHAnsi" w:cstheme="minorHAnsi"/>
          <w:b/>
        </w:rPr>
      </w:pPr>
    </w:p>
    <w:p w14:paraId="261AA34B" w14:textId="77777777" w:rsidR="00A47669" w:rsidRDefault="00A47669" w:rsidP="00A47669">
      <w:pPr>
        <w:rPr>
          <w:rFonts w:asciiTheme="minorHAnsi" w:hAnsiTheme="minorHAnsi" w:cstheme="minorHAnsi"/>
          <w:b/>
        </w:rPr>
      </w:pPr>
    </w:p>
    <w:p w14:paraId="66F745EA" w14:textId="77777777" w:rsidR="00A47669" w:rsidRDefault="00A47669" w:rsidP="00A47669">
      <w:pPr>
        <w:rPr>
          <w:rFonts w:asciiTheme="minorHAnsi" w:hAnsiTheme="minorHAnsi" w:cstheme="minorHAnsi"/>
          <w:b/>
        </w:rPr>
      </w:pPr>
    </w:p>
    <w:p w14:paraId="374221C3" w14:textId="77777777" w:rsidR="00A47669" w:rsidRDefault="00A47669" w:rsidP="00A47669">
      <w:pPr>
        <w:rPr>
          <w:rFonts w:asciiTheme="minorHAnsi" w:hAnsiTheme="minorHAnsi" w:cstheme="minorHAnsi"/>
          <w:b/>
        </w:rPr>
      </w:pPr>
    </w:p>
    <w:p w14:paraId="7F160410" w14:textId="77777777" w:rsidR="00A47669" w:rsidRPr="002A0D1D" w:rsidRDefault="00A47669" w:rsidP="00A47669">
      <w:pPr>
        <w:rPr>
          <w:rFonts w:asciiTheme="minorHAnsi" w:hAnsiTheme="minorHAnsi" w:cstheme="minorHAnsi"/>
          <w:b/>
        </w:rPr>
      </w:pPr>
    </w:p>
    <w:p w14:paraId="0AA6CBEF" w14:textId="77777777" w:rsidR="00A47669" w:rsidRPr="002A0D1D" w:rsidRDefault="00A47669" w:rsidP="00A47669">
      <w:pPr>
        <w:pStyle w:val="HTML-oblikovano"/>
        <w:tabs>
          <w:tab w:val="center" w:pos="4749"/>
          <w:tab w:val="right" w:pos="9498"/>
        </w:tabs>
        <w:jc w:val="center"/>
        <w:rPr>
          <w:rFonts w:asciiTheme="minorHAnsi" w:hAnsiTheme="minorHAnsi" w:cstheme="minorHAnsi"/>
          <w:b/>
          <w:bCs/>
          <w:sz w:val="24"/>
          <w:szCs w:val="24"/>
        </w:rPr>
      </w:pPr>
      <w:r w:rsidRPr="002A0D1D">
        <w:rPr>
          <w:rFonts w:asciiTheme="minorHAnsi" w:hAnsiTheme="minorHAnsi" w:cstheme="minorHAnsi"/>
          <w:b/>
          <w:bCs/>
          <w:sz w:val="24"/>
          <w:szCs w:val="24"/>
        </w:rPr>
        <w:t>DOKUMENTACIJA ZA ODDAJO JAVNEGA NAROČILA</w:t>
      </w:r>
    </w:p>
    <w:p w14:paraId="3BEA3584" w14:textId="7E241FBF" w:rsidR="00A47669" w:rsidRPr="002A0D1D" w:rsidRDefault="00A47669" w:rsidP="00A47669">
      <w:pPr>
        <w:pStyle w:val="HTML-oblikovano"/>
        <w:jc w:val="center"/>
        <w:rPr>
          <w:rFonts w:asciiTheme="minorHAnsi" w:hAnsiTheme="minorHAnsi" w:cstheme="minorHAnsi"/>
          <w:b/>
          <w:bCs/>
          <w:sz w:val="24"/>
          <w:szCs w:val="24"/>
        </w:rPr>
      </w:pPr>
      <w:r w:rsidRPr="002A0D1D">
        <w:rPr>
          <w:rFonts w:asciiTheme="minorHAnsi" w:hAnsiTheme="minorHAnsi" w:cstheme="minorHAnsi"/>
          <w:b/>
          <w:bCs/>
          <w:sz w:val="24"/>
          <w:szCs w:val="24"/>
        </w:rPr>
        <w:t xml:space="preserve">Z OZNAKO </w:t>
      </w:r>
      <w:r w:rsidR="001944CC">
        <w:rPr>
          <w:rFonts w:asciiTheme="minorHAnsi" w:hAnsiTheme="minorHAnsi" w:cstheme="minorHAnsi"/>
          <w:b/>
          <w:bCs/>
          <w:sz w:val="24"/>
          <w:szCs w:val="24"/>
        </w:rPr>
        <w:t>ST-1/2026</w:t>
      </w:r>
    </w:p>
    <w:p w14:paraId="2313CA71" w14:textId="77777777" w:rsidR="00A47669" w:rsidRPr="002A0D1D" w:rsidRDefault="00A47669" w:rsidP="00A47669">
      <w:pPr>
        <w:pStyle w:val="HTML-oblikovano"/>
        <w:jc w:val="center"/>
        <w:rPr>
          <w:rFonts w:asciiTheme="minorHAnsi" w:hAnsiTheme="minorHAnsi" w:cstheme="minorHAnsi"/>
          <w:i/>
          <w:iCs/>
          <w:sz w:val="24"/>
          <w:szCs w:val="24"/>
        </w:rPr>
      </w:pPr>
      <w:r w:rsidRPr="002A0D1D">
        <w:rPr>
          <w:rFonts w:asciiTheme="minorHAnsi" w:hAnsiTheme="minorHAnsi" w:cstheme="minorHAnsi"/>
          <w:i/>
          <w:iCs/>
          <w:sz w:val="24"/>
          <w:szCs w:val="24"/>
        </w:rPr>
        <w:t>(v nadaljevanju: razpisna dokumentacija)</w:t>
      </w:r>
    </w:p>
    <w:p w14:paraId="494A2173" w14:textId="77777777" w:rsidR="00A47669" w:rsidRPr="002A0D1D" w:rsidRDefault="00A47669" w:rsidP="00A47669">
      <w:pPr>
        <w:jc w:val="center"/>
        <w:rPr>
          <w:rFonts w:asciiTheme="minorHAnsi" w:hAnsiTheme="minorHAnsi" w:cstheme="minorHAnsi"/>
        </w:rPr>
      </w:pPr>
    </w:p>
    <w:p w14:paraId="3BF20ECC" w14:textId="77777777" w:rsidR="00A47669" w:rsidRPr="002A0D1D" w:rsidRDefault="00A47669" w:rsidP="00A47669">
      <w:pPr>
        <w:jc w:val="center"/>
        <w:rPr>
          <w:rFonts w:asciiTheme="minorHAnsi" w:hAnsiTheme="minorHAnsi" w:cstheme="minorHAnsi"/>
        </w:rPr>
      </w:pPr>
    </w:p>
    <w:p w14:paraId="502E6FAA" w14:textId="77777777" w:rsidR="00A47669" w:rsidRDefault="00A47669" w:rsidP="00A47669">
      <w:pPr>
        <w:jc w:val="center"/>
        <w:rPr>
          <w:rFonts w:asciiTheme="minorHAnsi" w:hAnsiTheme="minorHAnsi" w:cstheme="minorHAnsi"/>
        </w:rPr>
      </w:pPr>
    </w:p>
    <w:p w14:paraId="207EB882" w14:textId="77777777" w:rsidR="00A47669" w:rsidRDefault="00A47669" w:rsidP="00A47669">
      <w:pPr>
        <w:rPr>
          <w:rFonts w:asciiTheme="minorHAnsi" w:hAnsiTheme="minorHAnsi" w:cstheme="minorHAnsi"/>
        </w:rPr>
      </w:pPr>
    </w:p>
    <w:p w14:paraId="38790E59" w14:textId="77777777" w:rsidR="00A47669" w:rsidRPr="002A0D1D" w:rsidRDefault="00A47669" w:rsidP="00A47669">
      <w:pPr>
        <w:rPr>
          <w:rFonts w:asciiTheme="minorHAnsi" w:hAnsiTheme="minorHAnsi" w:cstheme="minorHAnsi"/>
        </w:rPr>
      </w:pPr>
    </w:p>
    <w:p w14:paraId="17282BE0" w14:textId="77777777" w:rsidR="00A47669" w:rsidRPr="002A0D1D" w:rsidRDefault="00A47669" w:rsidP="00A47669">
      <w:pPr>
        <w:rPr>
          <w:rFonts w:asciiTheme="minorHAnsi" w:hAnsiTheme="minorHAnsi" w:cstheme="minorHAnsi"/>
        </w:rPr>
      </w:pPr>
    </w:p>
    <w:p w14:paraId="7B27E50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r w:rsidRPr="002A0D1D">
        <w:rPr>
          <w:rFonts w:asciiTheme="minorHAnsi" w:hAnsiTheme="minorHAnsi" w:cstheme="minorHAnsi"/>
          <w:i/>
        </w:rPr>
        <w:t>Vrsta postopka:</w:t>
      </w:r>
    </w:p>
    <w:p w14:paraId="448AF1CC"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sidRPr="002A0D1D">
        <w:rPr>
          <w:rFonts w:asciiTheme="minorHAnsi" w:hAnsiTheme="minorHAnsi" w:cstheme="minorHAnsi"/>
          <w:b/>
        </w:rPr>
        <w:t>ODPRTI POSTOPEK</w:t>
      </w:r>
    </w:p>
    <w:p w14:paraId="216B0371"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rPr>
      </w:pPr>
    </w:p>
    <w:p w14:paraId="216FC1D9" w14:textId="77777777" w:rsidR="00A47669" w:rsidRPr="002A0D1D" w:rsidRDefault="00A47669"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i/>
        </w:rPr>
      </w:pPr>
      <w:r w:rsidRPr="002A0D1D">
        <w:rPr>
          <w:rFonts w:asciiTheme="minorHAnsi" w:hAnsiTheme="minorHAnsi" w:cstheme="minorHAnsi"/>
          <w:i/>
        </w:rPr>
        <w:t>Predmet javnega naročila:</w:t>
      </w:r>
    </w:p>
    <w:p w14:paraId="576C535C" w14:textId="39A78854" w:rsidR="00A47669" w:rsidRPr="002A0D1D" w:rsidRDefault="00487A70" w:rsidP="003E7621">
      <w:pPr>
        <w:pBdr>
          <w:top w:val="thinThickLargeGap" w:sz="24" w:space="1" w:color="000000"/>
          <w:left w:val="thinThickLargeGap" w:sz="24" w:space="0" w:color="000000"/>
          <w:bottom w:val="thickThinLargeGap" w:sz="24" w:space="1" w:color="000000"/>
          <w:right w:val="thickThinLargeGap" w:sz="24" w:space="0" w:color="000000"/>
        </w:pBdr>
        <w:shd w:val="clear" w:color="auto" w:fill="E6E6E6"/>
        <w:jc w:val="center"/>
        <w:rPr>
          <w:rFonts w:asciiTheme="minorHAnsi" w:hAnsiTheme="minorHAnsi" w:cstheme="minorHAnsi"/>
          <w:b/>
        </w:rPr>
      </w:pPr>
      <w:r>
        <w:rPr>
          <w:rFonts w:asciiTheme="minorHAnsi" w:hAnsiTheme="minorHAnsi" w:cstheme="minorHAnsi"/>
          <w:b/>
        </w:rPr>
        <w:t>TISK RAČUNOV IN IZVAJANJE POŠTNIH STORITEV</w:t>
      </w:r>
    </w:p>
    <w:p w14:paraId="71C6CCBB" w14:textId="77777777" w:rsidR="00A47669" w:rsidRPr="002A0D1D" w:rsidRDefault="00A47669" w:rsidP="00A47669">
      <w:pPr>
        <w:rPr>
          <w:rFonts w:asciiTheme="minorHAnsi" w:hAnsiTheme="minorHAnsi" w:cstheme="minorHAnsi"/>
        </w:rPr>
      </w:pPr>
    </w:p>
    <w:p w14:paraId="72A919BE" w14:textId="77777777" w:rsidR="00A47669" w:rsidRPr="002A0D1D" w:rsidRDefault="00A47669" w:rsidP="00A47669">
      <w:pPr>
        <w:rPr>
          <w:rFonts w:asciiTheme="minorHAnsi" w:hAnsiTheme="minorHAnsi" w:cstheme="minorHAnsi"/>
        </w:rPr>
      </w:pPr>
    </w:p>
    <w:p w14:paraId="5C4D78F2" w14:textId="77777777" w:rsidR="00A47669" w:rsidRPr="002A0D1D" w:rsidRDefault="00A47669" w:rsidP="00A47669">
      <w:pPr>
        <w:rPr>
          <w:rFonts w:asciiTheme="minorHAnsi" w:hAnsiTheme="minorHAnsi" w:cstheme="minorHAnsi"/>
        </w:rPr>
      </w:pPr>
    </w:p>
    <w:p w14:paraId="2325BD8C" w14:textId="77777777" w:rsidR="00A47669" w:rsidRPr="002A0D1D" w:rsidRDefault="00A47669" w:rsidP="00A47669">
      <w:pPr>
        <w:rPr>
          <w:rFonts w:asciiTheme="minorHAnsi" w:hAnsiTheme="minorHAnsi" w:cstheme="minorHAnsi"/>
        </w:rPr>
      </w:pPr>
    </w:p>
    <w:p w14:paraId="79E57155" w14:textId="77777777" w:rsidR="00A47669" w:rsidRPr="002A0D1D" w:rsidRDefault="00A47669" w:rsidP="00A47669">
      <w:pPr>
        <w:tabs>
          <w:tab w:val="left" w:pos="6450"/>
        </w:tabs>
        <w:rPr>
          <w:rFonts w:asciiTheme="minorHAnsi" w:hAnsiTheme="minorHAnsi" w:cstheme="minorHAnsi"/>
        </w:rPr>
      </w:pPr>
      <w:r w:rsidRPr="002A0D1D">
        <w:rPr>
          <w:rFonts w:asciiTheme="minorHAnsi" w:hAnsiTheme="minorHAnsi" w:cstheme="minorHAnsi"/>
        </w:rPr>
        <w:tab/>
      </w:r>
    </w:p>
    <w:p w14:paraId="7239C309" w14:textId="77777777" w:rsidR="00A47669" w:rsidRPr="002A0D1D" w:rsidRDefault="00A47669" w:rsidP="00A47669">
      <w:pPr>
        <w:rPr>
          <w:rFonts w:asciiTheme="minorHAnsi" w:hAnsiTheme="minorHAnsi" w:cstheme="minorHAnsi"/>
        </w:rPr>
      </w:pPr>
    </w:p>
    <w:p w14:paraId="2CFC2589" w14:textId="77777777" w:rsidR="00A47669" w:rsidRPr="002A0D1D" w:rsidRDefault="00A47669" w:rsidP="00A47669">
      <w:pPr>
        <w:rPr>
          <w:rFonts w:asciiTheme="minorHAnsi" w:hAnsiTheme="minorHAnsi" w:cstheme="minorHAnsi"/>
        </w:rPr>
      </w:pPr>
    </w:p>
    <w:p w14:paraId="6038B695" w14:textId="77777777" w:rsidR="00A47669" w:rsidRPr="002A0D1D" w:rsidRDefault="00A47669" w:rsidP="00A47669">
      <w:pPr>
        <w:rPr>
          <w:rFonts w:asciiTheme="minorHAnsi" w:hAnsiTheme="minorHAnsi" w:cstheme="minorHAnsi"/>
        </w:rPr>
      </w:pPr>
    </w:p>
    <w:p w14:paraId="7AC16CB5" w14:textId="77777777" w:rsidR="00A47669" w:rsidRPr="002A0D1D" w:rsidRDefault="00A47669" w:rsidP="00A47669">
      <w:pPr>
        <w:rPr>
          <w:rFonts w:asciiTheme="minorHAnsi" w:hAnsiTheme="minorHAnsi" w:cstheme="minorHAnsi"/>
        </w:rPr>
      </w:pPr>
    </w:p>
    <w:p w14:paraId="6974623F" w14:textId="77777777" w:rsidR="00A47669" w:rsidRPr="002A0D1D" w:rsidRDefault="00A47669" w:rsidP="00A47669">
      <w:pPr>
        <w:rPr>
          <w:rFonts w:asciiTheme="minorHAnsi" w:hAnsiTheme="minorHAnsi" w:cstheme="minorHAnsi"/>
        </w:rPr>
      </w:pPr>
    </w:p>
    <w:p w14:paraId="30EA0CE3" w14:textId="77777777" w:rsidR="00A47669" w:rsidRPr="002A0D1D" w:rsidRDefault="00A47669" w:rsidP="00A47669">
      <w:pPr>
        <w:rPr>
          <w:rFonts w:asciiTheme="minorHAnsi" w:hAnsiTheme="minorHAnsi" w:cstheme="minorHAnsi"/>
        </w:rPr>
      </w:pPr>
    </w:p>
    <w:p w14:paraId="1DFD3FED" w14:textId="77777777" w:rsidR="00A47669" w:rsidRPr="002A0D1D" w:rsidRDefault="00A47669" w:rsidP="00A47669">
      <w:pPr>
        <w:rPr>
          <w:rFonts w:asciiTheme="minorHAnsi" w:hAnsiTheme="minorHAnsi" w:cstheme="minorHAnsi"/>
        </w:rPr>
      </w:pPr>
    </w:p>
    <w:p w14:paraId="178A2A50" w14:textId="77777777" w:rsidR="00A47669" w:rsidRPr="002A0D1D" w:rsidRDefault="00A47669" w:rsidP="00A47669">
      <w:pPr>
        <w:rPr>
          <w:rFonts w:asciiTheme="minorHAnsi" w:hAnsiTheme="minorHAnsi" w:cstheme="minorHAnsi"/>
        </w:rPr>
      </w:pPr>
    </w:p>
    <w:p w14:paraId="2A85EFEB" w14:textId="77777777" w:rsidR="00A47669" w:rsidRPr="002A0D1D" w:rsidRDefault="00A47669" w:rsidP="00A47669">
      <w:pPr>
        <w:rPr>
          <w:rFonts w:asciiTheme="minorHAnsi" w:hAnsiTheme="minorHAnsi" w:cstheme="minorHAnsi"/>
        </w:rPr>
      </w:pPr>
    </w:p>
    <w:p w14:paraId="6F51CE54" w14:textId="77777777" w:rsidR="00A47669" w:rsidRPr="002A0D1D" w:rsidRDefault="00A47669" w:rsidP="00A47669">
      <w:pPr>
        <w:rPr>
          <w:rFonts w:asciiTheme="minorHAnsi" w:hAnsiTheme="minorHAnsi" w:cstheme="minorHAnsi"/>
        </w:rPr>
      </w:pPr>
    </w:p>
    <w:p w14:paraId="3065630E" w14:textId="77777777" w:rsidR="00A47669" w:rsidRPr="002A0D1D" w:rsidRDefault="00A47669" w:rsidP="00A47669">
      <w:pPr>
        <w:rPr>
          <w:rFonts w:asciiTheme="minorHAnsi" w:hAnsiTheme="minorHAnsi" w:cstheme="minorHAnsi"/>
        </w:rPr>
      </w:pPr>
    </w:p>
    <w:p w14:paraId="3C95D159" w14:textId="77777777" w:rsidR="00A47669" w:rsidRPr="002A0D1D" w:rsidRDefault="00A47669" w:rsidP="00A47669">
      <w:pPr>
        <w:pageBreakBefore/>
        <w:rPr>
          <w:rFonts w:asciiTheme="minorHAnsi" w:hAnsiTheme="minorHAnsi" w:cstheme="minorHAnsi"/>
        </w:rPr>
      </w:pPr>
      <w:r w:rsidRPr="002A0D1D">
        <w:rPr>
          <w:rFonts w:asciiTheme="minorHAnsi" w:hAnsiTheme="minorHAnsi" w:cstheme="minorHAnsi"/>
          <w:b/>
        </w:rPr>
        <w:lastRenderedPageBreak/>
        <w:t>KAZALO</w:t>
      </w:r>
    </w:p>
    <w:p w14:paraId="5A8D2530" w14:textId="77777777" w:rsidR="00A47669" w:rsidRPr="002A0D1D" w:rsidRDefault="00A47669" w:rsidP="00A47669">
      <w:pPr>
        <w:rPr>
          <w:rFonts w:asciiTheme="minorHAnsi" w:hAnsiTheme="minorHAnsi" w:cstheme="minorHAnsi"/>
          <w:b/>
        </w:rPr>
      </w:pPr>
    </w:p>
    <w:p w14:paraId="73D884D1" w14:textId="77777777" w:rsidR="00A47669" w:rsidRPr="002A0D1D" w:rsidRDefault="00A47669" w:rsidP="00A47669">
      <w:pPr>
        <w:tabs>
          <w:tab w:val="left" w:pos="8424"/>
        </w:tabs>
        <w:rPr>
          <w:rFonts w:asciiTheme="minorHAnsi" w:hAnsiTheme="minorHAnsi" w:cstheme="minorHAnsi"/>
        </w:rPr>
      </w:pPr>
      <w:r w:rsidRPr="002A0D1D">
        <w:rPr>
          <w:rFonts w:asciiTheme="minorHAnsi" w:hAnsiTheme="minorHAnsi" w:cstheme="minorHAnsi"/>
        </w:rPr>
        <w:tab/>
      </w:r>
    </w:p>
    <w:p w14:paraId="697BE9E3" w14:textId="66903859" w:rsidR="004B37BE" w:rsidRDefault="00A47669">
      <w:pPr>
        <w:pStyle w:val="Kazalovsebine1"/>
        <w:rPr>
          <w:rStyle w:val="Hiperpovezava"/>
          <w:rFonts w:asciiTheme="minorHAnsi" w:hAnsiTheme="minorHAnsi" w:cstheme="minorHAnsi"/>
          <w:noProof/>
        </w:rPr>
      </w:pPr>
      <w:r w:rsidRPr="004B37BE">
        <w:rPr>
          <w:rFonts w:asciiTheme="minorHAnsi" w:hAnsiTheme="minorHAnsi" w:cstheme="minorHAnsi"/>
        </w:rPr>
        <w:fldChar w:fldCharType="begin"/>
      </w:r>
      <w:r w:rsidRPr="004B37BE">
        <w:rPr>
          <w:rFonts w:asciiTheme="minorHAnsi" w:hAnsiTheme="minorHAnsi" w:cstheme="minorHAnsi"/>
        </w:rPr>
        <w:instrText xml:space="preserve"> TOC \o "1-3" \h \z \u </w:instrText>
      </w:r>
      <w:r w:rsidRPr="004B37BE">
        <w:rPr>
          <w:rFonts w:asciiTheme="minorHAnsi" w:hAnsiTheme="minorHAnsi" w:cstheme="minorHAnsi"/>
        </w:rPr>
        <w:fldChar w:fldCharType="separate"/>
      </w:r>
      <w:hyperlink w:anchor="_Toc218668233" w:history="1">
        <w:r w:rsidR="004B37BE" w:rsidRPr="004B37BE">
          <w:rPr>
            <w:rStyle w:val="Hiperpovezava"/>
            <w:rFonts w:asciiTheme="minorHAnsi" w:hAnsiTheme="minorHAnsi" w:cstheme="minorHAnsi"/>
            <w:bCs/>
            <w:noProof/>
          </w:rPr>
          <w:t>A) POVABILO K ODDAJI PONUDBE</w:t>
        </w:r>
        <w:r w:rsidR="004B37BE" w:rsidRPr="004B37BE">
          <w:rPr>
            <w:rFonts w:asciiTheme="minorHAnsi" w:hAnsiTheme="minorHAnsi" w:cstheme="minorHAnsi"/>
            <w:noProof/>
            <w:webHidden/>
          </w:rPr>
          <w:tab/>
        </w:r>
        <w:r w:rsidR="004B37BE" w:rsidRPr="004B37BE">
          <w:rPr>
            <w:rFonts w:asciiTheme="minorHAnsi" w:hAnsiTheme="minorHAnsi" w:cstheme="minorHAnsi"/>
            <w:noProof/>
            <w:webHidden/>
          </w:rPr>
          <w:fldChar w:fldCharType="begin"/>
        </w:r>
        <w:r w:rsidR="004B37BE" w:rsidRPr="004B37BE">
          <w:rPr>
            <w:rFonts w:asciiTheme="minorHAnsi" w:hAnsiTheme="minorHAnsi" w:cstheme="minorHAnsi"/>
            <w:noProof/>
            <w:webHidden/>
          </w:rPr>
          <w:instrText xml:space="preserve"> PAGEREF _Toc218668233 \h </w:instrText>
        </w:r>
        <w:r w:rsidR="004B37BE" w:rsidRPr="004B37BE">
          <w:rPr>
            <w:rFonts w:asciiTheme="minorHAnsi" w:hAnsiTheme="minorHAnsi" w:cstheme="minorHAnsi"/>
            <w:noProof/>
            <w:webHidden/>
          </w:rPr>
        </w:r>
        <w:r w:rsidR="004B37BE" w:rsidRPr="004B37BE">
          <w:rPr>
            <w:rFonts w:asciiTheme="minorHAnsi" w:hAnsiTheme="minorHAnsi" w:cstheme="minorHAnsi"/>
            <w:noProof/>
            <w:webHidden/>
          </w:rPr>
          <w:fldChar w:fldCharType="separate"/>
        </w:r>
        <w:r w:rsidR="004B37BE" w:rsidRPr="004B37BE">
          <w:rPr>
            <w:rFonts w:asciiTheme="minorHAnsi" w:hAnsiTheme="minorHAnsi" w:cstheme="minorHAnsi"/>
            <w:noProof/>
            <w:webHidden/>
          </w:rPr>
          <w:t>3</w:t>
        </w:r>
        <w:r w:rsidR="004B37BE" w:rsidRPr="004B37BE">
          <w:rPr>
            <w:rFonts w:asciiTheme="minorHAnsi" w:hAnsiTheme="minorHAnsi" w:cstheme="minorHAnsi"/>
            <w:noProof/>
            <w:webHidden/>
          </w:rPr>
          <w:fldChar w:fldCharType="end"/>
        </w:r>
      </w:hyperlink>
    </w:p>
    <w:p w14:paraId="16ECEB5D" w14:textId="77777777" w:rsidR="004B37BE" w:rsidRPr="004B37BE" w:rsidRDefault="004B37BE" w:rsidP="004B37BE">
      <w:pPr>
        <w:rPr>
          <w:rFonts w:eastAsiaTheme="minorEastAsia"/>
        </w:rPr>
      </w:pPr>
    </w:p>
    <w:p w14:paraId="51C89F8D" w14:textId="2366E253" w:rsidR="004B37BE" w:rsidRDefault="004B37BE">
      <w:pPr>
        <w:pStyle w:val="Kazalovsebine2"/>
        <w:rPr>
          <w:rStyle w:val="Hiperpovezava"/>
          <w:rFonts w:asciiTheme="minorHAnsi" w:hAnsiTheme="minorHAnsi" w:cstheme="minorHAnsi"/>
          <w:noProof/>
        </w:rPr>
      </w:pPr>
      <w:hyperlink w:anchor="_Toc218668234" w:history="1">
        <w:r w:rsidRPr="004B37BE">
          <w:rPr>
            <w:rStyle w:val="Hiperpovezava"/>
            <w:rFonts w:asciiTheme="minorHAnsi" w:hAnsiTheme="minorHAnsi" w:cstheme="minorHAnsi"/>
            <w:noProof/>
          </w:rPr>
          <w:t>I. SPLOŠNO O RAZPISU</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_Toc218668234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4</w:t>
        </w:r>
        <w:r w:rsidRPr="004B37BE">
          <w:rPr>
            <w:rFonts w:asciiTheme="minorHAnsi" w:hAnsiTheme="minorHAnsi" w:cstheme="minorHAnsi"/>
            <w:noProof/>
            <w:webHidden/>
          </w:rPr>
          <w:fldChar w:fldCharType="end"/>
        </w:r>
      </w:hyperlink>
    </w:p>
    <w:p w14:paraId="283721F8" w14:textId="77777777" w:rsidR="004B37BE" w:rsidRPr="004B37BE" w:rsidRDefault="004B37BE" w:rsidP="004B37BE">
      <w:pPr>
        <w:rPr>
          <w:rFonts w:eastAsiaTheme="minorEastAsia"/>
        </w:rPr>
      </w:pPr>
    </w:p>
    <w:p w14:paraId="189DC841" w14:textId="10F6EEAD"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35" w:history="1">
        <w:r w:rsidRPr="004B37BE">
          <w:rPr>
            <w:rStyle w:val="Hiperpovezava"/>
            <w:rFonts w:asciiTheme="minorHAnsi" w:hAnsiTheme="minorHAnsi" w:cstheme="minorHAnsi"/>
            <w:noProof/>
          </w:rPr>
          <w:t>1.1 Vrsta postopka</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_Toc218668235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4</w:t>
        </w:r>
        <w:r w:rsidRPr="004B37BE">
          <w:rPr>
            <w:rFonts w:asciiTheme="minorHAnsi" w:hAnsiTheme="minorHAnsi" w:cstheme="minorHAnsi"/>
            <w:noProof/>
            <w:webHidden/>
          </w:rPr>
          <w:fldChar w:fldCharType="end"/>
        </w:r>
      </w:hyperlink>
    </w:p>
    <w:p w14:paraId="78182BE5" w14:textId="65ABFD7F"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36" w:history="1">
        <w:r w:rsidRPr="004B37BE">
          <w:rPr>
            <w:rStyle w:val="Hiperpovezava"/>
            <w:rFonts w:asciiTheme="minorHAnsi" w:hAnsiTheme="minorHAnsi" w:cstheme="minorHAnsi"/>
            <w:noProof/>
          </w:rPr>
          <w:t>1.2 Opis predmeta naročila</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_Toc218668236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4</w:t>
        </w:r>
        <w:r w:rsidRPr="004B37BE">
          <w:rPr>
            <w:rFonts w:asciiTheme="minorHAnsi" w:hAnsiTheme="minorHAnsi" w:cstheme="minorHAnsi"/>
            <w:noProof/>
            <w:webHidden/>
          </w:rPr>
          <w:fldChar w:fldCharType="end"/>
        </w:r>
      </w:hyperlink>
    </w:p>
    <w:p w14:paraId="5258D891" w14:textId="425026DF"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37" w:history="1">
        <w:r w:rsidRPr="004B37BE">
          <w:rPr>
            <w:rStyle w:val="Hiperpovezava"/>
            <w:rFonts w:asciiTheme="minorHAnsi" w:hAnsiTheme="minorHAnsi" w:cstheme="minorHAnsi"/>
            <w:noProof/>
          </w:rPr>
          <w:t>1.3 Veljavnost ponudbe</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_Toc218668237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4</w:t>
        </w:r>
        <w:r w:rsidRPr="004B37BE">
          <w:rPr>
            <w:rFonts w:asciiTheme="minorHAnsi" w:hAnsiTheme="minorHAnsi" w:cstheme="minorHAnsi"/>
            <w:noProof/>
            <w:webHidden/>
          </w:rPr>
          <w:fldChar w:fldCharType="end"/>
        </w:r>
      </w:hyperlink>
    </w:p>
    <w:p w14:paraId="35790D91" w14:textId="6FF34828"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38" w:history="1">
        <w:r w:rsidRPr="004B37BE">
          <w:rPr>
            <w:rStyle w:val="Hiperpovezava"/>
            <w:rFonts w:asciiTheme="minorHAnsi" w:hAnsiTheme="minorHAnsi" w:cstheme="minorHAnsi"/>
            <w:noProof/>
          </w:rPr>
          <w:t>1.4 Pojasnila in dopolnitev razpisne dokumentacije</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_Toc218668238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4</w:t>
        </w:r>
        <w:r w:rsidRPr="004B37BE">
          <w:rPr>
            <w:rFonts w:asciiTheme="minorHAnsi" w:hAnsiTheme="minorHAnsi" w:cstheme="minorHAnsi"/>
            <w:noProof/>
            <w:webHidden/>
          </w:rPr>
          <w:fldChar w:fldCharType="end"/>
        </w:r>
      </w:hyperlink>
    </w:p>
    <w:p w14:paraId="000A33D2" w14:textId="7D4AC7E7"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39" w:history="1">
        <w:r w:rsidRPr="004B37BE">
          <w:rPr>
            <w:rStyle w:val="Hiperpovezava"/>
            <w:rFonts w:asciiTheme="minorHAnsi" w:hAnsiTheme="minorHAnsi" w:cstheme="minorHAnsi"/>
            <w:noProof/>
          </w:rPr>
          <w:t>1.5 Sodelovanje na razpisu</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_Toc218668239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5</w:t>
        </w:r>
        <w:r w:rsidRPr="004B37BE">
          <w:rPr>
            <w:rFonts w:asciiTheme="minorHAnsi" w:hAnsiTheme="minorHAnsi" w:cstheme="minorHAnsi"/>
            <w:noProof/>
            <w:webHidden/>
          </w:rPr>
          <w:fldChar w:fldCharType="end"/>
        </w:r>
      </w:hyperlink>
    </w:p>
    <w:p w14:paraId="22729EFC" w14:textId="18E94DCE"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0" w:history="1">
        <w:r w:rsidRPr="004B37BE">
          <w:rPr>
            <w:rStyle w:val="Hiperpovezava"/>
            <w:rFonts w:asciiTheme="minorHAnsi" w:hAnsiTheme="minorHAnsi" w:cstheme="minorHAnsi"/>
            <w:noProof/>
          </w:rPr>
          <w:t>1.6 Pravilna ponudba</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_Toc218668240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7</w:t>
        </w:r>
        <w:r w:rsidRPr="004B37BE">
          <w:rPr>
            <w:rFonts w:asciiTheme="minorHAnsi" w:hAnsiTheme="minorHAnsi" w:cstheme="minorHAnsi"/>
            <w:noProof/>
            <w:webHidden/>
          </w:rPr>
          <w:fldChar w:fldCharType="end"/>
        </w:r>
      </w:hyperlink>
    </w:p>
    <w:p w14:paraId="2249FD05" w14:textId="3203E936"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1" w:history="1">
        <w:r w:rsidRPr="004B37BE">
          <w:rPr>
            <w:rStyle w:val="Hiperpovezava"/>
            <w:rFonts w:asciiTheme="minorHAnsi" w:hAnsiTheme="minorHAnsi" w:cstheme="minorHAnsi"/>
            <w:noProof/>
          </w:rPr>
          <w:t>1.7 Pogoji za priznanje sposobnosti</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_Toc218668241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8</w:t>
        </w:r>
        <w:r w:rsidRPr="004B37BE">
          <w:rPr>
            <w:rFonts w:asciiTheme="minorHAnsi" w:hAnsiTheme="minorHAnsi" w:cstheme="minorHAnsi"/>
            <w:noProof/>
            <w:webHidden/>
          </w:rPr>
          <w:fldChar w:fldCharType="end"/>
        </w:r>
      </w:hyperlink>
    </w:p>
    <w:p w14:paraId="0B7C7745" w14:textId="08276B43"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2" w:history="1">
        <w:r w:rsidRPr="004B37BE">
          <w:rPr>
            <w:rStyle w:val="Hiperpovezava"/>
            <w:rFonts w:asciiTheme="minorHAnsi" w:hAnsiTheme="minorHAnsi" w:cstheme="minorHAnsi"/>
            <w:noProof/>
          </w:rPr>
          <w:t>1.8 Zaupnost</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_Toc218668242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14</w:t>
        </w:r>
        <w:r w:rsidRPr="004B37BE">
          <w:rPr>
            <w:rFonts w:asciiTheme="minorHAnsi" w:hAnsiTheme="minorHAnsi" w:cstheme="minorHAnsi"/>
            <w:noProof/>
            <w:webHidden/>
          </w:rPr>
          <w:fldChar w:fldCharType="end"/>
        </w:r>
      </w:hyperlink>
    </w:p>
    <w:p w14:paraId="40F84C5C" w14:textId="2AD8D3CB"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3" w:history="1">
        <w:r w:rsidRPr="004B37BE">
          <w:rPr>
            <w:rStyle w:val="Hiperpovezava"/>
            <w:rFonts w:asciiTheme="minorHAnsi" w:hAnsiTheme="minorHAnsi" w:cstheme="minorHAnsi"/>
            <w:noProof/>
          </w:rPr>
          <w:t>1.9 Jezik</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_Toc218668243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14</w:t>
        </w:r>
        <w:r w:rsidRPr="004B37BE">
          <w:rPr>
            <w:rFonts w:asciiTheme="minorHAnsi" w:hAnsiTheme="minorHAnsi" w:cstheme="minorHAnsi"/>
            <w:noProof/>
            <w:webHidden/>
          </w:rPr>
          <w:fldChar w:fldCharType="end"/>
        </w:r>
      </w:hyperlink>
    </w:p>
    <w:p w14:paraId="10964B67" w14:textId="0A82CF27"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4" w:history="1">
        <w:r w:rsidRPr="004B37BE">
          <w:rPr>
            <w:rStyle w:val="Hiperpovezava"/>
            <w:rFonts w:asciiTheme="minorHAnsi" w:hAnsiTheme="minorHAnsi" w:cstheme="minorHAnsi"/>
            <w:noProof/>
          </w:rPr>
          <w:t>1.10 Rok za predložitev ponudb</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_Toc218668244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14</w:t>
        </w:r>
        <w:r w:rsidRPr="004B37BE">
          <w:rPr>
            <w:rFonts w:asciiTheme="minorHAnsi" w:hAnsiTheme="minorHAnsi" w:cstheme="minorHAnsi"/>
            <w:noProof/>
            <w:webHidden/>
          </w:rPr>
          <w:fldChar w:fldCharType="end"/>
        </w:r>
      </w:hyperlink>
    </w:p>
    <w:p w14:paraId="70D76A0F" w14:textId="74D51F94"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5" w:history="1">
        <w:r w:rsidRPr="004B37BE">
          <w:rPr>
            <w:rStyle w:val="Hiperpovezava"/>
            <w:rFonts w:asciiTheme="minorHAnsi" w:hAnsiTheme="minorHAnsi" w:cstheme="minorHAnsi"/>
            <w:noProof/>
          </w:rPr>
          <w:t>1.11 Stroški priprave ponudbe</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_Toc218668245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14</w:t>
        </w:r>
        <w:r w:rsidRPr="004B37BE">
          <w:rPr>
            <w:rFonts w:asciiTheme="minorHAnsi" w:hAnsiTheme="minorHAnsi" w:cstheme="minorHAnsi"/>
            <w:noProof/>
            <w:webHidden/>
          </w:rPr>
          <w:fldChar w:fldCharType="end"/>
        </w:r>
      </w:hyperlink>
    </w:p>
    <w:p w14:paraId="130CB1C5" w14:textId="618406FF"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6" w:history="1">
        <w:r w:rsidRPr="004B37BE">
          <w:rPr>
            <w:rStyle w:val="Hiperpovezava"/>
            <w:rFonts w:asciiTheme="minorHAnsi" w:hAnsiTheme="minorHAnsi" w:cstheme="minorHAnsi"/>
            <w:noProof/>
          </w:rPr>
          <w:t>1.12  Izločitev ponudb</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_Toc218668246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14</w:t>
        </w:r>
        <w:r w:rsidRPr="004B37BE">
          <w:rPr>
            <w:rFonts w:asciiTheme="minorHAnsi" w:hAnsiTheme="minorHAnsi" w:cstheme="minorHAnsi"/>
            <w:noProof/>
            <w:webHidden/>
          </w:rPr>
          <w:fldChar w:fldCharType="end"/>
        </w:r>
      </w:hyperlink>
    </w:p>
    <w:p w14:paraId="690C90D4" w14:textId="1852CFC2"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7" w:history="1">
        <w:r w:rsidRPr="004B37BE">
          <w:rPr>
            <w:rStyle w:val="Hiperpovezava"/>
            <w:rFonts w:asciiTheme="minorHAnsi" w:hAnsiTheme="minorHAnsi" w:cstheme="minorHAnsi"/>
            <w:noProof/>
          </w:rPr>
          <w:t>1.13 Zavarovanja</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_Toc218668247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15</w:t>
        </w:r>
        <w:r w:rsidRPr="004B37BE">
          <w:rPr>
            <w:rFonts w:asciiTheme="minorHAnsi" w:hAnsiTheme="minorHAnsi" w:cstheme="minorHAnsi"/>
            <w:noProof/>
            <w:webHidden/>
          </w:rPr>
          <w:fldChar w:fldCharType="end"/>
        </w:r>
      </w:hyperlink>
    </w:p>
    <w:p w14:paraId="221D130C" w14:textId="58FD9F9D"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8" w:history="1">
        <w:r w:rsidRPr="004B37BE">
          <w:rPr>
            <w:rStyle w:val="Hiperpovezava"/>
            <w:rFonts w:asciiTheme="minorHAnsi" w:hAnsiTheme="minorHAnsi" w:cstheme="minorHAnsi"/>
            <w:noProof/>
          </w:rPr>
          <w:t>1.14 Merilo za izbiro</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_Toc218668248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15</w:t>
        </w:r>
        <w:r w:rsidRPr="004B37BE">
          <w:rPr>
            <w:rFonts w:asciiTheme="minorHAnsi" w:hAnsiTheme="minorHAnsi" w:cstheme="minorHAnsi"/>
            <w:noProof/>
            <w:webHidden/>
          </w:rPr>
          <w:fldChar w:fldCharType="end"/>
        </w:r>
      </w:hyperlink>
    </w:p>
    <w:p w14:paraId="50707AC4" w14:textId="1E6BE00E"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49" w:history="1">
        <w:r w:rsidRPr="004B37BE">
          <w:rPr>
            <w:rStyle w:val="Hiperpovezava"/>
            <w:rFonts w:asciiTheme="minorHAnsi" w:hAnsiTheme="minorHAnsi" w:cstheme="minorHAnsi"/>
            <w:noProof/>
          </w:rPr>
          <w:t>1.15 Izbira v primeru enakih najugodnejših ponudb</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_Toc218668249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15</w:t>
        </w:r>
        <w:r w:rsidRPr="004B37BE">
          <w:rPr>
            <w:rFonts w:asciiTheme="minorHAnsi" w:hAnsiTheme="minorHAnsi" w:cstheme="minorHAnsi"/>
            <w:noProof/>
            <w:webHidden/>
          </w:rPr>
          <w:fldChar w:fldCharType="end"/>
        </w:r>
      </w:hyperlink>
    </w:p>
    <w:p w14:paraId="06228F04" w14:textId="4B24E7BB"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50" w:history="1">
        <w:r w:rsidRPr="004B37BE">
          <w:rPr>
            <w:rStyle w:val="Hiperpovezava"/>
            <w:rFonts w:asciiTheme="minorHAnsi" w:hAnsiTheme="minorHAnsi" w:cstheme="minorHAnsi"/>
            <w:noProof/>
          </w:rPr>
          <w:t>1.16 Javno odpiranje ponudb</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_Toc218668250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15</w:t>
        </w:r>
        <w:r w:rsidRPr="004B37BE">
          <w:rPr>
            <w:rFonts w:asciiTheme="minorHAnsi" w:hAnsiTheme="minorHAnsi" w:cstheme="minorHAnsi"/>
            <w:noProof/>
            <w:webHidden/>
          </w:rPr>
          <w:fldChar w:fldCharType="end"/>
        </w:r>
      </w:hyperlink>
    </w:p>
    <w:p w14:paraId="76D54FD0" w14:textId="22AD3394"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51" w:history="1">
        <w:r w:rsidRPr="004B37BE">
          <w:rPr>
            <w:rStyle w:val="Hiperpovezava"/>
            <w:rFonts w:asciiTheme="minorHAnsi" w:hAnsiTheme="minorHAnsi" w:cstheme="minorHAnsi"/>
            <w:noProof/>
          </w:rPr>
          <w:t>1.17 Variante</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_Toc218668251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16</w:t>
        </w:r>
        <w:r w:rsidRPr="004B37BE">
          <w:rPr>
            <w:rFonts w:asciiTheme="minorHAnsi" w:hAnsiTheme="minorHAnsi" w:cstheme="minorHAnsi"/>
            <w:noProof/>
            <w:webHidden/>
          </w:rPr>
          <w:fldChar w:fldCharType="end"/>
        </w:r>
      </w:hyperlink>
    </w:p>
    <w:p w14:paraId="7063C3B7" w14:textId="49C90453"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52" w:history="1">
        <w:r w:rsidRPr="004B37BE">
          <w:rPr>
            <w:rStyle w:val="Hiperpovezava"/>
            <w:rFonts w:asciiTheme="minorHAnsi" w:hAnsiTheme="minorHAnsi" w:cstheme="minorHAnsi"/>
            <w:noProof/>
          </w:rPr>
          <w:t>1.18 Okvirni sporazum</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_Toc218668252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16</w:t>
        </w:r>
        <w:r w:rsidRPr="004B37BE">
          <w:rPr>
            <w:rFonts w:asciiTheme="minorHAnsi" w:hAnsiTheme="minorHAnsi" w:cstheme="minorHAnsi"/>
            <w:noProof/>
            <w:webHidden/>
          </w:rPr>
          <w:fldChar w:fldCharType="end"/>
        </w:r>
      </w:hyperlink>
    </w:p>
    <w:p w14:paraId="3E5825B6" w14:textId="078D649D"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53" w:history="1">
        <w:r w:rsidRPr="004B37BE">
          <w:rPr>
            <w:rStyle w:val="Hiperpovezava"/>
            <w:rFonts w:asciiTheme="minorHAnsi" w:hAnsiTheme="minorHAnsi" w:cstheme="minorHAnsi"/>
            <w:noProof/>
          </w:rPr>
          <w:t>1.19 Ustavitev postopka, zavrnitev ponudb in odstop od izvedbe oddaje naročila</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_Toc218668253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16</w:t>
        </w:r>
        <w:r w:rsidRPr="004B37BE">
          <w:rPr>
            <w:rFonts w:asciiTheme="minorHAnsi" w:hAnsiTheme="minorHAnsi" w:cstheme="minorHAnsi"/>
            <w:noProof/>
            <w:webHidden/>
          </w:rPr>
          <w:fldChar w:fldCharType="end"/>
        </w:r>
      </w:hyperlink>
    </w:p>
    <w:p w14:paraId="56AB960D" w14:textId="4327BB7F" w:rsidR="004B37BE" w:rsidRPr="004B37BE" w:rsidRDefault="004B37BE">
      <w:pPr>
        <w:pStyle w:val="Kazalovsebine3"/>
        <w:tabs>
          <w:tab w:val="right" w:leader="dot" w:pos="9062"/>
        </w:tabs>
        <w:rPr>
          <w:rFonts w:asciiTheme="minorHAnsi" w:eastAsiaTheme="minorEastAsia" w:hAnsiTheme="minorHAnsi" w:cstheme="minorHAnsi"/>
          <w:noProof/>
          <w:kern w:val="2"/>
          <w:lang w:eastAsia="sl-SI"/>
          <w14:ligatures w14:val="standardContextual"/>
        </w:rPr>
      </w:pPr>
      <w:hyperlink w:anchor="_Toc218668254" w:history="1">
        <w:r w:rsidRPr="004B37BE">
          <w:rPr>
            <w:rStyle w:val="Hiperpovezava"/>
            <w:rFonts w:asciiTheme="minorHAnsi" w:hAnsiTheme="minorHAnsi" w:cstheme="minorHAnsi"/>
            <w:noProof/>
          </w:rPr>
          <w:t>1.20 Protikorupcijsko obvestilo</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_Toc218668254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16</w:t>
        </w:r>
        <w:r w:rsidRPr="004B37BE">
          <w:rPr>
            <w:rFonts w:asciiTheme="minorHAnsi" w:hAnsiTheme="minorHAnsi" w:cstheme="minorHAnsi"/>
            <w:noProof/>
            <w:webHidden/>
          </w:rPr>
          <w:fldChar w:fldCharType="end"/>
        </w:r>
      </w:hyperlink>
    </w:p>
    <w:p w14:paraId="0FA84FE3" w14:textId="46342F92" w:rsidR="004B37BE" w:rsidRDefault="004B37BE">
      <w:pPr>
        <w:pStyle w:val="Kazalovsebine3"/>
        <w:tabs>
          <w:tab w:val="right" w:leader="dot" w:pos="9062"/>
        </w:tabs>
        <w:rPr>
          <w:rStyle w:val="Hiperpovezava"/>
          <w:rFonts w:asciiTheme="minorHAnsi" w:hAnsiTheme="minorHAnsi" w:cstheme="minorHAnsi"/>
          <w:noProof/>
        </w:rPr>
      </w:pPr>
      <w:hyperlink w:anchor="_Toc218668255" w:history="1">
        <w:r w:rsidRPr="004B37BE">
          <w:rPr>
            <w:rStyle w:val="Hiperpovezava"/>
            <w:rFonts w:asciiTheme="minorHAnsi" w:hAnsiTheme="minorHAnsi" w:cstheme="minorHAnsi"/>
            <w:noProof/>
          </w:rPr>
          <w:t>1.21 Pravno varstvo</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_Toc218668255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17</w:t>
        </w:r>
        <w:r w:rsidRPr="004B37BE">
          <w:rPr>
            <w:rFonts w:asciiTheme="minorHAnsi" w:hAnsiTheme="minorHAnsi" w:cstheme="minorHAnsi"/>
            <w:noProof/>
            <w:webHidden/>
          </w:rPr>
          <w:fldChar w:fldCharType="end"/>
        </w:r>
      </w:hyperlink>
    </w:p>
    <w:p w14:paraId="4AA52E56" w14:textId="77777777" w:rsidR="004B37BE" w:rsidRPr="004B37BE" w:rsidRDefault="004B37BE" w:rsidP="004B37BE">
      <w:pPr>
        <w:rPr>
          <w:rFonts w:eastAsiaTheme="minorEastAsia"/>
          <w:lang w:eastAsia="zh-CN"/>
        </w:rPr>
      </w:pPr>
    </w:p>
    <w:p w14:paraId="470D5ECD" w14:textId="52A43E79" w:rsidR="004B37BE" w:rsidRDefault="004B37BE">
      <w:pPr>
        <w:pStyle w:val="Kazalovsebine1"/>
        <w:rPr>
          <w:rStyle w:val="Hiperpovezava"/>
          <w:rFonts w:asciiTheme="minorHAnsi" w:hAnsiTheme="minorHAnsi" w:cstheme="minorHAnsi"/>
          <w:noProof/>
        </w:rPr>
      </w:pPr>
      <w:hyperlink w:anchor="_Toc218668256" w:history="1">
        <w:r w:rsidRPr="004B37BE">
          <w:rPr>
            <w:rStyle w:val="Hiperpovezava"/>
            <w:rFonts w:asciiTheme="minorHAnsi" w:hAnsiTheme="minorHAnsi" w:cstheme="minorHAnsi"/>
            <w:noProof/>
          </w:rPr>
          <w:t>C) OBRAZCI IN PRILOGE:</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_Toc218668256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17</w:t>
        </w:r>
        <w:r w:rsidRPr="004B37BE">
          <w:rPr>
            <w:rFonts w:asciiTheme="minorHAnsi" w:hAnsiTheme="minorHAnsi" w:cstheme="minorHAnsi"/>
            <w:noProof/>
            <w:webHidden/>
          </w:rPr>
          <w:fldChar w:fldCharType="end"/>
        </w:r>
      </w:hyperlink>
    </w:p>
    <w:p w14:paraId="2871C388" w14:textId="77777777" w:rsidR="004B37BE" w:rsidRPr="004B37BE" w:rsidRDefault="004B37BE" w:rsidP="004B37BE">
      <w:pPr>
        <w:rPr>
          <w:rFonts w:eastAsiaTheme="minorEastAsia"/>
        </w:rPr>
      </w:pPr>
    </w:p>
    <w:p w14:paraId="66FAC62C" w14:textId="77210CFE" w:rsidR="004B37BE" w:rsidRPr="004B37BE" w:rsidRDefault="004B37BE">
      <w:pPr>
        <w:pStyle w:val="Kazalovsebine1"/>
        <w:rPr>
          <w:rFonts w:asciiTheme="minorHAnsi" w:eastAsiaTheme="minorEastAsia" w:hAnsiTheme="minorHAnsi" w:cstheme="minorHAnsi"/>
          <w:b w:val="0"/>
          <w:noProof/>
          <w:kern w:val="2"/>
          <w14:ligatures w14:val="standardContextual"/>
        </w:rPr>
      </w:pPr>
      <w:hyperlink w:anchor="_Toc218668257" w:history="1">
        <w:r w:rsidRPr="004B37BE">
          <w:rPr>
            <w:rStyle w:val="Hiperpovezava"/>
            <w:rFonts w:asciiTheme="minorHAnsi" w:hAnsiTheme="minorHAnsi" w:cstheme="minorHAnsi"/>
            <w:noProof/>
          </w:rPr>
          <w:t>PONUDBENI PREDRAČUN</w:t>
        </w:r>
        <w:r w:rsidRPr="004B37BE">
          <w:rPr>
            <w:rFonts w:asciiTheme="minorHAnsi" w:hAnsiTheme="minorHAnsi" w:cstheme="minorHAnsi"/>
            <w:noProof/>
            <w:webHidden/>
          </w:rPr>
          <w:tab/>
        </w:r>
        <w:r w:rsidRPr="004B37BE">
          <w:rPr>
            <w:rFonts w:asciiTheme="minorHAnsi" w:hAnsiTheme="minorHAnsi" w:cstheme="minorHAnsi"/>
            <w:noProof/>
            <w:webHidden/>
          </w:rPr>
          <w:fldChar w:fldCharType="begin"/>
        </w:r>
        <w:r w:rsidRPr="004B37BE">
          <w:rPr>
            <w:rFonts w:asciiTheme="minorHAnsi" w:hAnsiTheme="minorHAnsi" w:cstheme="minorHAnsi"/>
            <w:noProof/>
            <w:webHidden/>
          </w:rPr>
          <w:instrText xml:space="preserve"> PAGEREF _Toc218668257 \h </w:instrText>
        </w:r>
        <w:r w:rsidRPr="004B37BE">
          <w:rPr>
            <w:rFonts w:asciiTheme="minorHAnsi" w:hAnsiTheme="minorHAnsi" w:cstheme="minorHAnsi"/>
            <w:noProof/>
            <w:webHidden/>
          </w:rPr>
        </w:r>
        <w:r w:rsidRPr="004B37BE">
          <w:rPr>
            <w:rFonts w:asciiTheme="minorHAnsi" w:hAnsiTheme="minorHAnsi" w:cstheme="minorHAnsi"/>
            <w:noProof/>
            <w:webHidden/>
          </w:rPr>
          <w:fldChar w:fldCharType="separate"/>
        </w:r>
        <w:r w:rsidRPr="004B37BE">
          <w:rPr>
            <w:rFonts w:asciiTheme="minorHAnsi" w:hAnsiTheme="minorHAnsi" w:cstheme="minorHAnsi"/>
            <w:noProof/>
            <w:webHidden/>
          </w:rPr>
          <w:t>18</w:t>
        </w:r>
        <w:r w:rsidRPr="004B37BE">
          <w:rPr>
            <w:rFonts w:asciiTheme="minorHAnsi" w:hAnsiTheme="minorHAnsi" w:cstheme="minorHAnsi"/>
            <w:noProof/>
            <w:webHidden/>
          </w:rPr>
          <w:fldChar w:fldCharType="end"/>
        </w:r>
      </w:hyperlink>
    </w:p>
    <w:p w14:paraId="6813365D" w14:textId="3D916ECF" w:rsidR="00A47669" w:rsidRPr="004B37BE" w:rsidRDefault="00A47669" w:rsidP="00A47669">
      <w:pPr>
        <w:ind w:left="-567"/>
        <w:rPr>
          <w:rFonts w:asciiTheme="minorHAnsi" w:hAnsiTheme="minorHAnsi" w:cstheme="minorHAnsi"/>
        </w:rPr>
      </w:pPr>
      <w:r w:rsidRPr="004B37BE">
        <w:rPr>
          <w:rFonts w:asciiTheme="minorHAnsi" w:hAnsiTheme="minorHAnsi" w:cstheme="minorHAnsi"/>
        </w:rPr>
        <w:fldChar w:fldCharType="end"/>
      </w:r>
    </w:p>
    <w:p w14:paraId="44196D8B" w14:textId="77777777" w:rsidR="00A47669" w:rsidRDefault="00A47669" w:rsidP="00A47669">
      <w:pPr>
        <w:rPr>
          <w:rFonts w:asciiTheme="minorHAnsi" w:hAnsiTheme="minorHAnsi" w:cstheme="minorHAnsi"/>
        </w:rPr>
      </w:pPr>
    </w:p>
    <w:p w14:paraId="1E8C4C95" w14:textId="77777777" w:rsidR="00A47669" w:rsidRDefault="00A47669" w:rsidP="00A47669">
      <w:pPr>
        <w:rPr>
          <w:rFonts w:asciiTheme="minorHAnsi" w:hAnsiTheme="minorHAnsi" w:cstheme="minorHAnsi"/>
        </w:rPr>
      </w:pPr>
    </w:p>
    <w:p w14:paraId="0762B6DD" w14:textId="77777777" w:rsidR="00A47669" w:rsidRDefault="00A47669" w:rsidP="00A47669">
      <w:pPr>
        <w:rPr>
          <w:rFonts w:asciiTheme="minorHAnsi" w:hAnsiTheme="minorHAnsi" w:cstheme="minorHAnsi"/>
        </w:rPr>
      </w:pPr>
    </w:p>
    <w:p w14:paraId="710E01BE" w14:textId="77777777" w:rsidR="00A47669" w:rsidRDefault="00A47669" w:rsidP="00A47669">
      <w:pPr>
        <w:rPr>
          <w:rFonts w:asciiTheme="minorHAnsi" w:hAnsiTheme="minorHAnsi" w:cstheme="minorHAnsi"/>
        </w:rPr>
      </w:pPr>
    </w:p>
    <w:p w14:paraId="4165BE79" w14:textId="77777777" w:rsidR="00A47669" w:rsidRDefault="00A47669" w:rsidP="00A47669">
      <w:pPr>
        <w:rPr>
          <w:rFonts w:asciiTheme="minorHAnsi" w:hAnsiTheme="minorHAnsi" w:cstheme="minorHAnsi"/>
        </w:rPr>
      </w:pPr>
    </w:p>
    <w:p w14:paraId="774909E3" w14:textId="77777777" w:rsidR="00A47669" w:rsidRDefault="00A47669" w:rsidP="00A47669">
      <w:pPr>
        <w:rPr>
          <w:rFonts w:asciiTheme="minorHAnsi" w:hAnsiTheme="minorHAnsi" w:cstheme="minorHAnsi"/>
        </w:rPr>
      </w:pPr>
    </w:p>
    <w:p w14:paraId="480D32D0" w14:textId="77777777" w:rsidR="00A47669" w:rsidRDefault="00A47669" w:rsidP="00A47669">
      <w:pPr>
        <w:rPr>
          <w:rFonts w:asciiTheme="minorHAnsi" w:hAnsiTheme="minorHAnsi" w:cstheme="minorHAnsi"/>
        </w:rPr>
      </w:pPr>
    </w:p>
    <w:p w14:paraId="3D633E63" w14:textId="77777777" w:rsidR="00A47669" w:rsidRDefault="00A47669" w:rsidP="00A47669">
      <w:pPr>
        <w:rPr>
          <w:rFonts w:asciiTheme="minorHAnsi" w:hAnsiTheme="minorHAnsi" w:cstheme="minorHAnsi"/>
        </w:rPr>
      </w:pPr>
    </w:p>
    <w:p w14:paraId="235D3A3A" w14:textId="77777777" w:rsidR="00A47669" w:rsidRDefault="00A47669" w:rsidP="00A47669">
      <w:pPr>
        <w:rPr>
          <w:rFonts w:asciiTheme="minorHAnsi" w:hAnsiTheme="minorHAnsi" w:cstheme="minorHAnsi"/>
        </w:rPr>
      </w:pPr>
    </w:p>
    <w:p w14:paraId="4A8F89E1" w14:textId="77777777" w:rsidR="00A47669" w:rsidRDefault="00A47669" w:rsidP="00A47669">
      <w:pPr>
        <w:rPr>
          <w:rFonts w:asciiTheme="minorHAnsi" w:hAnsiTheme="minorHAnsi" w:cstheme="minorHAnsi"/>
        </w:rPr>
      </w:pPr>
    </w:p>
    <w:p w14:paraId="7FA94929" w14:textId="77777777" w:rsidR="00A47669" w:rsidRDefault="00A47669" w:rsidP="00A47669">
      <w:pPr>
        <w:rPr>
          <w:rFonts w:asciiTheme="minorHAnsi" w:hAnsiTheme="minorHAnsi" w:cstheme="minorHAnsi"/>
        </w:rPr>
      </w:pPr>
    </w:p>
    <w:p w14:paraId="1C68B497" w14:textId="77777777" w:rsidR="00A47669" w:rsidRDefault="00A47669" w:rsidP="00A47669">
      <w:pPr>
        <w:rPr>
          <w:rFonts w:asciiTheme="minorHAnsi" w:hAnsiTheme="minorHAnsi" w:cstheme="minorHAnsi"/>
        </w:rPr>
      </w:pPr>
    </w:p>
    <w:p w14:paraId="77E4C0B8" w14:textId="77777777" w:rsidR="00A47669" w:rsidRPr="002A0D1D" w:rsidRDefault="00A47669" w:rsidP="00A47669">
      <w:pPr>
        <w:rPr>
          <w:rFonts w:asciiTheme="minorHAnsi" w:hAnsiTheme="minorHAnsi" w:cstheme="minorHAnsi"/>
        </w:rPr>
      </w:pPr>
    </w:p>
    <w:p w14:paraId="1EC6BCFC" w14:textId="77777777" w:rsidR="004B37BE" w:rsidRDefault="004B37BE">
      <w:pPr>
        <w:spacing w:after="160" w:line="259" w:lineRule="auto"/>
        <w:rPr>
          <w:rFonts w:asciiTheme="minorHAnsi" w:hAnsiTheme="minorHAnsi" w:cstheme="minorHAnsi"/>
          <w:b/>
          <w:bCs/>
        </w:rPr>
      </w:pPr>
      <w:r>
        <w:rPr>
          <w:rFonts w:asciiTheme="minorHAnsi" w:hAnsiTheme="minorHAnsi" w:cstheme="minorHAnsi"/>
          <w:b/>
          <w:bCs/>
        </w:rPr>
        <w:br w:type="page"/>
      </w:r>
    </w:p>
    <w:p w14:paraId="1DC25812" w14:textId="2F6708BB" w:rsidR="00A47669" w:rsidRPr="002A0D1D" w:rsidRDefault="00A47669" w:rsidP="00A47669">
      <w:pPr>
        <w:widowControl w:val="0"/>
        <w:autoSpaceDE w:val="0"/>
        <w:autoSpaceDN w:val="0"/>
        <w:adjustRightInd w:val="0"/>
        <w:rPr>
          <w:rFonts w:asciiTheme="minorHAnsi" w:hAnsiTheme="minorHAnsi" w:cstheme="minorHAnsi"/>
        </w:rPr>
      </w:pPr>
      <w:r w:rsidRPr="002A0D1D">
        <w:rPr>
          <w:rFonts w:asciiTheme="minorHAnsi" w:hAnsiTheme="minorHAnsi" w:cstheme="minorHAnsi"/>
          <w:b/>
          <w:bCs/>
        </w:rPr>
        <w:lastRenderedPageBreak/>
        <w:t xml:space="preserve">VSEBINA:  </w:t>
      </w:r>
    </w:p>
    <w:p w14:paraId="43B95C84" w14:textId="77777777" w:rsidR="00A47669" w:rsidRPr="002A0D1D" w:rsidRDefault="00A47669" w:rsidP="00A47669">
      <w:pPr>
        <w:widowControl w:val="0"/>
        <w:autoSpaceDE w:val="0"/>
        <w:autoSpaceDN w:val="0"/>
        <w:adjustRightInd w:val="0"/>
        <w:rPr>
          <w:rFonts w:asciiTheme="minorHAnsi" w:hAnsiTheme="minorHAnsi" w:cstheme="minorHAnsi"/>
        </w:rPr>
      </w:pPr>
    </w:p>
    <w:p w14:paraId="391F13B6" w14:textId="77777777"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A) Povabilo k oddaji ponudbe</w:t>
      </w:r>
    </w:p>
    <w:p w14:paraId="618534FF" w14:textId="77777777" w:rsidR="00056DCB" w:rsidRPr="002A0D1D" w:rsidRDefault="00056DCB" w:rsidP="00A47669">
      <w:pPr>
        <w:widowControl w:val="0"/>
        <w:autoSpaceDE w:val="0"/>
        <w:autoSpaceDN w:val="0"/>
        <w:adjustRightInd w:val="0"/>
        <w:rPr>
          <w:rFonts w:asciiTheme="minorHAnsi" w:hAnsiTheme="minorHAnsi" w:cstheme="minorHAnsi"/>
        </w:rPr>
      </w:pPr>
    </w:p>
    <w:p w14:paraId="78440C33" w14:textId="2C6250B9" w:rsidR="00A47669"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 xml:space="preserve">B) Navodila udeležencem za izdelavo </w:t>
      </w:r>
      <w:r w:rsidR="002E0008">
        <w:rPr>
          <w:rFonts w:asciiTheme="minorHAnsi" w:hAnsiTheme="minorHAnsi" w:cstheme="minorHAnsi"/>
          <w:b/>
          <w:bCs/>
        </w:rPr>
        <w:t>ponudbe</w:t>
      </w:r>
    </w:p>
    <w:p w14:paraId="7937D2A3" w14:textId="77777777" w:rsidR="00056DCB" w:rsidRPr="002A0D1D" w:rsidRDefault="00056DCB" w:rsidP="00A47669">
      <w:pPr>
        <w:widowControl w:val="0"/>
        <w:autoSpaceDE w:val="0"/>
        <w:autoSpaceDN w:val="0"/>
        <w:adjustRightInd w:val="0"/>
        <w:rPr>
          <w:rFonts w:asciiTheme="minorHAnsi" w:hAnsiTheme="minorHAnsi" w:cstheme="minorHAnsi"/>
        </w:rPr>
      </w:pPr>
    </w:p>
    <w:p w14:paraId="6594ED9F" w14:textId="77777777" w:rsidR="00A47669" w:rsidRPr="002A0D1D" w:rsidRDefault="00A47669" w:rsidP="00A47669">
      <w:pPr>
        <w:widowControl w:val="0"/>
        <w:autoSpaceDE w:val="0"/>
        <w:autoSpaceDN w:val="0"/>
        <w:adjustRightInd w:val="0"/>
        <w:rPr>
          <w:rFonts w:asciiTheme="minorHAnsi" w:hAnsiTheme="minorHAnsi" w:cstheme="minorHAnsi"/>
          <w:b/>
          <w:bCs/>
        </w:rPr>
      </w:pPr>
      <w:r w:rsidRPr="002A0D1D">
        <w:rPr>
          <w:rFonts w:asciiTheme="minorHAnsi" w:hAnsiTheme="minorHAnsi" w:cstheme="minorHAnsi"/>
          <w:b/>
          <w:bCs/>
        </w:rPr>
        <w:t>C) Obrazci:</w:t>
      </w:r>
    </w:p>
    <w:p w14:paraId="1D6CD896" w14:textId="3BA1EF98"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ponudbeni predračun (OBR-1)</w:t>
      </w:r>
      <w:r w:rsidR="008B73B8">
        <w:rPr>
          <w:rFonts w:asciiTheme="minorHAnsi" w:hAnsiTheme="minorHAnsi" w:cstheme="minorHAnsi"/>
        </w:rPr>
        <w:t>;</w:t>
      </w:r>
    </w:p>
    <w:p w14:paraId="73BDB493" w14:textId="4E716CB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ponudbe (</w:t>
      </w:r>
      <w:r>
        <w:rPr>
          <w:rFonts w:asciiTheme="minorHAnsi" w:hAnsiTheme="minorHAnsi" w:cstheme="minorHAnsi"/>
        </w:rPr>
        <w:t>PONUDBA)</w:t>
      </w:r>
      <w:r w:rsidR="008B73B8">
        <w:rPr>
          <w:rFonts w:asciiTheme="minorHAnsi" w:hAnsiTheme="minorHAnsi" w:cstheme="minorHAnsi"/>
        </w:rPr>
        <w:t>;</w:t>
      </w:r>
    </w:p>
    <w:p w14:paraId="4FC5738C" w14:textId="706481CB"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o neobstoju izključitvenih </w:t>
      </w:r>
      <w:r>
        <w:rPr>
          <w:rFonts w:asciiTheme="minorHAnsi" w:hAnsiTheme="minorHAnsi" w:cstheme="minorHAnsi"/>
        </w:rPr>
        <w:t>razlogov in pooblastilo (OBR-2)</w:t>
      </w:r>
      <w:r w:rsidR="008B73B8">
        <w:rPr>
          <w:rFonts w:asciiTheme="minorHAnsi" w:hAnsiTheme="minorHAnsi" w:cstheme="minorHAnsi"/>
        </w:rPr>
        <w:t>;</w:t>
      </w:r>
    </w:p>
    <w:p w14:paraId="64EE9D58" w14:textId="5AD4365D"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pooblastila za pridobitev potrdila iz kazenske evidence fizičnih oseb</w:t>
      </w:r>
      <w:r>
        <w:rPr>
          <w:rFonts w:asciiTheme="minorHAnsi" w:hAnsiTheme="minorHAnsi" w:cstheme="minorHAnsi"/>
        </w:rPr>
        <w:t xml:space="preserve"> (OBR-2.1)</w:t>
      </w:r>
      <w:r w:rsidR="008B73B8">
        <w:rPr>
          <w:rFonts w:asciiTheme="minorHAnsi" w:hAnsiTheme="minorHAnsi" w:cstheme="minorHAnsi"/>
        </w:rPr>
        <w:t>;</w:t>
      </w:r>
    </w:p>
    <w:p w14:paraId="311730DB" w14:textId="7777777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p</w:t>
      </w:r>
      <w:r>
        <w:rPr>
          <w:rFonts w:asciiTheme="minorHAnsi" w:hAnsiTheme="minorHAnsi" w:cstheme="minorHAnsi"/>
        </w:rPr>
        <w:t>odizvajalcev v ponudbi (OBR-3);</w:t>
      </w:r>
    </w:p>
    <w:p w14:paraId="61BA0D02" w14:textId="071E273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w:t>
      </w:r>
      <w:r w:rsidR="005C1879">
        <w:rPr>
          <w:rFonts w:asciiTheme="minorHAnsi" w:hAnsiTheme="minorHAnsi" w:cstheme="minorHAnsi"/>
        </w:rPr>
        <w:t>okvirnega sporazuma</w:t>
      </w:r>
      <w:r w:rsidRPr="002A0D1D">
        <w:rPr>
          <w:rFonts w:asciiTheme="minorHAnsi" w:hAnsiTheme="minorHAnsi" w:cstheme="minorHAnsi"/>
        </w:rPr>
        <w:t xml:space="preserve"> (OBR-5)</w:t>
      </w:r>
      <w:r w:rsidR="008B73B8">
        <w:rPr>
          <w:rFonts w:asciiTheme="minorHAnsi" w:hAnsiTheme="minorHAnsi" w:cstheme="minorHAnsi"/>
        </w:rPr>
        <w:t>;</w:t>
      </w:r>
    </w:p>
    <w:p w14:paraId="3178F2F4" w14:textId="35F237F4"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izjave o udeležbi fizičnih in pravnih oseb v lastništvu gospodarskega subjekta</w:t>
      </w:r>
      <w:r>
        <w:rPr>
          <w:rFonts w:asciiTheme="minorHAnsi" w:hAnsiTheme="minorHAnsi" w:cstheme="minorHAnsi"/>
        </w:rPr>
        <w:t xml:space="preserve"> (OBR-11)</w:t>
      </w:r>
      <w:r w:rsidR="008B73B8">
        <w:rPr>
          <w:rFonts w:asciiTheme="minorHAnsi" w:hAnsiTheme="minorHAnsi" w:cstheme="minorHAnsi"/>
        </w:rPr>
        <w:t>;</w:t>
      </w:r>
    </w:p>
    <w:p w14:paraId="080D4DAA" w14:textId="28594EC7"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 xml:space="preserve">Obrazec izjave gospodarskega subjekta </w:t>
      </w:r>
      <w:r>
        <w:rPr>
          <w:rFonts w:asciiTheme="minorHAnsi" w:hAnsiTheme="minorHAnsi" w:cstheme="minorHAnsi"/>
        </w:rPr>
        <w:t>(OBR-12)</w:t>
      </w:r>
      <w:r w:rsidR="008B73B8">
        <w:rPr>
          <w:rFonts w:asciiTheme="minorHAnsi" w:hAnsiTheme="minorHAnsi" w:cstheme="minorHAnsi"/>
        </w:rPr>
        <w:t>;</w:t>
      </w:r>
    </w:p>
    <w:p w14:paraId="01693021" w14:textId="052FF88C"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Obrazec soglasja k odpravi računskih napak (OBR-13</w:t>
      </w:r>
      <w:r>
        <w:rPr>
          <w:rFonts w:asciiTheme="minorHAnsi" w:hAnsiTheme="minorHAnsi" w:cstheme="minorHAnsi"/>
        </w:rPr>
        <w:t>)</w:t>
      </w:r>
      <w:r w:rsidR="008B73B8">
        <w:rPr>
          <w:rFonts w:asciiTheme="minorHAnsi" w:hAnsiTheme="minorHAnsi" w:cstheme="minorHAnsi"/>
        </w:rPr>
        <w:t>;</w:t>
      </w:r>
    </w:p>
    <w:p w14:paraId="21B0778E" w14:textId="62360B39" w:rsidR="00A47669" w:rsidRPr="002A0D1D" w:rsidRDefault="00A47669" w:rsidP="003E7621">
      <w:pPr>
        <w:pStyle w:val="Odstavekseznama"/>
        <w:widowControl w:val="0"/>
        <w:numPr>
          <w:ilvl w:val="0"/>
          <w:numId w:val="29"/>
        </w:numPr>
        <w:autoSpaceDE w:val="0"/>
        <w:ind w:left="709"/>
        <w:jc w:val="both"/>
        <w:rPr>
          <w:rFonts w:asciiTheme="minorHAnsi" w:hAnsiTheme="minorHAnsi" w:cstheme="minorHAnsi"/>
        </w:rPr>
      </w:pPr>
      <w:r w:rsidRPr="002A0D1D">
        <w:rPr>
          <w:rFonts w:asciiTheme="minorHAnsi" w:hAnsiTheme="minorHAnsi" w:cstheme="minorHAnsi"/>
        </w:rPr>
        <w:t>ESPD (xml. datoteka)</w:t>
      </w:r>
      <w:r w:rsidR="008B73B8">
        <w:rPr>
          <w:rFonts w:asciiTheme="minorHAnsi" w:hAnsiTheme="minorHAnsi" w:cstheme="minorHAnsi"/>
        </w:rPr>
        <w:t>.</w:t>
      </w:r>
    </w:p>
    <w:p w14:paraId="09E74101" w14:textId="77777777" w:rsidR="00A47669" w:rsidRDefault="00A47669" w:rsidP="003E7621">
      <w:pPr>
        <w:pStyle w:val="Odstavekseznama"/>
        <w:widowControl w:val="0"/>
        <w:autoSpaceDE w:val="0"/>
        <w:ind w:left="709"/>
        <w:jc w:val="both"/>
        <w:rPr>
          <w:rFonts w:asciiTheme="minorHAnsi" w:hAnsiTheme="minorHAnsi" w:cstheme="minorHAnsi"/>
        </w:rPr>
      </w:pPr>
    </w:p>
    <w:p w14:paraId="07B5829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960337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AA3878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E92B5A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D4EEA2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779E65D"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A872B90"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E9F32D7"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C6E41C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CDEBA7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17A58B5B"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4DFE724"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CB33C0C"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138EB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580EE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D41764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362ABDA"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5B67A54F"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323D9CBE"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00B30516"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ED6CB38"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413F2652"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2EADEA49" w14:textId="77777777" w:rsidR="00A47669" w:rsidRDefault="00A47669" w:rsidP="00A47669">
      <w:pPr>
        <w:widowControl w:val="0"/>
        <w:suppressAutoHyphens/>
        <w:autoSpaceDE w:val="0"/>
        <w:autoSpaceDN w:val="0"/>
        <w:jc w:val="both"/>
        <w:textAlignment w:val="baseline"/>
        <w:rPr>
          <w:rFonts w:asciiTheme="minorHAnsi" w:hAnsiTheme="minorHAnsi" w:cstheme="minorHAnsi"/>
        </w:rPr>
      </w:pPr>
    </w:p>
    <w:p w14:paraId="6101CBD5"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CF59800" w14:textId="77777777" w:rsidR="00A47669" w:rsidRPr="00303B7F" w:rsidRDefault="00A47669" w:rsidP="00A47669">
      <w:pPr>
        <w:pStyle w:val="Naslov1"/>
        <w:keepLines w:val="0"/>
        <w:numPr>
          <w:ilvl w:val="0"/>
          <w:numId w:val="4"/>
        </w:numPr>
        <w:suppressAutoHyphens/>
        <w:spacing w:after="60"/>
        <w:ind w:left="426" w:hanging="425"/>
        <w:rPr>
          <w:rFonts w:asciiTheme="minorHAnsi" w:hAnsiTheme="minorHAnsi" w:cstheme="minorHAnsi"/>
          <w:b/>
          <w:bCs/>
          <w:color w:val="auto"/>
          <w:sz w:val="24"/>
          <w:szCs w:val="24"/>
        </w:rPr>
      </w:pPr>
      <w:bookmarkStart w:id="0" w:name="_Toc218668233"/>
      <w:r w:rsidRPr="00303B7F">
        <w:rPr>
          <w:rFonts w:asciiTheme="minorHAnsi" w:hAnsiTheme="minorHAnsi" w:cstheme="minorHAnsi"/>
          <w:b/>
          <w:bCs/>
          <w:color w:val="auto"/>
          <w:sz w:val="24"/>
          <w:szCs w:val="24"/>
        </w:rPr>
        <w:lastRenderedPageBreak/>
        <w:t>A) POVABILO K ODDAJI PONUDBE</w:t>
      </w:r>
      <w:bookmarkEnd w:id="0"/>
    </w:p>
    <w:p w14:paraId="14D507E0"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4B9BE7FA" w14:textId="1B0F3792"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 xml:space="preserve">Na podlagi 40. člena ZJN-3 (Uradni list RS, št. </w:t>
      </w:r>
      <w:hyperlink r:id="rId7" w:tgtFrame="_blank" w:tooltip="Zakon o javnem naročanju (ZJN-3)" w:history="1">
        <w:r w:rsidRPr="002A0D1D">
          <w:rPr>
            <w:rFonts w:asciiTheme="minorHAnsi" w:hAnsiTheme="minorHAnsi" w:cstheme="minorHAnsi"/>
            <w:i w:val="0"/>
            <w:kern w:val="0"/>
            <w:sz w:val="24"/>
            <w:szCs w:val="24"/>
            <w:lang w:val="sl-SI" w:eastAsia="sl-SI" w:bidi="ar-SA"/>
          </w:rPr>
          <w:t>91/15</w:t>
        </w:r>
      </w:hyperlink>
      <w:r w:rsidRPr="002A0D1D">
        <w:rPr>
          <w:rFonts w:asciiTheme="minorHAnsi" w:hAnsiTheme="minorHAnsi" w:cstheme="minorHAnsi"/>
          <w:i w:val="0"/>
          <w:kern w:val="0"/>
          <w:sz w:val="24"/>
          <w:szCs w:val="24"/>
          <w:lang w:val="sl-SI" w:eastAsia="sl-SI" w:bidi="ar-SA"/>
        </w:rPr>
        <w:t xml:space="preserve">, </w:t>
      </w:r>
      <w:hyperlink r:id="rId8" w:tgtFrame="_blank" w:tooltip="Zakon o spremembah in dopolnitvah Zakona o javnem naročanju (ZJN-3A)" w:history="1">
        <w:r w:rsidRPr="002A0D1D">
          <w:rPr>
            <w:rFonts w:asciiTheme="minorHAnsi" w:hAnsiTheme="minorHAnsi" w:cstheme="minorHAnsi"/>
            <w:i w:val="0"/>
            <w:kern w:val="0"/>
            <w:sz w:val="24"/>
            <w:szCs w:val="24"/>
            <w:lang w:val="sl-SI" w:eastAsia="sl-SI" w:bidi="ar-SA"/>
          </w:rPr>
          <w:t>14/18</w:t>
        </w:r>
      </w:hyperlink>
      <w:r w:rsidRPr="002A0D1D">
        <w:rPr>
          <w:rFonts w:asciiTheme="minorHAnsi" w:hAnsiTheme="minorHAnsi" w:cstheme="minorHAnsi"/>
          <w:i w:val="0"/>
          <w:kern w:val="0"/>
          <w:sz w:val="24"/>
          <w:szCs w:val="24"/>
          <w:lang w:val="sl-SI" w:eastAsia="sl-SI" w:bidi="ar-SA"/>
        </w:rPr>
        <w:t xml:space="preserve">, </w:t>
      </w:r>
      <w:hyperlink r:id="rId9" w:tgtFrame="_blank" w:tooltip="Zakon o spremembah in dopolnitvah Zakona o javnem naročanju (ZJN-3B)" w:history="1">
        <w:r w:rsidRPr="002A0D1D">
          <w:rPr>
            <w:rFonts w:asciiTheme="minorHAnsi" w:hAnsiTheme="minorHAnsi" w:cstheme="minorHAnsi"/>
            <w:i w:val="0"/>
            <w:kern w:val="0"/>
            <w:sz w:val="24"/>
            <w:szCs w:val="24"/>
            <w:lang w:val="sl-SI" w:eastAsia="sl-SI" w:bidi="ar-SA"/>
          </w:rPr>
          <w:t>121/21</w:t>
        </w:r>
      </w:hyperlink>
      <w:r w:rsidRPr="002A0D1D">
        <w:rPr>
          <w:rFonts w:asciiTheme="minorHAnsi" w:hAnsiTheme="minorHAnsi" w:cstheme="minorHAnsi"/>
          <w:i w:val="0"/>
          <w:kern w:val="0"/>
          <w:sz w:val="24"/>
          <w:szCs w:val="24"/>
          <w:lang w:val="sl-SI" w:eastAsia="sl-SI" w:bidi="ar-SA"/>
        </w:rPr>
        <w:t xml:space="preserve">, </w:t>
      </w:r>
      <w:hyperlink r:id="rId10" w:tgtFrame="_blank" w:tooltip="Zakon o spremembah in dopolnitvah Zakona o javnem naročanju (ZJN-3C)" w:history="1">
        <w:r w:rsidRPr="002A0D1D">
          <w:rPr>
            <w:rFonts w:asciiTheme="minorHAnsi" w:hAnsiTheme="minorHAnsi" w:cstheme="minorHAnsi"/>
            <w:i w:val="0"/>
            <w:kern w:val="0"/>
            <w:sz w:val="24"/>
            <w:szCs w:val="24"/>
            <w:lang w:val="sl-SI" w:eastAsia="sl-SI" w:bidi="ar-SA"/>
          </w:rPr>
          <w:t>10/22</w:t>
        </w:r>
      </w:hyperlink>
      <w:r w:rsidRPr="002A0D1D">
        <w:rPr>
          <w:rFonts w:asciiTheme="minorHAnsi" w:hAnsiTheme="minorHAnsi" w:cstheme="minorHAnsi"/>
          <w:i w:val="0"/>
          <w:kern w:val="0"/>
          <w:sz w:val="24"/>
          <w:szCs w:val="24"/>
          <w:lang w:val="sl-SI" w:eastAsia="sl-SI" w:bidi="ar-SA"/>
        </w:rPr>
        <w:t xml:space="preserve">, </w:t>
      </w:r>
      <w:hyperlink r:id="rId11" w:tgtFrame="_blank" w:tooltip="Odločba o ugotovitvi, da je točka b) četrtega odstavka 75. člena in točka c) drugega odstavka v zvezi s petim odstavkom 67.a člena Zakona o javnem naročanju v neskladju z Ustavo" w:history="1">
        <w:r w:rsidRPr="002A0D1D">
          <w:rPr>
            <w:rFonts w:asciiTheme="minorHAnsi" w:hAnsiTheme="minorHAnsi" w:cstheme="minorHAnsi"/>
            <w:i w:val="0"/>
            <w:kern w:val="0"/>
            <w:sz w:val="24"/>
            <w:szCs w:val="24"/>
            <w:lang w:val="sl-SI" w:eastAsia="sl-SI" w:bidi="ar-SA"/>
          </w:rPr>
          <w:t>74/22</w:t>
        </w:r>
      </w:hyperlink>
      <w:r w:rsidRPr="002A0D1D">
        <w:rPr>
          <w:rFonts w:asciiTheme="minorHAnsi" w:hAnsiTheme="minorHAnsi" w:cstheme="minorHAnsi"/>
          <w:i w:val="0"/>
          <w:kern w:val="0"/>
          <w:sz w:val="24"/>
          <w:szCs w:val="24"/>
          <w:lang w:val="sl-SI" w:eastAsia="sl-SI" w:bidi="ar-SA"/>
        </w:rPr>
        <w:t xml:space="preserve"> – odl. US, </w:t>
      </w:r>
      <w:hyperlink r:id="rId12" w:tgtFrame="_blank" w:tooltip="Zakon o nujnih ukrepih za zagotovitev stabilnosti zdravstvenega sistema (ZNUZSZS)" w:history="1">
        <w:r w:rsidRPr="002A0D1D">
          <w:rPr>
            <w:rFonts w:asciiTheme="minorHAnsi" w:hAnsiTheme="minorHAnsi" w:cstheme="minorHAnsi"/>
            <w:i w:val="0"/>
            <w:kern w:val="0"/>
            <w:sz w:val="24"/>
            <w:szCs w:val="24"/>
            <w:lang w:val="sl-SI" w:eastAsia="sl-SI" w:bidi="ar-SA"/>
          </w:rPr>
          <w:t>100/22</w:t>
        </w:r>
      </w:hyperlink>
      <w:r w:rsidRPr="002A0D1D">
        <w:rPr>
          <w:rFonts w:asciiTheme="minorHAnsi" w:hAnsiTheme="minorHAnsi" w:cstheme="minorHAnsi"/>
          <w:i w:val="0"/>
          <w:kern w:val="0"/>
          <w:sz w:val="24"/>
          <w:szCs w:val="24"/>
          <w:lang w:val="sl-SI" w:eastAsia="sl-SI" w:bidi="ar-SA"/>
        </w:rPr>
        <w:t xml:space="preserve"> – ZNUZSZS, </w:t>
      </w:r>
      <w:hyperlink r:id="rId13" w:tgtFrame="_blank" w:tooltip="Zakon o spremembah in dopolnitvah Zakona o javnem naročanju (ZJN-3D)" w:history="1">
        <w:r w:rsidRPr="002A0D1D">
          <w:rPr>
            <w:rFonts w:asciiTheme="minorHAnsi" w:hAnsiTheme="minorHAnsi" w:cstheme="minorHAnsi"/>
            <w:i w:val="0"/>
            <w:kern w:val="0"/>
            <w:sz w:val="24"/>
            <w:szCs w:val="24"/>
            <w:lang w:val="sl-SI" w:eastAsia="sl-SI" w:bidi="ar-SA"/>
          </w:rPr>
          <w:t>28/23</w:t>
        </w:r>
      </w:hyperlink>
      <w:r w:rsidRPr="002A0D1D">
        <w:rPr>
          <w:rFonts w:asciiTheme="minorHAnsi" w:hAnsiTheme="minorHAnsi" w:cstheme="minorHAnsi"/>
          <w:i w:val="0"/>
          <w:kern w:val="0"/>
          <w:sz w:val="24"/>
          <w:szCs w:val="24"/>
          <w:lang w:val="sl-SI" w:eastAsia="sl-SI" w:bidi="ar-SA"/>
        </w:rPr>
        <w:t xml:space="preserve"> in </w:t>
      </w:r>
      <w:hyperlink r:id="rId14" w:tgtFrame="_blank" w:tooltip="Zakon o spremembah in dopolnitvah Zakona o odpravi posledic naravnih nesreč (ZOPNN-F)" w:history="1">
        <w:r w:rsidRPr="002A0D1D">
          <w:rPr>
            <w:rFonts w:asciiTheme="minorHAnsi" w:hAnsiTheme="minorHAnsi" w:cstheme="minorHAnsi"/>
            <w:i w:val="0"/>
            <w:kern w:val="0"/>
            <w:sz w:val="24"/>
            <w:szCs w:val="24"/>
            <w:lang w:val="sl-SI" w:eastAsia="sl-SI" w:bidi="ar-SA"/>
          </w:rPr>
          <w:t>88/23</w:t>
        </w:r>
      </w:hyperlink>
      <w:r w:rsidRPr="002A0D1D">
        <w:rPr>
          <w:rFonts w:asciiTheme="minorHAnsi" w:hAnsiTheme="minorHAnsi" w:cstheme="minorHAnsi"/>
          <w:i w:val="0"/>
          <w:kern w:val="0"/>
          <w:sz w:val="24"/>
          <w:szCs w:val="24"/>
          <w:lang w:val="sl-SI" w:eastAsia="sl-SI" w:bidi="ar-SA"/>
        </w:rPr>
        <w:t xml:space="preserve"> – ZOPNN-F; v nadaljevanju: ZJN-3), skladno z ostalimi veljavnimi predpisi, ki urejajo področje javnih naročil ter predpisi, ki urejajo področje predmeta javnega naročila, </w:t>
      </w:r>
      <w:r w:rsidR="000213FF" w:rsidRPr="00B55546">
        <w:rPr>
          <w:rFonts w:asciiTheme="minorHAnsi" w:hAnsiTheme="minorHAnsi" w:cstheme="minorHAnsi"/>
          <w:i w:val="0"/>
          <w:sz w:val="24"/>
          <w:szCs w:val="24"/>
        </w:rPr>
        <w:t>EKO-PARK d.o.o. Lendava OKO-PARK Kft. Lendva, Glavna ulica 109, 9220 Lendava, ki jo zastopa direktor Jožef Gerenčer (v nadaljevanju naročnik)</w:t>
      </w:r>
      <w:r w:rsidR="000213FF">
        <w:rPr>
          <w:rFonts w:asciiTheme="minorHAnsi" w:hAnsiTheme="minorHAnsi" w:cstheme="minorHAnsi"/>
          <w:i w:val="0"/>
          <w:sz w:val="24"/>
          <w:szCs w:val="24"/>
        </w:rPr>
        <w:t xml:space="preserve"> </w:t>
      </w:r>
      <w:r w:rsidRPr="002A0D1D">
        <w:rPr>
          <w:rFonts w:asciiTheme="minorHAnsi" w:hAnsiTheme="minorHAnsi" w:cstheme="minorHAnsi"/>
          <w:i w:val="0"/>
          <w:kern w:val="0"/>
          <w:sz w:val="24"/>
          <w:szCs w:val="24"/>
          <w:lang w:val="sl-SI" w:eastAsia="sl-SI" w:bidi="ar-SA"/>
        </w:rPr>
        <w:t xml:space="preserve">vabi ponudnike, da oddajo </w:t>
      </w:r>
      <w:r w:rsidR="000213FF">
        <w:rPr>
          <w:rFonts w:asciiTheme="minorHAnsi" w:hAnsiTheme="minorHAnsi" w:cstheme="minorHAnsi"/>
          <w:i w:val="0"/>
          <w:kern w:val="0"/>
          <w:sz w:val="24"/>
          <w:szCs w:val="24"/>
          <w:lang w:val="sl-SI" w:eastAsia="sl-SI" w:bidi="ar-SA"/>
        </w:rPr>
        <w:t xml:space="preserve">ponudbo </w:t>
      </w:r>
      <w:r w:rsidR="000213FF" w:rsidRPr="004A7151">
        <w:rPr>
          <w:rFonts w:asciiTheme="minorHAnsi" w:hAnsiTheme="minorHAnsi" w:cstheme="minorHAnsi"/>
          <w:i w:val="0"/>
          <w:sz w:val="24"/>
          <w:szCs w:val="24"/>
        </w:rPr>
        <w:t xml:space="preserve">za </w:t>
      </w:r>
      <w:r w:rsidR="000213FF" w:rsidRPr="003B6046">
        <w:rPr>
          <w:rFonts w:asciiTheme="minorHAnsi" w:hAnsiTheme="minorHAnsi" w:cstheme="minorHAnsi"/>
          <w:i w:val="0"/>
          <w:sz w:val="24"/>
          <w:szCs w:val="24"/>
        </w:rPr>
        <w:t xml:space="preserve">izvedbo storitve </w:t>
      </w:r>
      <w:r w:rsidR="000213FF" w:rsidRPr="004A7151">
        <w:rPr>
          <w:rFonts w:asciiTheme="minorHAnsi" w:hAnsiTheme="minorHAnsi" w:cstheme="minorHAnsi"/>
          <w:i w:val="0"/>
          <w:sz w:val="24"/>
          <w:szCs w:val="24"/>
        </w:rPr>
        <w:t>tisk</w:t>
      </w:r>
      <w:r w:rsidR="000213FF">
        <w:rPr>
          <w:rFonts w:asciiTheme="minorHAnsi" w:hAnsiTheme="minorHAnsi" w:cstheme="minorHAnsi"/>
          <w:i w:val="0"/>
          <w:sz w:val="24"/>
          <w:szCs w:val="24"/>
        </w:rPr>
        <w:t>a</w:t>
      </w:r>
      <w:r w:rsidR="000213FF" w:rsidRPr="004A7151">
        <w:rPr>
          <w:rFonts w:asciiTheme="minorHAnsi" w:hAnsiTheme="minorHAnsi" w:cstheme="minorHAnsi"/>
          <w:i w:val="0"/>
          <w:sz w:val="24"/>
          <w:szCs w:val="24"/>
        </w:rPr>
        <w:t xml:space="preserve"> računov in poštnih storitev</w:t>
      </w:r>
      <w:r w:rsidR="000213FF">
        <w:rPr>
          <w:rFonts w:asciiTheme="minorHAnsi" w:hAnsiTheme="minorHAnsi" w:cstheme="minorHAnsi"/>
          <w:i w:val="0"/>
          <w:sz w:val="24"/>
          <w:szCs w:val="24"/>
        </w:rPr>
        <w:t>.</w:t>
      </w:r>
    </w:p>
    <w:p w14:paraId="371F463A" w14:textId="77777777" w:rsidR="00A47669" w:rsidRPr="002A0D1D" w:rsidRDefault="00A47669" w:rsidP="00A47669">
      <w:pPr>
        <w:pStyle w:val="Telobesedila"/>
        <w:jc w:val="both"/>
        <w:rPr>
          <w:rFonts w:asciiTheme="minorHAnsi" w:hAnsiTheme="minorHAnsi" w:cstheme="minorHAnsi"/>
          <w:sz w:val="24"/>
          <w:szCs w:val="24"/>
        </w:rPr>
      </w:pPr>
    </w:p>
    <w:p w14:paraId="45D5E1D5"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39457C26"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p>
    <w:p w14:paraId="39B89A7E" w14:textId="77777777" w:rsidR="00A47669" w:rsidRPr="002A0D1D" w:rsidRDefault="00A47669" w:rsidP="00A47669">
      <w:pPr>
        <w:widowControl w:val="0"/>
        <w:autoSpaceDE w:val="0"/>
        <w:jc w:val="both"/>
        <w:rPr>
          <w:rFonts w:asciiTheme="minorHAnsi" w:hAnsiTheme="minorHAnsi" w:cstheme="minorHAnsi"/>
        </w:rPr>
      </w:pPr>
    </w:p>
    <w:p w14:paraId="7A0BA1B2"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ROK ZA ODDAJO PONUDBE JE ENAK ROKU, KI JE NAVEDEN V OBVESTILU O NAROČILU NA PORTALU JAVNIH NAROČIL.</w:t>
      </w:r>
    </w:p>
    <w:p w14:paraId="2B472645"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 xml:space="preserve">  </w:t>
      </w:r>
    </w:p>
    <w:p w14:paraId="6394019A" w14:textId="77777777" w:rsidR="00A47669"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Ponudnik odda ponudbo preko spletne aplikacije Ministrstva za javno upravo, ki je dosegljiva na spletnem naslovu</w:t>
      </w:r>
      <w:r>
        <w:rPr>
          <w:rFonts w:asciiTheme="minorHAnsi" w:hAnsiTheme="minorHAnsi" w:cstheme="minorHAnsi"/>
        </w:rPr>
        <w:t>:</w:t>
      </w:r>
    </w:p>
    <w:p w14:paraId="400E574C" w14:textId="77777777" w:rsidR="00A47669" w:rsidRPr="002A0D1D" w:rsidRDefault="00A47669" w:rsidP="00A47669">
      <w:pPr>
        <w:widowControl w:val="0"/>
        <w:autoSpaceDE w:val="0"/>
        <w:autoSpaceDN w:val="0"/>
        <w:adjustRightInd w:val="0"/>
        <w:jc w:val="both"/>
        <w:rPr>
          <w:rFonts w:asciiTheme="minorHAnsi" w:hAnsiTheme="minorHAnsi" w:cstheme="minorHAnsi"/>
        </w:rPr>
      </w:pPr>
      <w:hyperlink r:id="rId15" w:history="1">
        <w:r w:rsidRPr="002A0D1D">
          <w:rPr>
            <w:rStyle w:val="Hiperpovezava"/>
            <w:rFonts w:asciiTheme="minorHAnsi" w:hAnsiTheme="minorHAnsi" w:cstheme="minorHAnsi"/>
            <w:color w:val="auto"/>
          </w:rPr>
          <w:t>https://ejn.gov.si/ponudba/pages/aktualno/aktualna_javna_narocila.xhtml</w:t>
        </w:r>
      </w:hyperlink>
    </w:p>
    <w:p w14:paraId="0137DD19" w14:textId="77777777" w:rsidR="00A47669" w:rsidRPr="002A0D1D" w:rsidRDefault="00A47669" w:rsidP="00A47669">
      <w:pPr>
        <w:jc w:val="both"/>
        <w:rPr>
          <w:rFonts w:asciiTheme="minorHAnsi" w:hAnsiTheme="minorHAnsi" w:cstheme="minorHAnsi"/>
        </w:rPr>
      </w:pPr>
    </w:p>
    <w:p w14:paraId="5729BD6E"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Ponudnik v aplikaciji izbere predmetno javno naročilo in prične z oddajo ponudbe tako, da klikne na »sodeluj na javnem naročilu«.</w:t>
      </w:r>
    </w:p>
    <w:p w14:paraId="77550B63" w14:textId="77777777" w:rsidR="00A47669" w:rsidRPr="002A0D1D" w:rsidRDefault="00A47669" w:rsidP="00A47669">
      <w:pPr>
        <w:jc w:val="both"/>
        <w:rPr>
          <w:rFonts w:asciiTheme="minorHAnsi" w:hAnsiTheme="minorHAnsi" w:cstheme="minorHAnsi"/>
        </w:rPr>
      </w:pPr>
    </w:p>
    <w:p w14:paraId="14A2C5E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OPOZORILO:</w:t>
      </w:r>
    </w:p>
    <w:p w14:paraId="438E3EC0"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30A28D0" w14:textId="77777777" w:rsidR="00A47669" w:rsidRPr="002A0D1D" w:rsidRDefault="00A47669" w:rsidP="00A47669">
      <w:pPr>
        <w:widowControl w:val="0"/>
        <w:autoSpaceDE w:val="0"/>
        <w:autoSpaceDN w:val="0"/>
        <w:adjustRightInd w:val="0"/>
        <w:jc w:val="both"/>
        <w:rPr>
          <w:rFonts w:asciiTheme="minorHAnsi" w:hAnsiTheme="minorHAnsi" w:cstheme="minorHAnsi"/>
          <w:b/>
          <w:highlight w:val="yellow"/>
        </w:rPr>
      </w:pPr>
    </w:p>
    <w:p w14:paraId="77CC7DF7" w14:textId="77777777" w:rsidR="00A47669" w:rsidRPr="002A0D1D" w:rsidRDefault="00A47669" w:rsidP="00A47669">
      <w:pPr>
        <w:widowControl w:val="0"/>
        <w:autoSpaceDE w:val="0"/>
        <w:autoSpaceDN w:val="0"/>
        <w:adjustRightInd w:val="0"/>
        <w:jc w:val="both"/>
        <w:rPr>
          <w:rFonts w:asciiTheme="minorHAnsi" w:hAnsiTheme="minorHAnsi" w:cstheme="minorHAnsi"/>
          <w:b/>
        </w:rPr>
      </w:pPr>
    </w:p>
    <w:p w14:paraId="7B0954BA" w14:textId="77777777" w:rsidR="00A47669" w:rsidRPr="002A0D1D" w:rsidRDefault="00A47669" w:rsidP="00A47669">
      <w:pPr>
        <w:widowControl w:val="0"/>
        <w:autoSpaceDE w:val="0"/>
        <w:autoSpaceDN w:val="0"/>
        <w:adjustRightInd w:val="0"/>
        <w:jc w:val="both"/>
        <w:rPr>
          <w:rFonts w:asciiTheme="minorHAnsi" w:hAnsiTheme="minorHAnsi" w:cstheme="minorHAnsi"/>
          <w:b/>
        </w:rPr>
      </w:pPr>
      <w:r w:rsidRPr="002A0D1D">
        <w:rPr>
          <w:rFonts w:asciiTheme="minorHAnsi" w:hAnsiTheme="minorHAnsi" w:cstheme="minorHAnsi"/>
          <w:b/>
        </w:rPr>
        <w:t>ODPIRANJE PONUDB</w:t>
      </w:r>
    </w:p>
    <w:p w14:paraId="30046845" w14:textId="77777777" w:rsidR="00A47669" w:rsidRPr="002A0D1D" w:rsidRDefault="00A47669" w:rsidP="00A47669">
      <w:pPr>
        <w:widowControl w:val="0"/>
        <w:autoSpaceDE w:val="0"/>
        <w:autoSpaceDN w:val="0"/>
        <w:adjustRightInd w:val="0"/>
        <w:ind w:left="284"/>
        <w:jc w:val="both"/>
        <w:rPr>
          <w:rFonts w:asciiTheme="minorHAnsi" w:hAnsiTheme="minorHAnsi" w:cstheme="minorHAnsi"/>
          <w:b/>
        </w:rPr>
      </w:pPr>
    </w:p>
    <w:p w14:paraId="3420ECEB" w14:textId="77777777" w:rsidR="00A47669" w:rsidRPr="002A0D1D" w:rsidRDefault="00A47669" w:rsidP="00A47669">
      <w:pPr>
        <w:widowControl w:val="0"/>
        <w:autoSpaceDE w:val="0"/>
        <w:autoSpaceDN w:val="0"/>
        <w:adjustRightInd w:val="0"/>
        <w:jc w:val="both"/>
        <w:rPr>
          <w:rFonts w:asciiTheme="minorHAnsi" w:hAnsiTheme="minorHAnsi" w:cstheme="minorHAnsi"/>
        </w:rPr>
      </w:pPr>
      <w:r w:rsidRPr="002A0D1D">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6E2DC2A5" w14:textId="77777777" w:rsidR="00A47669" w:rsidRDefault="00A47669" w:rsidP="00A47669">
      <w:pPr>
        <w:widowControl w:val="0"/>
        <w:autoSpaceDE w:val="0"/>
        <w:autoSpaceDN w:val="0"/>
        <w:adjustRightInd w:val="0"/>
        <w:jc w:val="both"/>
        <w:rPr>
          <w:rFonts w:asciiTheme="minorHAnsi" w:hAnsiTheme="minorHAnsi" w:cstheme="minorHAnsi"/>
          <w:b/>
        </w:rPr>
      </w:pPr>
    </w:p>
    <w:p w14:paraId="6C911486" w14:textId="77777777" w:rsidR="00A47669" w:rsidRDefault="00A47669" w:rsidP="00A47669">
      <w:pPr>
        <w:widowControl w:val="0"/>
        <w:autoSpaceDE w:val="0"/>
        <w:autoSpaceDN w:val="0"/>
        <w:adjustRightInd w:val="0"/>
        <w:jc w:val="both"/>
        <w:rPr>
          <w:rFonts w:asciiTheme="minorHAnsi" w:hAnsiTheme="minorHAnsi" w:cstheme="minorHAnsi"/>
          <w:b/>
        </w:rPr>
      </w:pPr>
    </w:p>
    <w:p w14:paraId="14CD37C4" w14:textId="77777777" w:rsidR="00A47669" w:rsidRDefault="00A47669" w:rsidP="00A47669">
      <w:pPr>
        <w:widowControl w:val="0"/>
        <w:autoSpaceDE w:val="0"/>
        <w:autoSpaceDN w:val="0"/>
        <w:adjustRightInd w:val="0"/>
        <w:jc w:val="both"/>
        <w:rPr>
          <w:rFonts w:asciiTheme="minorHAnsi" w:hAnsiTheme="minorHAnsi" w:cstheme="minorHAnsi"/>
          <w:b/>
        </w:rPr>
      </w:pPr>
    </w:p>
    <w:p w14:paraId="1FE12103" w14:textId="77777777" w:rsidR="00A47669" w:rsidRDefault="00A47669" w:rsidP="00A47669">
      <w:pPr>
        <w:widowControl w:val="0"/>
        <w:autoSpaceDE w:val="0"/>
        <w:autoSpaceDN w:val="0"/>
        <w:adjustRightInd w:val="0"/>
        <w:jc w:val="both"/>
        <w:rPr>
          <w:rFonts w:asciiTheme="minorHAnsi" w:hAnsiTheme="minorHAnsi" w:cstheme="minorHAnsi"/>
          <w:b/>
        </w:rPr>
      </w:pPr>
    </w:p>
    <w:p w14:paraId="1ABC3C85" w14:textId="77777777" w:rsidR="00A47669" w:rsidRDefault="00A47669" w:rsidP="00A47669">
      <w:pPr>
        <w:widowControl w:val="0"/>
        <w:autoSpaceDE w:val="0"/>
        <w:autoSpaceDN w:val="0"/>
        <w:adjustRightInd w:val="0"/>
        <w:jc w:val="both"/>
        <w:rPr>
          <w:rFonts w:asciiTheme="minorHAnsi" w:hAnsiTheme="minorHAnsi" w:cstheme="minorHAnsi"/>
          <w:b/>
        </w:rPr>
      </w:pPr>
    </w:p>
    <w:p w14:paraId="426A7848" w14:textId="77777777" w:rsidR="00A47669" w:rsidRDefault="00A47669" w:rsidP="00A47669">
      <w:pPr>
        <w:widowControl w:val="0"/>
        <w:autoSpaceDE w:val="0"/>
        <w:autoSpaceDN w:val="0"/>
        <w:adjustRightInd w:val="0"/>
        <w:jc w:val="both"/>
        <w:rPr>
          <w:rFonts w:asciiTheme="minorHAnsi" w:hAnsiTheme="minorHAnsi" w:cstheme="minorHAnsi"/>
          <w:b/>
        </w:rPr>
      </w:pPr>
    </w:p>
    <w:p w14:paraId="09954451" w14:textId="77777777" w:rsidR="00A47669" w:rsidRDefault="00A47669" w:rsidP="00A47669">
      <w:pPr>
        <w:widowControl w:val="0"/>
        <w:autoSpaceDE w:val="0"/>
        <w:autoSpaceDN w:val="0"/>
        <w:adjustRightInd w:val="0"/>
        <w:jc w:val="both"/>
        <w:rPr>
          <w:rFonts w:asciiTheme="minorHAnsi" w:hAnsiTheme="minorHAnsi" w:cstheme="minorHAnsi"/>
          <w:b/>
        </w:rPr>
      </w:pPr>
    </w:p>
    <w:p w14:paraId="3E6A88F4" w14:textId="77777777" w:rsidR="00A47669" w:rsidRDefault="00A47669" w:rsidP="00A47669">
      <w:pPr>
        <w:widowControl w:val="0"/>
        <w:autoSpaceDE w:val="0"/>
        <w:autoSpaceDN w:val="0"/>
        <w:adjustRightInd w:val="0"/>
        <w:jc w:val="both"/>
        <w:rPr>
          <w:rFonts w:asciiTheme="minorHAnsi" w:hAnsiTheme="minorHAnsi" w:cstheme="minorHAnsi"/>
          <w:b/>
        </w:rPr>
      </w:pPr>
    </w:p>
    <w:p w14:paraId="1814D4F4" w14:textId="77777777" w:rsidR="00A47669" w:rsidRDefault="00A47669" w:rsidP="00A47669">
      <w:pPr>
        <w:widowControl w:val="0"/>
        <w:autoSpaceDE w:val="0"/>
        <w:autoSpaceDN w:val="0"/>
        <w:adjustRightInd w:val="0"/>
        <w:jc w:val="both"/>
        <w:rPr>
          <w:rFonts w:asciiTheme="minorHAnsi" w:hAnsiTheme="minorHAnsi" w:cstheme="minorHAnsi"/>
          <w:b/>
        </w:rPr>
      </w:pPr>
    </w:p>
    <w:p w14:paraId="723A6616" w14:textId="77777777" w:rsidR="00A47669" w:rsidRDefault="00A47669" w:rsidP="00A47669">
      <w:pPr>
        <w:widowControl w:val="0"/>
        <w:autoSpaceDE w:val="0"/>
        <w:autoSpaceDN w:val="0"/>
        <w:adjustRightInd w:val="0"/>
        <w:jc w:val="both"/>
        <w:rPr>
          <w:rFonts w:asciiTheme="minorHAnsi" w:hAnsiTheme="minorHAnsi" w:cstheme="minorHAnsi"/>
          <w:b/>
        </w:rPr>
      </w:pPr>
    </w:p>
    <w:p w14:paraId="456B44D7" w14:textId="77777777" w:rsidR="00A47669" w:rsidRDefault="00A47669" w:rsidP="00A47669">
      <w:pPr>
        <w:widowControl w:val="0"/>
        <w:autoSpaceDE w:val="0"/>
        <w:autoSpaceDN w:val="0"/>
        <w:adjustRightInd w:val="0"/>
        <w:jc w:val="both"/>
        <w:rPr>
          <w:rFonts w:asciiTheme="minorHAnsi" w:hAnsiTheme="minorHAnsi" w:cstheme="minorHAnsi"/>
          <w:b/>
        </w:rPr>
      </w:pPr>
    </w:p>
    <w:p w14:paraId="3F3CC6D8" w14:textId="77777777" w:rsidR="003D18CA" w:rsidRDefault="003D18CA">
      <w:pPr>
        <w:spacing w:after="160" w:line="259" w:lineRule="auto"/>
        <w:rPr>
          <w:rFonts w:asciiTheme="minorHAnsi" w:hAnsiTheme="minorHAnsi" w:cstheme="minorHAnsi"/>
          <w:b/>
        </w:rPr>
      </w:pPr>
      <w:r>
        <w:rPr>
          <w:rFonts w:asciiTheme="minorHAnsi" w:hAnsiTheme="minorHAnsi" w:cstheme="minorHAnsi"/>
          <w:b/>
        </w:rPr>
        <w:br w:type="page"/>
      </w:r>
    </w:p>
    <w:p w14:paraId="19A52509" w14:textId="77777777" w:rsidR="00A47669" w:rsidRPr="00303B7F" w:rsidRDefault="00A47669" w:rsidP="00A47669">
      <w:pPr>
        <w:rPr>
          <w:rFonts w:asciiTheme="minorHAnsi" w:hAnsiTheme="minorHAnsi" w:cstheme="minorHAnsi"/>
          <w:b/>
          <w:bCs/>
        </w:rPr>
      </w:pPr>
      <w:r w:rsidRPr="00303B7F">
        <w:rPr>
          <w:rFonts w:asciiTheme="minorHAnsi" w:hAnsiTheme="minorHAnsi" w:cstheme="minorHAnsi"/>
          <w:b/>
          <w:bCs/>
        </w:rPr>
        <w:lastRenderedPageBreak/>
        <w:t>B) NAVODILA UDELEŽENCEM ZA IZDELAVO PONUDBE</w:t>
      </w:r>
    </w:p>
    <w:p w14:paraId="6F8A9891" w14:textId="77777777" w:rsidR="00A47669" w:rsidRPr="002A0D1D" w:rsidRDefault="00A47669" w:rsidP="00A47669">
      <w:pPr>
        <w:pStyle w:val="Naslov2"/>
        <w:keepLines w:val="0"/>
        <w:numPr>
          <w:ilvl w:val="1"/>
          <w:numId w:val="4"/>
        </w:numPr>
        <w:tabs>
          <w:tab w:val="clear" w:pos="0"/>
        </w:tabs>
        <w:suppressAutoHyphens/>
        <w:spacing w:before="240" w:after="60"/>
        <w:rPr>
          <w:rFonts w:asciiTheme="minorHAnsi" w:hAnsiTheme="minorHAnsi" w:cstheme="minorHAnsi"/>
          <w:color w:val="auto"/>
          <w:sz w:val="24"/>
          <w:szCs w:val="24"/>
        </w:rPr>
      </w:pPr>
      <w:bookmarkStart w:id="1" w:name="_Toc218668234"/>
      <w:r w:rsidRPr="002A0D1D">
        <w:rPr>
          <w:rFonts w:asciiTheme="minorHAnsi" w:hAnsiTheme="minorHAnsi" w:cstheme="minorHAnsi"/>
          <w:color w:val="auto"/>
          <w:sz w:val="24"/>
          <w:szCs w:val="24"/>
        </w:rPr>
        <w:t>I. SPLOŠNO O RAZPISU</w:t>
      </w:r>
      <w:bookmarkEnd w:id="1"/>
    </w:p>
    <w:p w14:paraId="330BEBC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 w:name="_Toc218668235"/>
      <w:r w:rsidRPr="002A0D1D">
        <w:rPr>
          <w:rFonts w:asciiTheme="minorHAnsi" w:hAnsiTheme="minorHAnsi" w:cstheme="minorHAnsi"/>
          <w:sz w:val="24"/>
          <w:szCs w:val="24"/>
        </w:rPr>
        <w:t>1.1 Vrsta postopka</w:t>
      </w:r>
      <w:bookmarkEnd w:id="2"/>
    </w:p>
    <w:p w14:paraId="6B605FB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Naročnik bo to javno naročilo oddal po odprtem postopku, predpisov, ki urejajo področje predmeta javnega naročila ter v skladu s to razpisno dokumentacijo.</w:t>
      </w:r>
    </w:p>
    <w:p w14:paraId="6B4410EB"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2D49FEE2"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0AC3F328" w14:textId="77777777" w:rsidR="00A47669" w:rsidRPr="00BB23A9" w:rsidRDefault="00A47669" w:rsidP="00A47669">
      <w:pPr>
        <w:pStyle w:val="Telobesedila"/>
        <w:jc w:val="both"/>
        <w:rPr>
          <w:rFonts w:asciiTheme="minorHAnsi" w:hAnsiTheme="minorHAnsi" w:cstheme="minorHAnsi"/>
          <w:i w:val="0"/>
          <w:kern w:val="0"/>
          <w:sz w:val="20"/>
          <w:szCs w:val="20"/>
          <w:lang w:val="sl-SI" w:eastAsia="sl-SI" w:bidi="ar-SA"/>
        </w:rPr>
      </w:pPr>
    </w:p>
    <w:p w14:paraId="1A53EAD9" w14:textId="77777777" w:rsidR="00A47669" w:rsidRPr="002A0D1D" w:rsidRDefault="00A47669" w:rsidP="00A47669">
      <w:pPr>
        <w:pStyle w:val="Telobesedila"/>
        <w:jc w:val="both"/>
        <w:rPr>
          <w:rFonts w:asciiTheme="minorHAnsi" w:hAnsiTheme="minorHAnsi" w:cstheme="minorHAnsi"/>
          <w:i w:val="0"/>
          <w:kern w:val="0"/>
          <w:sz w:val="24"/>
          <w:szCs w:val="24"/>
          <w:lang w:val="sl-SI" w:eastAsia="sl-SI" w:bidi="ar-SA"/>
        </w:rPr>
      </w:pPr>
      <w:r w:rsidRPr="002A0D1D">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20654BD8"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3" w:name="_Toc218668236"/>
      <w:r w:rsidRPr="002A0D1D">
        <w:rPr>
          <w:rFonts w:asciiTheme="minorHAnsi" w:hAnsiTheme="minorHAnsi" w:cstheme="minorHAnsi"/>
          <w:sz w:val="24"/>
          <w:szCs w:val="24"/>
        </w:rPr>
        <w:t>1.2 Opis predmeta naročila</w:t>
      </w:r>
      <w:bookmarkEnd w:id="3"/>
    </w:p>
    <w:p w14:paraId="791A44C4" w14:textId="77777777"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r w:rsidRPr="00FC0E26">
        <w:rPr>
          <w:rFonts w:asciiTheme="minorHAnsi" w:hAnsiTheme="minorHAnsi" w:cstheme="minorHAnsi"/>
          <w:i w:val="0"/>
          <w:kern w:val="0"/>
          <w:sz w:val="24"/>
          <w:szCs w:val="24"/>
          <w:lang w:val="sl-SI" w:eastAsia="sl-SI" w:bidi="ar-SA"/>
        </w:rPr>
        <w:t>Predmet naročila je priprava, tisk, izpis in konfekcioniranje računov z UPN QR plačilnimi nalogi ter izvajanje poštnih storitev za obdobje 36 mesecev. Ponudnik mora v okviru ponudbe zagotoviti:</w:t>
      </w:r>
    </w:p>
    <w:p w14:paraId="7FCCFC06" w14:textId="77777777" w:rsidR="00FC0E26" w:rsidRPr="00D45CC1" w:rsidRDefault="00FC0E26" w:rsidP="00FC0E26">
      <w:pPr>
        <w:pStyle w:val="Telobesedila"/>
        <w:ind w:left="284"/>
        <w:jc w:val="both"/>
        <w:rPr>
          <w:rFonts w:asciiTheme="minorHAnsi" w:hAnsiTheme="minorHAnsi" w:cstheme="minorHAnsi"/>
          <w:i w:val="0"/>
          <w:iCs/>
          <w:sz w:val="24"/>
          <w:szCs w:val="24"/>
        </w:rPr>
      </w:pPr>
    </w:p>
    <w:p w14:paraId="75ED76E0"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oblikovanje računov s plačilnimi nalogi in obvestili na položnicah (dodatni tekst),</w:t>
      </w:r>
    </w:p>
    <w:p w14:paraId="31F66397"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tisk računov,</w:t>
      </w:r>
    </w:p>
    <w:p w14:paraId="54576734"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prevzem podatkovnih datotek, pregled in pripravo dinamičnih podatkov za izpis in izvedbo korektur z naročnikom;</w:t>
      </w:r>
    </w:p>
    <w:p w14:paraId="381F1D71"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izpis dinamičnih podatkov in konfekcioniranje;</w:t>
      </w:r>
    </w:p>
    <w:p w14:paraId="1CB952F1"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sortiranje in opremljanje računov;</w:t>
      </w:r>
    </w:p>
    <w:p w14:paraId="0CAFA7B1" w14:textId="77777777" w:rsidR="00FC0E26" w:rsidRPr="00D45CC1" w:rsidRDefault="00FC0E26" w:rsidP="00FC0E26">
      <w:pPr>
        <w:pStyle w:val="Telobesedila"/>
        <w:numPr>
          <w:ilvl w:val="0"/>
          <w:numId w:val="43"/>
        </w:numPr>
        <w:suppressAutoHyphens w:val="0"/>
        <w:autoSpaceDE/>
        <w:autoSpaceDN/>
        <w:spacing w:after="120"/>
        <w:jc w:val="both"/>
        <w:textAlignment w:val="auto"/>
        <w:rPr>
          <w:rFonts w:asciiTheme="minorHAnsi" w:hAnsiTheme="minorHAnsi" w:cstheme="minorHAnsi"/>
          <w:i w:val="0"/>
          <w:iCs/>
          <w:color w:val="000000"/>
          <w:sz w:val="24"/>
          <w:szCs w:val="24"/>
        </w:rPr>
      </w:pPr>
      <w:r w:rsidRPr="00D45CC1">
        <w:rPr>
          <w:rFonts w:asciiTheme="minorHAnsi" w:hAnsiTheme="minorHAnsi" w:cstheme="minorHAnsi"/>
          <w:i w:val="0"/>
          <w:iCs/>
          <w:color w:val="000000"/>
          <w:sz w:val="24"/>
          <w:szCs w:val="24"/>
        </w:rPr>
        <w:t>raznos oz. pošiljanje računov.</w:t>
      </w:r>
    </w:p>
    <w:p w14:paraId="49C0F75C" w14:textId="77777777" w:rsidR="00FC0E26" w:rsidRPr="00D45CC1" w:rsidRDefault="00FC0E26" w:rsidP="00FC0E26">
      <w:pPr>
        <w:pStyle w:val="Telobesedila"/>
        <w:jc w:val="both"/>
        <w:rPr>
          <w:rFonts w:asciiTheme="minorHAnsi" w:hAnsiTheme="minorHAnsi" w:cstheme="minorHAnsi"/>
          <w:i w:val="0"/>
          <w:iCs/>
          <w:color w:val="000000"/>
          <w:sz w:val="24"/>
          <w:szCs w:val="24"/>
        </w:rPr>
      </w:pPr>
    </w:p>
    <w:p w14:paraId="0ADE57E5" w14:textId="6D3829D2"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r w:rsidRPr="00FC0E26">
        <w:rPr>
          <w:rFonts w:asciiTheme="minorHAnsi" w:hAnsiTheme="minorHAnsi" w:cstheme="minorHAnsi"/>
          <w:i w:val="0"/>
          <w:kern w:val="0"/>
          <w:sz w:val="24"/>
          <w:szCs w:val="24"/>
          <w:lang w:val="sl-SI" w:eastAsia="sl-SI" w:bidi="ar-SA"/>
        </w:rPr>
        <w:t>Okvirna količina tiskovin je razvidna iz obrazca ponudbenega predračuna (OBR-1).</w:t>
      </w:r>
    </w:p>
    <w:p w14:paraId="0EDEAD02" w14:textId="77777777"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p>
    <w:p w14:paraId="0F9FDDC7" w14:textId="169F4698" w:rsidR="00FC0E26" w:rsidRPr="00FC0E26" w:rsidRDefault="00FC0E26" w:rsidP="00FC0E26">
      <w:pPr>
        <w:pStyle w:val="Telobesedila"/>
        <w:jc w:val="both"/>
        <w:rPr>
          <w:rFonts w:asciiTheme="minorHAnsi" w:hAnsiTheme="minorHAnsi" w:cstheme="minorHAnsi"/>
          <w:i w:val="0"/>
          <w:kern w:val="0"/>
          <w:sz w:val="24"/>
          <w:szCs w:val="24"/>
          <w:lang w:val="sl-SI" w:eastAsia="sl-SI" w:bidi="ar-SA"/>
        </w:rPr>
      </w:pPr>
      <w:r w:rsidRPr="00FC0E26">
        <w:rPr>
          <w:rFonts w:asciiTheme="minorHAnsi" w:hAnsiTheme="minorHAnsi" w:cstheme="minorHAnsi"/>
          <w:i w:val="0"/>
          <w:kern w:val="0"/>
          <w:sz w:val="24"/>
          <w:szCs w:val="24"/>
          <w:lang w:val="sl-SI" w:eastAsia="sl-SI" w:bidi="ar-SA"/>
        </w:rPr>
        <w:t xml:space="preserve">V kolikor se bo pri naročniku izkazal večji obseg storitev od predvidenih, bo ta z izbranim ponudnikom sklenil dodatek k </w:t>
      </w:r>
      <w:r w:rsidR="005165F7">
        <w:rPr>
          <w:rFonts w:asciiTheme="minorHAnsi" w:hAnsiTheme="minorHAnsi" w:cstheme="minorHAnsi"/>
          <w:i w:val="0"/>
          <w:kern w:val="0"/>
          <w:sz w:val="24"/>
          <w:szCs w:val="24"/>
          <w:lang w:val="sl-SI" w:eastAsia="sl-SI" w:bidi="ar-SA"/>
        </w:rPr>
        <w:t>okvirnemu sporazumu</w:t>
      </w:r>
      <w:r w:rsidRPr="00FC0E26">
        <w:rPr>
          <w:rFonts w:asciiTheme="minorHAnsi" w:hAnsiTheme="minorHAnsi" w:cstheme="minorHAnsi"/>
          <w:i w:val="0"/>
          <w:kern w:val="0"/>
          <w:sz w:val="24"/>
          <w:szCs w:val="24"/>
          <w:lang w:val="sl-SI" w:eastAsia="sl-SI" w:bidi="ar-SA"/>
        </w:rPr>
        <w:t xml:space="preserve"> v skladu s 95. členom ZJN-3.</w:t>
      </w:r>
    </w:p>
    <w:p w14:paraId="6C3AC0D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4" w:name="_Toc218668237"/>
      <w:r w:rsidRPr="002A0D1D">
        <w:rPr>
          <w:rFonts w:asciiTheme="minorHAnsi" w:hAnsiTheme="minorHAnsi" w:cstheme="minorHAnsi"/>
          <w:sz w:val="24"/>
          <w:szCs w:val="24"/>
        </w:rPr>
        <w:t>1.3 Veljavnost ponudbe</w:t>
      </w:r>
      <w:bookmarkEnd w:id="4"/>
    </w:p>
    <w:p w14:paraId="25044C9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Ponudba mora veljati najmanj štiri mesece od dneva poteka roka za oddajo ponudbe.</w:t>
      </w:r>
    </w:p>
    <w:p w14:paraId="30FA68D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5" w:name="_Toc218668238"/>
      <w:r w:rsidRPr="002A0D1D">
        <w:rPr>
          <w:rFonts w:asciiTheme="minorHAnsi" w:hAnsiTheme="minorHAnsi" w:cstheme="minorHAnsi"/>
          <w:sz w:val="24"/>
          <w:szCs w:val="24"/>
        </w:rPr>
        <w:t>1.4 Pojasnila in dopolnitev razpisne dokumentacije</w:t>
      </w:r>
      <w:bookmarkEnd w:id="5"/>
    </w:p>
    <w:p w14:paraId="1195A860" w14:textId="70667DB0"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Ponudniki lahko preko portala javnih naročil zahtevajo dodatna pojasnila v zvezi s pripravo </w:t>
      </w:r>
      <w:r w:rsidR="002E0008">
        <w:rPr>
          <w:rFonts w:asciiTheme="minorHAnsi" w:hAnsiTheme="minorHAnsi" w:cstheme="minorHAnsi"/>
        </w:rPr>
        <w:t>ponudbe</w:t>
      </w:r>
      <w:r w:rsidRPr="002A0D1D">
        <w:rPr>
          <w:rFonts w:asciiTheme="minorHAnsi" w:hAnsiTheme="minorHAnsi" w:cstheme="minorHAnsi"/>
        </w:rPr>
        <w:t>. Naročnik bo najkasneje šest dni pred iztekom roka za oddajo ponudb posredoval pisni odgovor preko spletnega portala javnih naročil in zagotovil dodatne informacije v zvezi s specifikacijami in vse dodatne dokumente.</w:t>
      </w:r>
    </w:p>
    <w:p w14:paraId="3569264B"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DEEE6A9"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Informacije, ki jih posreduje naročnik gospodarskim subjektom na portalu javnih naročil ali preko njega se, skladno z 2. odstavkom 67. člena ZJN-3, štejejo za spremembo, dopolnitev ali </w:t>
      </w:r>
      <w:r w:rsidRPr="002A0D1D">
        <w:rPr>
          <w:rFonts w:asciiTheme="minorHAnsi" w:hAnsiTheme="minorHAnsi" w:cstheme="minorHAnsi"/>
        </w:rPr>
        <w:lastRenderedPageBreak/>
        <w:t>pojasnilo dokumentacije v zvezi z oddajo javnega naročila, če iz vsebine informacij izhaja, da se z njimi spreminja ali dopolnjuje ta dokumentacija ali če se s pojasnilom odpravlja dvoumnost navedbe v tej dokumentaciji.</w:t>
      </w:r>
    </w:p>
    <w:p w14:paraId="7113ABF2"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1AB858DB"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2D357970"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77809A25"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Spremembe in dopolnitve se lahko podajo tudi v obliki odgovorov na vprašanja, posredovanih na portal javnih naročil. </w:t>
      </w:r>
    </w:p>
    <w:p w14:paraId="1BA68331" w14:textId="77777777" w:rsidR="00A47669" w:rsidRPr="00BB23A9" w:rsidRDefault="00A47669" w:rsidP="00A47669">
      <w:pPr>
        <w:widowControl w:val="0"/>
        <w:tabs>
          <w:tab w:val="num" w:pos="720"/>
        </w:tabs>
        <w:autoSpaceDE w:val="0"/>
        <w:jc w:val="both"/>
        <w:rPr>
          <w:rFonts w:asciiTheme="minorHAnsi" w:hAnsiTheme="minorHAnsi" w:cstheme="minorHAnsi"/>
          <w:sz w:val="20"/>
          <w:szCs w:val="20"/>
        </w:rPr>
      </w:pPr>
    </w:p>
    <w:p w14:paraId="5E03AB1E"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4DC88034" w14:textId="77777777" w:rsidR="00A47669" w:rsidRPr="00BB23A9" w:rsidRDefault="00A47669" w:rsidP="00A47669">
      <w:pPr>
        <w:widowControl w:val="0"/>
        <w:autoSpaceDE w:val="0"/>
        <w:ind w:left="284"/>
        <w:jc w:val="both"/>
        <w:rPr>
          <w:rFonts w:asciiTheme="minorHAnsi" w:hAnsiTheme="minorHAnsi" w:cstheme="minorHAnsi"/>
          <w:sz w:val="20"/>
          <w:szCs w:val="20"/>
        </w:rPr>
      </w:pPr>
    </w:p>
    <w:p w14:paraId="1FEB30B8" w14:textId="77777777" w:rsidR="00A47669"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1CB8D6EA" w14:textId="77777777" w:rsidR="00A47669" w:rsidRPr="002A0D1D" w:rsidRDefault="00A47669" w:rsidP="00A47669">
      <w:pPr>
        <w:widowControl w:val="0"/>
        <w:tabs>
          <w:tab w:val="num" w:pos="720"/>
        </w:tabs>
        <w:autoSpaceDE w:val="0"/>
        <w:jc w:val="both"/>
        <w:rPr>
          <w:rFonts w:asciiTheme="minorHAnsi" w:hAnsiTheme="minorHAnsi" w:cstheme="minorHAnsi"/>
        </w:rPr>
      </w:pPr>
    </w:p>
    <w:p w14:paraId="7A19A133" w14:textId="77777777" w:rsidR="00A47669" w:rsidRPr="002A0D1D" w:rsidRDefault="00A47669" w:rsidP="00A47669">
      <w:pPr>
        <w:widowControl w:val="0"/>
        <w:tabs>
          <w:tab w:val="num" w:pos="720"/>
        </w:tabs>
        <w:autoSpaceDE w:val="0"/>
        <w:jc w:val="both"/>
        <w:rPr>
          <w:rFonts w:asciiTheme="minorHAnsi" w:hAnsiTheme="minorHAnsi" w:cstheme="minorHAnsi"/>
        </w:rPr>
      </w:pPr>
      <w:r w:rsidRPr="002A0D1D">
        <w:rPr>
          <w:rFonts w:asciiTheme="minorHAnsi" w:hAnsiTheme="minorHAnsi" w:cstheme="minorHAnsi"/>
        </w:rPr>
        <w:t>Sestanka s ponudniki ne bo.</w:t>
      </w:r>
    </w:p>
    <w:p w14:paraId="444A2BB2"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6" w:name="_Toc218668239"/>
      <w:r w:rsidRPr="002A0D1D">
        <w:rPr>
          <w:rFonts w:asciiTheme="minorHAnsi" w:hAnsiTheme="minorHAnsi" w:cstheme="minorHAnsi"/>
          <w:sz w:val="24"/>
          <w:szCs w:val="24"/>
        </w:rPr>
        <w:t>1.5 Sodelovanje na razpisu</w:t>
      </w:r>
      <w:bookmarkEnd w:id="6"/>
    </w:p>
    <w:p w14:paraId="6C7B236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 razpis se lahko prijavi vsak gospodarski subjekt, ki izpolnjuje pogoje iz te razpisne dokumentacije. </w:t>
      </w:r>
    </w:p>
    <w:p w14:paraId="4B0A1B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5DC0A75E" w14:textId="77777777" w:rsidR="00A47669" w:rsidRPr="002A0D1D" w:rsidRDefault="00A47669" w:rsidP="00A47669">
      <w:pPr>
        <w:widowControl w:val="0"/>
        <w:autoSpaceDE w:val="0"/>
        <w:jc w:val="both"/>
        <w:rPr>
          <w:rFonts w:asciiTheme="minorHAnsi" w:hAnsiTheme="minorHAnsi" w:cstheme="minorHAnsi"/>
        </w:rPr>
      </w:pPr>
    </w:p>
    <w:p w14:paraId="42E1B92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A) Samostojna ponudba</w:t>
      </w:r>
      <w:r w:rsidRPr="002A0D1D">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688A1976" w14:textId="77777777" w:rsidR="00A47669" w:rsidRPr="002A0D1D" w:rsidRDefault="00A47669" w:rsidP="00A47669">
      <w:pPr>
        <w:widowControl w:val="0"/>
        <w:autoSpaceDE w:val="0"/>
        <w:jc w:val="both"/>
        <w:rPr>
          <w:rFonts w:asciiTheme="minorHAnsi" w:hAnsiTheme="minorHAnsi" w:cstheme="minorHAnsi"/>
        </w:rPr>
      </w:pPr>
    </w:p>
    <w:p w14:paraId="14FFB87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B) Skupna ponudba</w:t>
      </w:r>
      <w:r w:rsidRPr="002A0D1D">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1542C4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Pravni akt o skupni izvedbi naročila mora vsebovati:</w:t>
      </w:r>
    </w:p>
    <w:p w14:paraId="0532ABF5"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navedbo vseh partnerjev v skupini (naziv in naslov partnerja, zakonitega zastopnika, matična številka, davčna številka, številka transakcijskega računa), </w:t>
      </w:r>
    </w:p>
    <w:p w14:paraId="03FB9087"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pooblastilo vodilnemu partnerju (nosilcu) v skupini, </w:t>
      </w:r>
    </w:p>
    <w:p w14:paraId="64E43932"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neomejeno solidarno odgovornost vseh partnerjev v skupini do naročnika, </w:t>
      </w:r>
    </w:p>
    <w:p w14:paraId="22732F2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lastRenderedPageBreak/>
        <w:t xml:space="preserve">področje dela, ki ga bo prevzel in izvedel vsak partner v skupni ponudbi in delež vsakega partnerja v skupni ponudbi v % in vrednost del, ki jih prevzema vsak partner v skupni ponudbi, </w:t>
      </w:r>
    </w:p>
    <w:p w14:paraId="37E57610"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način plačila preko vodilnega partnerja ali vsakemu partnerju posebej, </w:t>
      </w:r>
    </w:p>
    <w:p w14:paraId="78EF1DC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izjava, da so vsi partnerji seznanjeni s plačilnimi pogoji iz te dokumentacije </w:t>
      </w:r>
    </w:p>
    <w:p w14:paraId="0857211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določbe v primeru izstopa kateregakoli od partnerjev v skupni, </w:t>
      </w:r>
    </w:p>
    <w:p w14:paraId="119CF3C8"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reševanje sporov med partnerji v skupini, </w:t>
      </w:r>
    </w:p>
    <w:p w14:paraId="4D40E844"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druge morebitne pravice in obveznosti med partnerji v skupini, </w:t>
      </w:r>
    </w:p>
    <w:p w14:paraId="4E1B63C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rok veljavnosti pravnega akta, </w:t>
      </w:r>
    </w:p>
    <w:p w14:paraId="0BCF926D"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pravni akt o skupni izvedbi naročila mora biti datiran, žigosan in podpisan s strani vseh partnerjev v skupini. </w:t>
      </w:r>
    </w:p>
    <w:p w14:paraId="35311DDD" w14:textId="77777777" w:rsidR="00A47669" w:rsidRDefault="00A47669" w:rsidP="00A47669">
      <w:pPr>
        <w:widowControl w:val="0"/>
        <w:autoSpaceDE w:val="0"/>
        <w:ind w:left="284"/>
        <w:jc w:val="both"/>
        <w:rPr>
          <w:rFonts w:asciiTheme="minorHAnsi" w:hAnsiTheme="minorHAnsi" w:cstheme="minorHAnsi"/>
        </w:rPr>
      </w:pPr>
    </w:p>
    <w:p w14:paraId="38537EF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763A1E0B" w14:textId="77777777" w:rsidR="00A47669" w:rsidRPr="002A0D1D" w:rsidRDefault="00A47669" w:rsidP="00A47669">
      <w:pPr>
        <w:widowControl w:val="0"/>
        <w:autoSpaceDE w:val="0"/>
        <w:ind w:left="284"/>
        <w:jc w:val="both"/>
        <w:rPr>
          <w:rFonts w:asciiTheme="minorHAnsi" w:hAnsiTheme="minorHAnsi" w:cstheme="minorHAnsi"/>
        </w:rPr>
      </w:pPr>
    </w:p>
    <w:p w14:paraId="2E9F902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Pogoje v zvezi z izpolnjevanjem tehničnih in strokovnih zahtev lahko ponudniki v skupni ponudbi izpolnjujejo kumulativno. </w:t>
      </w:r>
    </w:p>
    <w:p w14:paraId="3A6AAB58" w14:textId="77777777" w:rsidR="00A47669" w:rsidRPr="002A0D1D" w:rsidRDefault="00A47669" w:rsidP="00A47669">
      <w:pPr>
        <w:widowControl w:val="0"/>
        <w:autoSpaceDE w:val="0"/>
        <w:jc w:val="both"/>
        <w:rPr>
          <w:rFonts w:asciiTheme="minorHAnsi" w:hAnsiTheme="minorHAnsi" w:cstheme="minorHAnsi"/>
        </w:rPr>
      </w:pPr>
    </w:p>
    <w:p w14:paraId="293C3420"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b/>
        </w:rPr>
        <w:t>C) Ponudba s podizvajalci</w:t>
      </w:r>
      <w:r w:rsidRPr="002A0D1D">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92ADFE5" w14:textId="77777777" w:rsidR="009770B9" w:rsidRDefault="009770B9" w:rsidP="00A47669">
      <w:pPr>
        <w:suppressAutoHyphens/>
        <w:autoSpaceDE w:val="0"/>
        <w:spacing w:after="63"/>
        <w:rPr>
          <w:rFonts w:asciiTheme="minorHAnsi" w:hAnsiTheme="minorHAnsi" w:cstheme="minorHAnsi"/>
        </w:rPr>
      </w:pPr>
    </w:p>
    <w:p w14:paraId="6CDC0E42" w14:textId="77777777" w:rsidR="00A47669" w:rsidRPr="00BB23A9" w:rsidRDefault="00A47669" w:rsidP="00A47669">
      <w:pPr>
        <w:suppressAutoHyphens/>
        <w:autoSpaceDE w:val="0"/>
        <w:spacing w:after="63"/>
        <w:rPr>
          <w:rFonts w:asciiTheme="minorHAnsi" w:hAnsiTheme="minorHAnsi" w:cstheme="minorHAnsi"/>
        </w:rPr>
      </w:pPr>
      <w:r w:rsidRPr="00BB23A9">
        <w:rPr>
          <w:rFonts w:asciiTheme="minorHAnsi" w:hAnsiTheme="minorHAnsi" w:cstheme="minorHAnsi"/>
        </w:rPr>
        <w:t>Če bo ponudnik izvajal javno naročilo s podizvajalci, mora v ponudbi:</w:t>
      </w:r>
    </w:p>
    <w:p w14:paraId="511BF169"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navesti vse podizvajalce ter vsak del javnega naročila, ki ga namerava oddati v podizvajanje (OBR-3),</w:t>
      </w:r>
    </w:p>
    <w:p w14:paraId="380937AA"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podizvajalcev (OBR-3),</w:t>
      </w:r>
    </w:p>
    <w:p w14:paraId="54A94B86"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izpolnjene ESPD teh podizvajalcev v skladu z 79. členom ZJN-3,</w:t>
      </w:r>
    </w:p>
    <w:p w14:paraId="7DC33A8E"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priložiti zahtevo podizvajalca za neposredno plačilo, če podizvajalec to zahteva (OBR-3).</w:t>
      </w:r>
    </w:p>
    <w:p w14:paraId="45AA427C" w14:textId="77777777" w:rsidR="00A47669" w:rsidRPr="002A0D1D" w:rsidRDefault="00A47669" w:rsidP="00A47669">
      <w:pPr>
        <w:widowControl w:val="0"/>
        <w:autoSpaceDE w:val="0"/>
        <w:ind w:left="284"/>
        <w:jc w:val="both"/>
        <w:rPr>
          <w:rFonts w:asciiTheme="minorHAnsi" w:hAnsiTheme="minorHAnsi" w:cstheme="minorHAnsi"/>
        </w:rPr>
      </w:pPr>
    </w:p>
    <w:p w14:paraId="2FC5744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50A8A7B"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navesti firmo/ime in sedež/naslov novega podizvajalca ter del javnega naročila, ki ga namerava oddati v podizvajanje temu subjektu; </w:t>
      </w:r>
    </w:p>
    <w:p w14:paraId="406F5D7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kontaktne podatke in zakonite zastopnike predlaganih novo predlaganih podizvajalcev;</w:t>
      </w:r>
    </w:p>
    <w:p w14:paraId="0B623ED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izpolnjene ESPD teh podizvajalcev v skladu z 79. členom ZJN-3 ali dokazila o neobstoju razlogov za izključitev ter izpolnjevanju pogojev ter </w:t>
      </w:r>
    </w:p>
    <w:p w14:paraId="5312251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 xml:space="preserve">priložiti zahtevo podizvajalca za neposredno plačilo, če podizvajalec to zahteva. </w:t>
      </w:r>
    </w:p>
    <w:p w14:paraId="7A267CEF" w14:textId="77777777" w:rsidR="00A47669" w:rsidRPr="002A0D1D" w:rsidRDefault="00A47669" w:rsidP="00A47669">
      <w:pPr>
        <w:suppressAutoHyphens/>
        <w:autoSpaceDE w:val="0"/>
        <w:spacing w:after="56"/>
        <w:ind w:left="720"/>
        <w:jc w:val="both"/>
        <w:rPr>
          <w:rFonts w:asciiTheme="minorHAnsi" w:hAnsiTheme="minorHAnsi" w:cstheme="minorHAnsi"/>
        </w:rPr>
      </w:pPr>
    </w:p>
    <w:p w14:paraId="3193CDE4"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bo zavrnil vsakega podizvajalca, če zanj obstajajo razlogi za izključitev iz prvega, drugega ali četrtega odstavka 75. člena ZJN-3, razen v primeru iz tretjega odstavka 75. člena </w:t>
      </w:r>
      <w:r w:rsidRPr="002A0D1D">
        <w:rPr>
          <w:rFonts w:asciiTheme="minorHAnsi" w:hAnsiTheme="minorHAnsi" w:cstheme="minorHAnsi"/>
        </w:rPr>
        <w:lastRenderedPageBreak/>
        <w:t>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E4E81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74C79453"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glavni izvajalec v pogodbi pooblastiti naročnika, da na podlagi potrjenega računa oziroma situacije s strani glavnega izvajalca neposredno plačuje podizvajalcu,</w:t>
      </w:r>
    </w:p>
    <w:p w14:paraId="279225AC" w14:textId="77777777" w:rsidR="00A47669" w:rsidRPr="002A0D1D" w:rsidRDefault="00A47669" w:rsidP="00A47669">
      <w:pPr>
        <w:pStyle w:val="Odstavekseznama"/>
        <w:numPr>
          <w:ilvl w:val="0"/>
          <w:numId w:val="27"/>
        </w:numPr>
        <w:suppressAutoHyphens/>
        <w:autoSpaceDE w:val="0"/>
        <w:spacing w:after="63"/>
        <w:ind w:left="851"/>
        <w:jc w:val="both"/>
        <w:rPr>
          <w:rFonts w:asciiTheme="minorHAnsi" w:hAnsiTheme="minorHAnsi" w:cstheme="minorHAnsi"/>
        </w:rPr>
      </w:pPr>
      <w:r w:rsidRPr="002A0D1D">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CBBF22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145A4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7C95B87" w14:textId="77777777" w:rsidR="00A47669" w:rsidRPr="002A0D1D" w:rsidRDefault="00A47669" w:rsidP="00A47669">
      <w:pPr>
        <w:widowControl w:val="0"/>
        <w:autoSpaceDE w:val="0"/>
        <w:jc w:val="both"/>
        <w:rPr>
          <w:rFonts w:asciiTheme="minorHAnsi" w:hAnsiTheme="minorHAnsi" w:cstheme="minorHAnsi"/>
        </w:rPr>
      </w:pPr>
    </w:p>
    <w:p w14:paraId="72C915DE" w14:textId="77777777" w:rsidR="00A47669" w:rsidRPr="002A0D1D" w:rsidRDefault="00A47669" w:rsidP="00A47669">
      <w:pPr>
        <w:widowControl w:val="0"/>
        <w:autoSpaceDE w:val="0"/>
        <w:jc w:val="both"/>
        <w:rPr>
          <w:rFonts w:asciiTheme="minorHAnsi" w:hAnsiTheme="minorHAnsi" w:cstheme="minorHAnsi"/>
          <w:b/>
        </w:rPr>
      </w:pPr>
      <w:r w:rsidRPr="002A0D1D">
        <w:rPr>
          <w:rFonts w:asciiTheme="minorHAnsi" w:hAnsiTheme="minorHAnsi" w:cstheme="minorHAnsi"/>
          <w:b/>
        </w:rPr>
        <w:t>D) Sklicevanje na zmogljivosti drugih</w:t>
      </w:r>
    </w:p>
    <w:p w14:paraId="2758DEF6" w14:textId="77777777" w:rsidR="00A47669" w:rsidRPr="002A0D1D" w:rsidRDefault="00A47669" w:rsidP="00A47669">
      <w:pPr>
        <w:widowControl w:val="0"/>
        <w:autoSpaceDE w:val="0"/>
        <w:jc w:val="both"/>
        <w:rPr>
          <w:rFonts w:asciiTheme="minorHAnsi" w:hAnsiTheme="minorHAnsi" w:cstheme="minorHAnsi"/>
          <w:b/>
        </w:rPr>
      </w:pPr>
    </w:p>
    <w:p w14:paraId="176E39D8"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7AADC8F7" w14:textId="77777777" w:rsidR="00A47669" w:rsidRPr="002A0D1D" w:rsidRDefault="00A47669" w:rsidP="00A47669">
      <w:pPr>
        <w:widowControl w:val="0"/>
        <w:autoSpaceDE w:val="0"/>
        <w:jc w:val="both"/>
        <w:rPr>
          <w:rFonts w:asciiTheme="minorHAnsi" w:hAnsiTheme="minorHAnsi" w:cstheme="minorHAnsi"/>
        </w:rPr>
      </w:pPr>
    </w:p>
    <w:p w14:paraId="7803A017"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E219601" w14:textId="6A33F820"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7" w:name="_Toc218668240"/>
      <w:r w:rsidRPr="002A0D1D">
        <w:rPr>
          <w:rFonts w:asciiTheme="minorHAnsi" w:hAnsiTheme="minorHAnsi" w:cstheme="minorHAnsi"/>
          <w:sz w:val="24"/>
          <w:szCs w:val="24"/>
        </w:rPr>
        <w:t xml:space="preserve">1.6 Pravilna </w:t>
      </w:r>
      <w:r w:rsidR="00FC0E26">
        <w:rPr>
          <w:rFonts w:asciiTheme="minorHAnsi" w:hAnsiTheme="minorHAnsi" w:cstheme="minorHAnsi"/>
          <w:sz w:val="24"/>
          <w:szCs w:val="24"/>
        </w:rPr>
        <w:t>ponudba</w:t>
      </w:r>
      <w:bookmarkEnd w:id="7"/>
    </w:p>
    <w:p w14:paraId="298483C0" w14:textId="26FBED72" w:rsidR="00A47669" w:rsidRPr="002A0D1D" w:rsidRDefault="00FC0E26" w:rsidP="00A47669">
      <w:pPr>
        <w:widowControl w:val="0"/>
        <w:autoSpaceDE w:val="0"/>
        <w:jc w:val="both"/>
        <w:rPr>
          <w:rFonts w:asciiTheme="minorHAnsi" w:hAnsiTheme="minorHAnsi" w:cstheme="minorHAnsi"/>
        </w:rPr>
      </w:pPr>
      <w:r>
        <w:rPr>
          <w:rFonts w:asciiTheme="minorHAnsi" w:hAnsiTheme="minorHAnsi" w:cstheme="minorHAnsi"/>
        </w:rPr>
        <w:t>Ponudba</w:t>
      </w:r>
      <w:r w:rsidR="00A47669" w:rsidRPr="002A0D1D">
        <w:rPr>
          <w:rFonts w:asciiTheme="minorHAnsi" w:hAnsiTheme="minorHAnsi" w:cstheme="minorHAnsi"/>
        </w:rPr>
        <w:t xml:space="preserve"> mora biti v celoti izpolnjena v skladu z zahtevami iz razpisne dokumentacije. Pogoje za sodelovanje ponudnika bo naročnik presojal na podlagi dokumentov, dokazil in podatkov iz </w:t>
      </w:r>
      <w:r w:rsidR="002E0008">
        <w:rPr>
          <w:rFonts w:asciiTheme="minorHAnsi" w:hAnsiTheme="minorHAnsi" w:cstheme="minorHAnsi"/>
        </w:rPr>
        <w:t>ponudbe</w:t>
      </w:r>
      <w:r w:rsidR="00A47669" w:rsidRPr="002A0D1D">
        <w:rPr>
          <w:rFonts w:asciiTheme="minorHAnsi" w:hAnsiTheme="minorHAnsi" w:cstheme="minorHAnsi"/>
        </w:rPr>
        <w:t>, katero bo udeleženec posredoval naročniku v skladu in na način določen s temi navodili.</w:t>
      </w:r>
    </w:p>
    <w:p w14:paraId="5BBF18FE" w14:textId="77777777" w:rsidR="00A47669" w:rsidRDefault="00A47669" w:rsidP="00A47669">
      <w:pPr>
        <w:widowControl w:val="0"/>
        <w:autoSpaceDE w:val="0"/>
        <w:jc w:val="both"/>
        <w:rPr>
          <w:rStyle w:val="Hiperpovezava"/>
          <w:rFonts w:asciiTheme="minorHAnsi" w:hAnsiTheme="minorHAnsi" w:cstheme="minorHAnsi"/>
          <w:color w:val="auto"/>
        </w:rPr>
      </w:pPr>
      <w:r w:rsidRPr="002A0D1D">
        <w:rPr>
          <w:rFonts w:asciiTheme="minorHAnsi" w:hAnsiTheme="minorHAnsi" w:cstheme="minorHAnsi"/>
        </w:rPr>
        <w:t xml:space="preserve">Ponudniki morajo ponudbe predložiti v informacijski sistem e-JN na spletnem naslovu </w:t>
      </w:r>
      <w:hyperlink r:id="rId16" w:history="1">
        <w:r w:rsidRPr="002A0D1D">
          <w:rPr>
            <w:rStyle w:val="Hiperpovezava"/>
            <w:rFonts w:asciiTheme="minorHAnsi" w:hAnsiTheme="minorHAnsi" w:cstheme="minorHAnsi"/>
            <w:color w:val="auto"/>
          </w:rPr>
          <w:t>https://ejn.gov.si/eJN2</w:t>
        </w:r>
      </w:hyperlink>
    </w:p>
    <w:p w14:paraId="4D2EA39C" w14:textId="77777777" w:rsidR="00A47669" w:rsidRPr="00BB23A9" w:rsidRDefault="00A47669" w:rsidP="00A47669">
      <w:pPr>
        <w:widowControl w:val="0"/>
        <w:autoSpaceDE w:val="0"/>
        <w:jc w:val="both"/>
        <w:rPr>
          <w:rFonts w:asciiTheme="minorHAnsi" w:hAnsiTheme="minorHAnsi" w:cstheme="minorHAnsi"/>
          <w:sz w:val="20"/>
          <w:szCs w:val="20"/>
        </w:rPr>
      </w:pPr>
    </w:p>
    <w:p w14:paraId="114781A0"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se mora pred oddajo ponudbe registrirati na spletnem naslovu </w:t>
      </w:r>
      <w:hyperlink r:id="rId17"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Če je ponudnik že registriran v informacijski sistem e-JN, se v aplikacijo prijavi na istem naslovu. </w:t>
      </w:r>
    </w:p>
    <w:p w14:paraId="7F448474" w14:textId="77777777" w:rsidR="00A47669" w:rsidRPr="00BB23A9" w:rsidRDefault="00A47669" w:rsidP="00A47669">
      <w:pPr>
        <w:widowControl w:val="0"/>
        <w:autoSpaceDE w:val="0"/>
        <w:jc w:val="both"/>
        <w:rPr>
          <w:rFonts w:asciiTheme="minorHAnsi" w:hAnsiTheme="minorHAnsi" w:cstheme="minorHAnsi"/>
          <w:sz w:val="20"/>
          <w:szCs w:val="20"/>
        </w:rPr>
      </w:pPr>
    </w:p>
    <w:p w14:paraId="029A523A"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A0D1D">
        <w:rPr>
          <w:rFonts w:asciiTheme="minorHAnsi" w:hAnsiTheme="minorHAnsi" w:cstheme="minorHAnsi"/>
        </w:rPr>
        <w:footnoteReference w:id="1"/>
      </w:r>
      <w:r w:rsidRPr="002A0D1D">
        <w:rPr>
          <w:rFonts w:asciiTheme="minorHAnsi" w:hAnsiTheme="minorHAnsi" w:cstheme="minorHAnsi"/>
        </w:rPr>
        <w:t>). Z oddajo ponudbe je le-ta zavezujoča za čas, naveden v ponudbi, razen če jo uporabnik ponudnika umakne ali spremeni pred potekom roka za oddajo ponudb.</w:t>
      </w:r>
    </w:p>
    <w:p w14:paraId="755126C0" w14:textId="77777777" w:rsidR="00A47669" w:rsidRPr="00BB23A9" w:rsidRDefault="00A47669" w:rsidP="00A47669">
      <w:pPr>
        <w:widowControl w:val="0"/>
        <w:autoSpaceDE w:val="0"/>
        <w:jc w:val="both"/>
        <w:rPr>
          <w:rFonts w:asciiTheme="minorHAnsi" w:hAnsiTheme="minorHAnsi" w:cstheme="minorHAnsi"/>
          <w:sz w:val="20"/>
          <w:szCs w:val="20"/>
        </w:rPr>
      </w:pPr>
    </w:p>
    <w:p w14:paraId="45488FFC"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Ponudba se šteje za pravočasno oddano, če jo naročnik prejme preko sistema e-JN </w:t>
      </w:r>
      <w:hyperlink r:id="rId18" w:history="1">
        <w:r w:rsidRPr="002A0D1D">
          <w:rPr>
            <w:rStyle w:val="Hiperpovezava"/>
            <w:rFonts w:asciiTheme="minorHAnsi" w:hAnsiTheme="minorHAnsi" w:cstheme="minorHAnsi"/>
            <w:color w:val="auto"/>
          </w:rPr>
          <w:t>https://ejn.gov.si/eJN2</w:t>
        </w:r>
      </w:hyperlink>
      <w:r w:rsidRPr="002A0D1D">
        <w:rPr>
          <w:rFonts w:asciiTheme="minorHAnsi" w:hAnsiTheme="minorHAnsi" w:cstheme="minorHAnsi"/>
        </w:rPr>
        <w:t xml:space="preserve">  najkasneje do roka za oddajo ponudb. </w:t>
      </w:r>
    </w:p>
    <w:p w14:paraId="0BC88740" w14:textId="77777777" w:rsidR="00A47669" w:rsidRPr="00BB23A9" w:rsidRDefault="00A47669" w:rsidP="00A47669">
      <w:pPr>
        <w:widowControl w:val="0"/>
        <w:autoSpaceDE w:val="0"/>
        <w:jc w:val="both"/>
        <w:rPr>
          <w:rFonts w:asciiTheme="minorHAnsi" w:hAnsiTheme="minorHAnsi" w:cstheme="minorHAnsi"/>
          <w:sz w:val="20"/>
          <w:szCs w:val="20"/>
        </w:rPr>
      </w:pPr>
    </w:p>
    <w:p w14:paraId="26F9476B"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 oddano ponudbo se šteje ponudba, ki je v informacijskem sistemu e-JN označena s statusom »ODDANO«. </w:t>
      </w:r>
    </w:p>
    <w:p w14:paraId="44358AF2" w14:textId="77777777" w:rsidR="00A47669" w:rsidRPr="00BB23A9" w:rsidRDefault="00A47669" w:rsidP="00A47669">
      <w:pPr>
        <w:widowControl w:val="0"/>
        <w:autoSpaceDE w:val="0"/>
        <w:jc w:val="both"/>
        <w:rPr>
          <w:rFonts w:asciiTheme="minorHAnsi" w:hAnsiTheme="minorHAnsi" w:cstheme="minorHAnsi"/>
          <w:sz w:val="20"/>
          <w:szCs w:val="20"/>
        </w:rPr>
      </w:pPr>
    </w:p>
    <w:p w14:paraId="55202CC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 preteku roka za predložitev ponudb, ponudbe ne bo več mogoče oddati.</w:t>
      </w:r>
    </w:p>
    <w:p w14:paraId="4E636181" w14:textId="77777777" w:rsidR="009770B9" w:rsidRDefault="009770B9" w:rsidP="00A47669">
      <w:pPr>
        <w:widowControl w:val="0"/>
        <w:autoSpaceDE w:val="0"/>
        <w:jc w:val="both"/>
        <w:rPr>
          <w:rFonts w:asciiTheme="minorHAnsi" w:hAnsiTheme="minorHAnsi" w:cstheme="minorHAnsi"/>
        </w:rPr>
      </w:pPr>
    </w:p>
    <w:p w14:paraId="55A07212"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Ponudba mora vsebovati izpolnjene najmanj naslednje obrazce in dokumente:</w:t>
      </w:r>
    </w:p>
    <w:p w14:paraId="0744FF13" w14:textId="77777777" w:rsidR="00A47669" w:rsidRPr="002A0D1D" w:rsidRDefault="00A47669" w:rsidP="00A47669">
      <w:pPr>
        <w:widowControl w:val="0"/>
        <w:autoSpaceDE w:val="0"/>
        <w:ind w:left="284"/>
        <w:jc w:val="both"/>
        <w:rPr>
          <w:rFonts w:asciiTheme="minorHAnsi" w:hAnsiTheme="minorHAnsi" w:cstheme="minorHAnsi"/>
        </w:rPr>
      </w:pPr>
    </w:p>
    <w:p w14:paraId="7CFA29E8" w14:textId="3406059F"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ponudbeni predračun (OBR-1)</w:t>
      </w:r>
      <w:r w:rsidR="005110C9">
        <w:rPr>
          <w:rFonts w:asciiTheme="minorHAnsi" w:hAnsiTheme="minorHAnsi" w:cstheme="minorHAnsi"/>
          <w:b/>
          <w:bCs/>
        </w:rPr>
        <w:t>;</w:t>
      </w:r>
    </w:p>
    <w:p w14:paraId="2426975A" w14:textId="661262A7"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ponudbe</w:t>
      </w:r>
      <w:r>
        <w:rPr>
          <w:rFonts w:asciiTheme="minorHAnsi" w:hAnsiTheme="minorHAnsi" w:cstheme="minorHAnsi"/>
          <w:b/>
          <w:bCs/>
        </w:rPr>
        <w:t xml:space="preserve"> (PONUDBA)</w:t>
      </w:r>
      <w:r w:rsidR="005110C9">
        <w:rPr>
          <w:rFonts w:asciiTheme="minorHAnsi" w:hAnsiTheme="minorHAnsi" w:cstheme="minorHAnsi"/>
          <w:b/>
          <w:bCs/>
        </w:rPr>
        <w:t>;</w:t>
      </w:r>
    </w:p>
    <w:p w14:paraId="77892B16" w14:textId="6A5F7BDA"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neobstoju izključitvenih </w:t>
      </w:r>
      <w:r>
        <w:rPr>
          <w:rFonts w:asciiTheme="minorHAnsi" w:hAnsiTheme="minorHAnsi" w:cstheme="minorHAnsi"/>
          <w:b/>
          <w:bCs/>
        </w:rPr>
        <w:t>razlogov in pooblastilo (OBR-2)</w:t>
      </w:r>
      <w:r w:rsidR="005110C9">
        <w:rPr>
          <w:rFonts w:asciiTheme="minorHAnsi" w:hAnsiTheme="minorHAnsi" w:cstheme="minorHAnsi"/>
          <w:b/>
          <w:bCs/>
        </w:rPr>
        <w:t>;</w:t>
      </w:r>
    </w:p>
    <w:p w14:paraId="6446F190" w14:textId="418AF590"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podizvajalcev v ponudbi (OBR-3), če </w:t>
      </w:r>
      <w:r>
        <w:rPr>
          <w:rFonts w:asciiTheme="minorHAnsi" w:hAnsiTheme="minorHAnsi" w:cstheme="minorHAnsi"/>
          <w:b/>
          <w:bCs/>
        </w:rPr>
        <w:t>ponudnik nastopa s podizvajalci</w:t>
      </w:r>
      <w:r w:rsidR="005110C9">
        <w:rPr>
          <w:rFonts w:asciiTheme="minorHAnsi" w:hAnsiTheme="minorHAnsi" w:cstheme="minorHAnsi"/>
          <w:b/>
          <w:bCs/>
        </w:rPr>
        <w:t>;</w:t>
      </w:r>
    </w:p>
    <w:p w14:paraId="10AE03D9" w14:textId="6C1F5C91"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 xml:space="preserve">Obrazec izjave o udeležbi fizičnih in pravnih oseb v lastništvu gospodarskega subjekta </w:t>
      </w:r>
      <w:r>
        <w:rPr>
          <w:rFonts w:asciiTheme="minorHAnsi" w:hAnsiTheme="minorHAnsi" w:cstheme="minorHAnsi"/>
          <w:b/>
          <w:bCs/>
        </w:rPr>
        <w:t>(OBR-11)</w:t>
      </w:r>
      <w:r w:rsidR="005110C9">
        <w:rPr>
          <w:rFonts w:asciiTheme="minorHAnsi" w:hAnsiTheme="minorHAnsi" w:cstheme="minorHAnsi"/>
          <w:b/>
          <w:bCs/>
        </w:rPr>
        <w:t>;</w:t>
      </w:r>
    </w:p>
    <w:p w14:paraId="7ED649D6" w14:textId="0A2F28FB"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izjave gospodarskega subjekta (OBR-12)</w:t>
      </w:r>
      <w:r w:rsidR="005110C9">
        <w:rPr>
          <w:rFonts w:asciiTheme="minorHAnsi" w:hAnsiTheme="minorHAnsi" w:cstheme="minorHAnsi"/>
          <w:b/>
          <w:bCs/>
        </w:rPr>
        <w:t>;</w:t>
      </w:r>
    </w:p>
    <w:p w14:paraId="7DDB84CF" w14:textId="4E43D3DD" w:rsidR="00A47669" w:rsidRPr="002A0D1D" w:rsidRDefault="00A47669" w:rsidP="00A47669">
      <w:pPr>
        <w:widowControl w:val="0"/>
        <w:numPr>
          <w:ilvl w:val="0"/>
          <w:numId w:val="28"/>
        </w:numPr>
        <w:suppressAutoHyphens/>
        <w:autoSpaceDE w:val="0"/>
        <w:jc w:val="both"/>
        <w:rPr>
          <w:rFonts w:asciiTheme="minorHAnsi" w:hAnsiTheme="minorHAnsi" w:cstheme="minorHAnsi"/>
          <w:b/>
          <w:bCs/>
        </w:rPr>
      </w:pPr>
      <w:r w:rsidRPr="002A0D1D">
        <w:rPr>
          <w:rFonts w:asciiTheme="minorHAnsi" w:hAnsiTheme="minorHAnsi" w:cstheme="minorHAnsi"/>
          <w:b/>
          <w:bCs/>
        </w:rPr>
        <w:t>Obrazec soglasja k odpravi računskih napak (OBR-13</w:t>
      </w:r>
      <w:r>
        <w:rPr>
          <w:rFonts w:asciiTheme="minorHAnsi" w:hAnsiTheme="minorHAnsi" w:cstheme="minorHAnsi"/>
          <w:b/>
          <w:bCs/>
        </w:rPr>
        <w:t>)</w:t>
      </w:r>
      <w:r w:rsidR="005110C9">
        <w:rPr>
          <w:rFonts w:asciiTheme="minorHAnsi" w:hAnsiTheme="minorHAnsi" w:cstheme="minorHAnsi"/>
          <w:b/>
          <w:bCs/>
        </w:rPr>
        <w:t>;</w:t>
      </w:r>
    </w:p>
    <w:p w14:paraId="5FAF8149" w14:textId="77777777" w:rsidR="00A47669" w:rsidRPr="002A0D1D" w:rsidRDefault="00A47669" w:rsidP="00A47669">
      <w:pPr>
        <w:widowControl w:val="0"/>
        <w:suppressAutoHyphens/>
        <w:autoSpaceDE w:val="0"/>
        <w:jc w:val="both"/>
        <w:rPr>
          <w:rFonts w:asciiTheme="minorHAnsi" w:hAnsiTheme="minorHAnsi" w:cstheme="minorHAnsi"/>
          <w:b/>
          <w:bCs/>
        </w:rPr>
      </w:pPr>
    </w:p>
    <w:p w14:paraId="6AFFB704" w14:textId="77777777" w:rsidR="00A47669" w:rsidRPr="002A0D1D" w:rsidRDefault="00A47669" w:rsidP="00A47669">
      <w:pPr>
        <w:widowControl w:val="0"/>
        <w:autoSpaceDE w:val="0"/>
        <w:jc w:val="both"/>
        <w:rPr>
          <w:rFonts w:asciiTheme="minorHAnsi" w:hAnsiTheme="minorHAnsi" w:cstheme="minorHAnsi"/>
          <w:u w:val="single"/>
        </w:rPr>
      </w:pPr>
      <w:r w:rsidRPr="002A0D1D">
        <w:rPr>
          <w:rFonts w:asciiTheme="minorHAnsi" w:hAnsiTheme="minorHAnsi" w:cstheme="minorHAnsi"/>
        </w:rPr>
        <w:t xml:space="preserve">Ponudba mora vsebovati tudi ostala morebitna dokazila navedena v nadaljevanju te razpisne dokumentacije. Obrazci morajo biti v .pdf obliki ali drugem ustreznem formatu. </w:t>
      </w:r>
    </w:p>
    <w:p w14:paraId="6F1D0B10" w14:textId="77777777" w:rsidR="00A47669" w:rsidRPr="002A0D1D" w:rsidRDefault="00A47669" w:rsidP="00A47669">
      <w:pPr>
        <w:widowControl w:val="0"/>
        <w:autoSpaceDE w:val="0"/>
        <w:jc w:val="both"/>
        <w:rPr>
          <w:rFonts w:asciiTheme="minorHAnsi" w:hAnsiTheme="minorHAnsi" w:cstheme="minorHAnsi"/>
          <w:u w:val="single"/>
        </w:rPr>
      </w:pPr>
    </w:p>
    <w:p w14:paraId="483E5355"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obrazec mora biti priložen v xml. obliki. </w:t>
      </w:r>
    </w:p>
    <w:p w14:paraId="5488CEB7" w14:textId="77777777" w:rsidR="00A47669" w:rsidRPr="002A0D1D" w:rsidRDefault="00A47669" w:rsidP="00A47669">
      <w:pPr>
        <w:widowControl w:val="0"/>
        <w:autoSpaceDE w:val="0"/>
        <w:jc w:val="both"/>
        <w:rPr>
          <w:rFonts w:asciiTheme="minorHAnsi" w:hAnsiTheme="minorHAnsi" w:cstheme="minorHAnsi"/>
        </w:rPr>
      </w:pPr>
    </w:p>
    <w:p w14:paraId="1F6F2816" w14:textId="6E6BBC09"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zgoraj navedenih obrazcev ponudnik priloži še ostala morebitna ostala dokazila, ki so </w:t>
      </w:r>
      <w:r w:rsidR="00B70B09">
        <w:rPr>
          <w:rFonts w:asciiTheme="minorHAnsi" w:hAnsiTheme="minorHAnsi" w:cstheme="minorHAnsi"/>
        </w:rPr>
        <w:t xml:space="preserve">morebiti </w:t>
      </w:r>
      <w:r w:rsidRPr="002A0D1D">
        <w:rPr>
          <w:rFonts w:asciiTheme="minorHAnsi" w:hAnsiTheme="minorHAnsi" w:cstheme="minorHAnsi"/>
        </w:rPr>
        <w:t xml:space="preserve">navedena v </w:t>
      </w:r>
      <w:r w:rsidR="00B70B09">
        <w:rPr>
          <w:rFonts w:asciiTheme="minorHAnsi" w:hAnsiTheme="minorHAnsi" w:cstheme="minorHAnsi"/>
        </w:rPr>
        <w:t xml:space="preserve">nadaljevanju te </w:t>
      </w:r>
      <w:r w:rsidRPr="002A0D1D">
        <w:rPr>
          <w:rFonts w:asciiTheme="minorHAnsi" w:hAnsiTheme="minorHAnsi" w:cstheme="minorHAnsi"/>
        </w:rPr>
        <w:t>razpisne dokumentacije.</w:t>
      </w:r>
    </w:p>
    <w:p w14:paraId="06619329"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8" w:name="_Toc218668241"/>
      <w:r w:rsidRPr="00BB23A9">
        <w:rPr>
          <w:rFonts w:asciiTheme="minorHAnsi" w:hAnsiTheme="minorHAnsi" w:cstheme="minorHAnsi"/>
          <w:sz w:val="24"/>
          <w:szCs w:val="24"/>
        </w:rPr>
        <w:t>1.7 Pogoji za priznanje sposobnosti</w:t>
      </w:r>
      <w:bookmarkEnd w:id="8"/>
      <w:r w:rsidRPr="00BB23A9">
        <w:rPr>
          <w:rFonts w:asciiTheme="minorHAnsi" w:hAnsiTheme="minorHAnsi" w:cstheme="minorHAnsi"/>
          <w:sz w:val="24"/>
          <w:szCs w:val="24"/>
        </w:rPr>
        <w:t xml:space="preserve"> </w:t>
      </w:r>
    </w:p>
    <w:p w14:paraId="68574417"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b/>
        </w:rPr>
        <w:t>RAZLOGI ZA IZKLJUČITEV</w:t>
      </w:r>
    </w:p>
    <w:p w14:paraId="76DC0908" w14:textId="77777777" w:rsidR="00A47669" w:rsidRPr="002A0D1D" w:rsidRDefault="00A47669" w:rsidP="00A47669">
      <w:pPr>
        <w:widowControl w:val="0"/>
        <w:jc w:val="both"/>
        <w:rPr>
          <w:rFonts w:asciiTheme="minorHAnsi" w:hAnsiTheme="minorHAnsi" w:cstheme="minorHAnsi"/>
        </w:rPr>
      </w:pPr>
    </w:p>
    <w:p w14:paraId="72538093"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Naročnik bo izključil ponudnika iz sodelovanja v postopku oddaje javnega naročila, če obstajajo razlogi za izključitev določeni v prvem, drugem in četrtem odstavku 75. členu ZJN-3.</w:t>
      </w:r>
    </w:p>
    <w:p w14:paraId="08786D3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Neobstoj izključitvenih razlogov ponudnik dokazuje z izpolnjenim ESPD obrazcem. </w:t>
      </w:r>
    </w:p>
    <w:p w14:paraId="0F034495" w14:textId="77777777" w:rsidR="00A47669" w:rsidRPr="002A0D1D" w:rsidRDefault="00A47669" w:rsidP="00A47669">
      <w:pPr>
        <w:widowControl w:val="0"/>
        <w:autoSpaceDE w:val="0"/>
        <w:jc w:val="both"/>
        <w:rPr>
          <w:rFonts w:asciiTheme="minorHAnsi" w:hAnsiTheme="minorHAnsi" w:cstheme="minorHAnsi"/>
        </w:rPr>
      </w:pPr>
    </w:p>
    <w:p w14:paraId="0B6ABAE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8921C26" w14:textId="77777777" w:rsidR="00A47669" w:rsidRPr="002A0D1D" w:rsidRDefault="00A47669" w:rsidP="00A47669">
      <w:pPr>
        <w:autoSpaceDE w:val="0"/>
        <w:rPr>
          <w:rFonts w:asciiTheme="minorHAnsi" w:hAnsiTheme="minorHAnsi" w:cstheme="minorHAnsi"/>
        </w:rPr>
      </w:pPr>
    </w:p>
    <w:p w14:paraId="384E8F8F"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ESPD gospodarski subjekt uvozi od naročnika, ga izpolni na spletni strani </w:t>
      </w:r>
      <w:hyperlink r:id="rId19" w:history="1">
        <w:r w:rsidRPr="002A0D1D">
          <w:rPr>
            <w:rStyle w:val="Hiperpovezava"/>
            <w:rFonts w:asciiTheme="minorHAnsi" w:hAnsiTheme="minorHAnsi" w:cstheme="minorHAnsi"/>
            <w:color w:val="auto"/>
          </w:rPr>
          <w:t>https://ejn.gov.si/espd</w:t>
        </w:r>
      </w:hyperlink>
      <w:r w:rsidRPr="009770B9">
        <w:rPr>
          <w:rStyle w:val="Hiperpovezava"/>
          <w:rFonts w:asciiTheme="minorHAnsi" w:hAnsiTheme="minorHAnsi" w:cstheme="minorHAnsi"/>
          <w:color w:val="auto"/>
          <w:u w:val="none"/>
        </w:rPr>
        <w:t xml:space="preserve">   </w:t>
      </w:r>
      <w:r w:rsidRPr="002A0D1D">
        <w:rPr>
          <w:rFonts w:asciiTheme="minorHAnsi" w:hAnsiTheme="minorHAnsi" w:cstheme="minorHAnsi"/>
        </w:rPr>
        <w:t xml:space="preserve">ter ga v elektronski obliki predloži v ponudbi. </w:t>
      </w:r>
    </w:p>
    <w:p w14:paraId="38E62BCE" w14:textId="77777777" w:rsidR="00A47669" w:rsidRPr="002A0D1D" w:rsidRDefault="00A47669" w:rsidP="00A47669">
      <w:pPr>
        <w:widowControl w:val="0"/>
        <w:autoSpaceDE w:val="0"/>
        <w:jc w:val="both"/>
        <w:rPr>
          <w:rFonts w:asciiTheme="minorHAnsi" w:hAnsiTheme="minorHAnsi" w:cstheme="minorHAnsi"/>
        </w:rPr>
      </w:pPr>
    </w:p>
    <w:p w14:paraId="712B42E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B5ADE9E" w14:textId="4E897EB7" w:rsidR="00A47669" w:rsidRDefault="00A47669" w:rsidP="00A47669">
      <w:pPr>
        <w:widowControl w:val="0"/>
        <w:jc w:val="both"/>
        <w:rPr>
          <w:rFonts w:asciiTheme="minorHAnsi" w:hAnsiTheme="minorHAnsi" w:cstheme="minorHAnsi"/>
        </w:rPr>
      </w:pPr>
    </w:p>
    <w:p w14:paraId="231DE02F" w14:textId="77777777" w:rsidR="000E14CE" w:rsidRDefault="000E14CE" w:rsidP="00A47669">
      <w:pPr>
        <w:widowControl w:val="0"/>
        <w:jc w:val="both"/>
        <w:rPr>
          <w:rFonts w:asciiTheme="minorHAnsi" w:hAnsiTheme="minorHAnsi" w:cstheme="minorHAnsi"/>
        </w:rPr>
      </w:pPr>
    </w:p>
    <w:p w14:paraId="281B1749" w14:textId="7E44C4C7" w:rsidR="00A47669" w:rsidRPr="002A0D1D" w:rsidRDefault="00A47669" w:rsidP="00A47669">
      <w:pPr>
        <w:widowControl w:val="0"/>
        <w:numPr>
          <w:ilvl w:val="0"/>
          <w:numId w:val="30"/>
        </w:numPr>
        <w:suppressAutoHyphens/>
        <w:ind w:left="426" w:hanging="425"/>
        <w:jc w:val="both"/>
        <w:rPr>
          <w:rFonts w:asciiTheme="minorHAnsi" w:hAnsiTheme="minorHAnsi" w:cstheme="minorHAnsi"/>
        </w:rPr>
      </w:pPr>
      <w:r w:rsidRPr="002A0D1D">
        <w:rPr>
          <w:rFonts w:asciiTheme="minorHAnsi" w:hAnsiTheme="minorHAnsi" w:cstheme="minorHAnsi"/>
          <w:b/>
        </w:rPr>
        <w:t xml:space="preserve">Gospodarskemu subjektu ali osebi, ki je članica upravnega, vodstvenega ali nadzornega organa tega gospodarskega subjekta ali ki ima pooblastila za njegovo zastopanje ali odločanje ali nadzor v njem, </w:t>
      </w:r>
      <w:r w:rsidR="00D71AF1">
        <w:rPr>
          <w:rFonts w:asciiTheme="minorHAnsi" w:hAnsiTheme="minorHAnsi" w:cstheme="minorHAnsi"/>
          <w:b/>
        </w:rPr>
        <w:t>je</w:t>
      </w:r>
      <w:r w:rsidRPr="002A0D1D">
        <w:rPr>
          <w:rFonts w:asciiTheme="minorHAnsi" w:hAnsiTheme="minorHAnsi" w:cstheme="minorHAnsi"/>
          <w:b/>
        </w:rPr>
        <w:t xml:space="preserve"> bila izrečena pravnomočna sodba, ki ima elemente kaznivih dejanj, ki so opredeljena v prvem odstavku 75. člena ZJN-3.</w:t>
      </w:r>
    </w:p>
    <w:p w14:paraId="325914BA" w14:textId="77777777" w:rsidR="00A47669" w:rsidRPr="00BB23A9" w:rsidRDefault="00A47669" w:rsidP="00A47669">
      <w:pPr>
        <w:widowControl w:val="0"/>
        <w:ind w:left="567"/>
        <w:jc w:val="both"/>
        <w:rPr>
          <w:rFonts w:asciiTheme="minorHAnsi" w:hAnsiTheme="minorHAnsi" w:cstheme="minorHAnsi"/>
          <w:b/>
          <w:sz w:val="20"/>
          <w:szCs w:val="20"/>
        </w:rPr>
      </w:pPr>
    </w:p>
    <w:p w14:paraId="1E7CE8C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 xml:space="preserve">Gospodarski subjekt potrdi izpolnjevanje tega pogoja s predložitvijo izpolnjenega in podpisanega ESPD in OBR-2 obrazca. </w:t>
      </w:r>
    </w:p>
    <w:p w14:paraId="38FBFA62" w14:textId="77777777" w:rsidR="00A47669" w:rsidRPr="00BB23A9" w:rsidRDefault="00A47669" w:rsidP="00A47669">
      <w:pPr>
        <w:widowControl w:val="0"/>
        <w:ind w:left="426"/>
        <w:jc w:val="both"/>
        <w:rPr>
          <w:rFonts w:asciiTheme="minorHAnsi" w:hAnsiTheme="minorHAnsi" w:cstheme="minorHAnsi"/>
          <w:i/>
          <w:sz w:val="20"/>
          <w:szCs w:val="20"/>
        </w:rPr>
      </w:pPr>
    </w:p>
    <w:p w14:paraId="35C14962"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lahko obrazec OBR-2 dopolni z lastno izjavo v primeru, da na predvideni obrazec ni mogoče zapisati vse podatkov.</w:t>
      </w:r>
    </w:p>
    <w:p w14:paraId="53290EE4" w14:textId="77777777" w:rsidR="00A47669" w:rsidRPr="00BB23A9" w:rsidRDefault="00A47669" w:rsidP="00A47669">
      <w:pPr>
        <w:widowControl w:val="0"/>
        <w:ind w:left="426"/>
        <w:jc w:val="both"/>
        <w:rPr>
          <w:rFonts w:asciiTheme="minorHAnsi" w:hAnsiTheme="minorHAnsi" w:cstheme="minorHAnsi"/>
          <w:i/>
          <w:sz w:val="20"/>
          <w:szCs w:val="20"/>
        </w:rPr>
      </w:pPr>
    </w:p>
    <w:p w14:paraId="692D15F2"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01AFCBF2" w14:textId="77777777" w:rsidR="00A47669" w:rsidRPr="00BB23A9" w:rsidRDefault="00A47669" w:rsidP="00A47669">
      <w:pPr>
        <w:widowControl w:val="0"/>
        <w:ind w:left="426"/>
        <w:jc w:val="both"/>
        <w:rPr>
          <w:rFonts w:asciiTheme="minorHAnsi" w:hAnsiTheme="minorHAnsi" w:cstheme="minorHAnsi"/>
          <w:i/>
          <w:sz w:val="20"/>
          <w:szCs w:val="20"/>
        </w:rPr>
      </w:pPr>
    </w:p>
    <w:p w14:paraId="502FAD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Zaželeno je, da gospodarski subjekti v ponudbi predložijo kopije potrdil iz kazenske ali druge ustrezne evidence, ki niso starejša od 4 mesecev, štetih od roka za oddajo ponudb, ali so pridobljena najpozneje v 90 dneh od roka za oddajo ponudb.</w:t>
      </w:r>
    </w:p>
    <w:p w14:paraId="500D9C2B" w14:textId="77777777" w:rsidR="00A47669" w:rsidRPr="00BB23A9" w:rsidRDefault="00A47669" w:rsidP="00A47669">
      <w:pPr>
        <w:widowControl w:val="0"/>
        <w:ind w:left="426"/>
        <w:jc w:val="both"/>
        <w:rPr>
          <w:rFonts w:asciiTheme="minorHAnsi" w:hAnsiTheme="minorHAnsi" w:cstheme="minorHAnsi"/>
          <w:i/>
          <w:sz w:val="20"/>
          <w:szCs w:val="20"/>
        </w:rPr>
      </w:pPr>
    </w:p>
    <w:p w14:paraId="352CF80F"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19353A82" w14:textId="77777777" w:rsidR="00A47669" w:rsidRPr="00BB23A9"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 xml:space="preserve">potrdilo iz kazenske ali druge ustrezne evidence </w:t>
      </w:r>
      <w:r w:rsidRPr="00BB23A9">
        <w:rPr>
          <w:rFonts w:asciiTheme="minorHAnsi" w:hAnsiTheme="minorHAnsi" w:cstheme="minorHAnsi"/>
          <w:i/>
          <w:u w:val="single"/>
        </w:rPr>
        <w:t>matične države</w:t>
      </w:r>
      <w:r w:rsidRPr="00BB23A9">
        <w:rPr>
          <w:rFonts w:asciiTheme="minorHAnsi" w:hAnsiTheme="minorHAnsi" w:cstheme="minorHAnsi"/>
          <w:i/>
        </w:rPr>
        <w:t xml:space="preserve"> ali </w:t>
      </w:r>
    </w:p>
    <w:p w14:paraId="2A1245A6" w14:textId="77777777" w:rsidR="00A47669" w:rsidRPr="002A0D1D"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 xml:space="preserve">potrdilo iz kazenske evidence Republike Slovenije </w:t>
      </w:r>
      <w:r w:rsidRPr="002A0D1D">
        <w:rPr>
          <w:rFonts w:asciiTheme="minorHAnsi" w:hAnsiTheme="minorHAnsi" w:cstheme="minorHAnsi"/>
          <w:i/>
        </w:rPr>
        <w:t xml:space="preserve">ali </w:t>
      </w:r>
    </w:p>
    <w:p w14:paraId="1A06C288" w14:textId="77777777" w:rsidR="00A47669" w:rsidRPr="002A0D1D" w:rsidRDefault="00A47669" w:rsidP="00A47669">
      <w:pPr>
        <w:pStyle w:val="Odstavekseznama"/>
        <w:widowControl w:val="0"/>
        <w:numPr>
          <w:ilvl w:val="0"/>
          <w:numId w:val="27"/>
        </w:numPr>
        <w:jc w:val="both"/>
        <w:rPr>
          <w:rFonts w:asciiTheme="minorHAnsi" w:hAnsiTheme="minorHAnsi" w:cstheme="minorHAnsi"/>
          <w:i/>
        </w:rPr>
      </w:pPr>
      <w:r w:rsidRPr="00BB23A9">
        <w:rPr>
          <w:rFonts w:asciiTheme="minorHAnsi" w:hAnsiTheme="minorHAnsi" w:cstheme="minorHAnsi"/>
          <w:i/>
        </w:rPr>
        <w:t>pooblastilo za pridobitev potrdila iz kazenske evidence fizičnih oseb (OBR-2.1).</w:t>
      </w:r>
    </w:p>
    <w:p w14:paraId="10618AFD" w14:textId="77777777" w:rsidR="00A47669" w:rsidRPr="00BB23A9" w:rsidRDefault="00A47669" w:rsidP="00A47669">
      <w:pPr>
        <w:widowControl w:val="0"/>
        <w:jc w:val="both"/>
        <w:rPr>
          <w:rFonts w:asciiTheme="minorHAnsi" w:hAnsiTheme="minorHAnsi" w:cstheme="minorHAnsi"/>
          <w:i/>
          <w:sz w:val="20"/>
          <w:szCs w:val="20"/>
        </w:rPr>
      </w:pPr>
    </w:p>
    <w:p w14:paraId="091DCC81"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573B1401" w14:textId="77777777" w:rsidR="00A47669" w:rsidRPr="00BB23A9" w:rsidRDefault="00A47669" w:rsidP="00A47669">
      <w:pPr>
        <w:widowControl w:val="0"/>
        <w:ind w:left="567"/>
        <w:jc w:val="both"/>
        <w:rPr>
          <w:rFonts w:asciiTheme="minorHAnsi" w:hAnsiTheme="minorHAnsi" w:cstheme="minorHAnsi"/>
          <w:i/>
          <w:sz w:val="20"/>
          <w:szCs w:val="20"/>
        </w:rPr>
      </w:pPr>
    </w:p>
    <w:p w14:paraId="107B4B79"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ne izpolnjuje obveznih dajatev in drugih denarnih nedavčnih </w:t>
      </w:r>
      <w:r w:rsidRPr="00CB6FFA">
        <w:rPr>
          <w:rFonts w:asciiTheme="minorHAnsi" w:hAnsiTheme="minorHAnsi" w:cstheme="minorHAnsi"/>
          <w:b/>
        </w:rPr>
        <w:lastRenderedPageBreak/>
        <w:t>obveznosti v skladu z zakonom, ki ureja finančno upravo, ki jih pobira davčni organ v skladu s predpisi države, v kateri ima sedež, ali predpisi države naročnika, če vrednost teh neplačanih zapadlih obveznosti na dan roka za oddajo ponudb znaša 50 ali več EUR.  Šteje se, da gospodarski subjekt ne izpolnjuje obveznosti iz te točke tudi, če na dan roka za oddajo ponudbe nima predloženih vseh obračunov davčnih odtegljajev za dohodke iz delovnega razmerja za obdobje zadnjih petih (5) let do dne roka za oddajo ponudbe.</w:t>
      </w:r>
    </w:p>
    <w:p w14:paraId="650B2404" w14:textId="77777777" w:rsidR="00A47669" w:rsidRPr="009770B9" w:rsidRDefault="00A47669" w:rsidP="00A47669">
      <w:pPr>
        <w:widowControl w:val="0"/>
        <w:ind w:left="567"/>
        <w:jc w:val="both"/>
        <w:rPr>
          <w:rFonts w:asciiTheme="minorHAnsi" w:hAnsiTheme="minorHAnsi" w:cstheme="minorHAnsi"/>
          <w:b/>
          <w:sz w:val="20"/>
          <w:szCs w:val="20"/>
        </w:rPr>
      </w:pPr>
    </w:p>
    <w:p w14:paraId="77719D18"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5CA49448" w14:textId="77777777" w:rsidR="00A47669" w:rsidRPr="009770B9" w:rsidRDefault="00A47669" w:rsidP="00A47669">
      <w:pPr>
        <w:widowControl w:val="0"/>
        <w:ind w:left="426"/>
        <w:jc w:val="both"/>
        <w:rPr>
          <w:rFonts w:asciiTheme="minorHAnsi" w:hAnsiTheme="minorHAnsi" w:cstheme="minorHAnsi"/>
          <w:i/>
          <w:sz w:val="20"/>
          <w:szCs w:val="20"/>
        </w:rPr>
      </w:pPr>
    </w:p>
    <w:p w14:paraId="30D98405"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23AA82F1" w14:textId="77777777" w:rsidR="00A47669" w:rsidRPr="009770B9" w:rsidRDefault="00A47669" w:rsidP="00A47669">
      <w:pPr>
        <w:widowControl w:val="0"/>
        <w:ind w:left="426"/>
        <w:jc w:val="both"/>
        <w:rPr>
          <w:rFonts w:asciiTheme="minorHAnsi" w:hAnsiTheme="minorHAnsi" w:cstheme="minorHAnsi"/>
          <w:i/>
          <w:sz w:val="20"/>
          <w:szCs w:val="20"/>
        </w:rPr>
      </w:pPr>
    </w:p>
    <w:p w14:paraId="5F6E2A32"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izpolnjevanje omenjenega pogoja preveri z aplikacijo e-Dosje oz. v uradnih registrih in evidencah.</w:t>
      </w:r>
    </w:p>
    <w:p w14:paraId="1171556F" w14:textId="77777777" w:rsidR="00FC0E26" w:rsidRPr="002A0D1D" w:rsidRDefault="00FC0E26" w:rsidP="00A47669">
      <w:pPr>
        <w:widowControl w:val="0"/>
        <w:ind w:left="426"/>
        <w:jc w:val="both"/>
        <w:rPr>
          <w:rFonts w:asciiTheme="minorHAnsi" w:hAnsiTheme="minorHAnsi" w:cstheme="minorHAnsi"/>
          <w:i/>
        </w:rPr>
      </w:pPr>
    </w:p>
    <w:p w14:paraId="2055A76B"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110472E4" w14:textId="77777777" w:rsidR="00A47669" w:rsidRPr="00BB23A9" w:rsidRDefault="00A47669" w:rsidP="00A47669">
      <w:pPr>
        <w:widowControl w:val="0"/>
        <w:ind w:left="426"/>
        <w:jc w:val="both"/>
        <w:rPr>
          <w:rFonts w:asciiTheme="minorHAnsi" w:hAnsiTheme="minorHAnsi" w:cstheme="minorHAnsi"/>
          <w:b/>
          <w:sz w:val="20"/>
          <w:szCs w:val="20"/>
        </w:rPr>
      </w:pPr>
    </w:p>
    <w:p w14:paraId="72B83F1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p>
    <w:p w14:paraId="215919EB" w14:textId="77777777" w:rsidR="00A47669" w:rsidRPr="00BB23A9" w:rsidRDefault="00A47669" w:rsidP="00A47669">
      <w:pPr>
        <w:widowControl w:val="0"/>
        <w:ind w:left="426"/>
        <w:jc w:val="both"/>
        <w:rPr>
          <w:rFonts w:asciiTheme="minorHAnsi" w:hAnsiTheme="minorHAnsi" w:cstheme="minorHAnsi"/>
          <w:i/>
          <w:sz w:val="20"/>
          <w:szCs w:val="20"/>
        </w:rPr>
      </w:pPr>
    </w:p>
    <w:p w14:paraId="724407A3"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bo izpolnjevanje omenjenega pogoja preveril z aplikacijo e-Dosje oz. v uradnih registrih in evidencah.</w:t>
      </w:r>
    </w:p>
    <w:p w14:paraId="36E5EC0E" w14:textId="77777777" w:rsidR="00A47669" w:rsidRPr="00BB23A9" w:rsidRDefault="00A47669" w:rsidP="00A47669">
      <w:pPr>
        <w:widowControl w:val="0"/>
        <w:ind w:left="426"/>
        <w:jc w:val="both"/>
        <w:rPr>
          <w:rFonts w:asciiTheme="minorHAnsi" w:hAnsiTheme="minorHAnsi" w:cstheme="minorHAnsi"/>
          <w:sz w:val="20"/>
          <w:szCs w:val="20"/>
        </w:rPr>
      </w:pPr>
    </w:p>
    <w:p w14:paraId="2D9DA808" w14:textId="77777777"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44417AC" w14:textId="77777777" w:rsidR="00A47669" w:rsidRPr="00BB23A9" w:rsidRDefault="00A47669" w:rsidP="00A47669">
      <w:pPr>
        <w:widowControl w:val="0"/>
        <w:ind w:left="567"/>
        <w:jc w:val="both"/>
        <w:rPr>
          <w:rFonts w:asciiTheme="minorHAnsi" w:hAnsiTheme="minorHAnsi" w:cstheme="minorHAnsi"/>
          <w:b/>
          <w:sz w:val="20"/>
          <w:szCs w:val="20"/>
        </w:rPr>
      </w:pPr>
    </w:p>
    <w:p w14:paraId="134CD00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 xml:space="preserve">V primeru skupne ponudbe mora pogoj izpolnjevati vsak izmed partnerjev, v primeru, da gospodarski subjekt nastopa s podizvajalci, morajo pogoj izpolniti tudi podizvajalci. </w:t>
      </w:r>
    </w:p>
    <w:p w14:paraId="04D4FB94" w14:textId="77777777" w:rsidR="00A47669" w:rsidRPr="00BB23A9" w:rsidRDefault="00A47669" w:rsidP="00A47669">
      <w:pPr>
        <w:widowControl w:val="0"/>
        <w:ind w:left="426"/>
        <w:jc w:val="both"/>
        <w:rPr>
          <w:rFonts w:asciiTheme="minorHAnsi" w:hAnsiTheme="minorHAnsi" w:cstheme="minorHAnsi"/>
          <w:i/>
          <w:sz w:val="20"/>
          <w:szCs w:val="20"/>
        </w:rPr>
      </w:pPr>
    </w:p>
    <w:p w14:paraId="79C4133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izpolnjenega in podpisanega ESPD in OBR-2 obrazca.</w:t>
      </w:r>
      <w:r>
        <w:rPr>
          <w:rFonts w:asciiTheme="minorHAnsi" w:hAnsiTheme="minorHAnsi" w:cstheme="minorHAnsi"/>
          <w:i/>
        </w:rPr>
        <w:t xml:space="preserve"> </w:t>
      </w:r>
      <w:r w:rsidRPr="002A0D1D">
        <w:rPr>
          <w:rFonts w:asciiTheme="minorHAnsi" w:hAnsiTheme="minorHAnsi" w:cstheme="minorHAnsi"/>
          <w:i/>
        </w:rPr>
        <w:t>Naročnik bo izpolnjevanje omenjenega pogoja preveril z aplikacijo e-Dosje oz. v uradnih registrih in evidencah.</w:t>
      </w:r>
    </w:p>
    <w:p w14:paraId="7222E705" w14:textId="77777777" w:rsidR="00A47669" w:rsidRPr="00BB23A9" w:rsidRDefault="00A47669" w:rsidP="00A47669">
      <w:pPr>
        <w:widowControl w:val="0"/>
        <w:ind w:left="426"/>
        <w:jc w:val="both"/>
        <w:rPr>
          <w:rFonts w:asciiTheme="minorHAnsi" w:hAnsiTheme="minorHAnsi" w:cstheme="minorHAnsi"/>
          <w:i/>
          <w:sz w:val="20"/>
          <w:szCs w:val="20"/>
        </w:rPr>
      </w:pPr>
    </w:p>
    <w:p w14:paraId="40059F55" w14:textId="77777777" w:rsidR="00A47669" w:rsidRPr="00BB23A9" w:rsidRDefault="00A47669" w:rsidP="00A47669">
      <w:pPr>
        <w:widowControl w:val="0"/>
        <w:ind w:left="426"/>
        <w:jc w:val="both"/>
        <w:rPr>
          <w:rFonts w:asciiTheme="minorHAnsi" w:hAnsiTheme="minorHAnsi" w:cstheme="minorHAnsi"/>
          <w:i/>
        </w:rPr>
      </w:pPr>
      <w:r w:rsidRPr="00BB23A9">
        <w:rPr>
          <w:rFonts w:asciiTheme="minorHAnsi" w:hAnsiTheme="minorHAnsi" w:cstheme="minorHAnsi"/>
          <w: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2BE44BD" w14:textId="77777777" w:rsidR="00A47669" w:rsidRPr="00BB23A9" w:rsidRDefault="00A47669" w:rsidP="00A47669">
      <w:pPr>
        <w:widowControl w:val="0"/>
        <w:ind w:left="567"/>
        <w:jc w:val="both"/>
        <w:rPr>
          <w:rFonts w:asciiTheme="minorHAnsi" w:hAnsiTheme="minorHAnsi" w:cstheme="minorHAnsi"/>
          <w:sz w:val="20"/>
          <w:szCs w:val="20"/>
        </w:rPr>
      </w:pPr>
    </w:p>
    <w:p w14:paraId="485FDDBA"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Če je gospodarski subjekt:</w:t>
      </w:r>
    </w:p>
    <w:p w14:paraId="20CA04F6"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lastRenderedPageBreak/>
        <w:t>-</w:t>
      </w:r>
      <w:r w:rsidRPr="002A0D1D">
        <w:rPr>
          <w:rFonts w:asciiTheme="minorHAnsi" w:eastAsiaTheme="minorHAnsi" w:hAnsiTheme="minorHAnsi" w:cstheme="minorHAnsi"/>
          <w:lang w:eastAsia="en-US"/>
        </w:rPr>
        <w:tab/>
        <w:t>ruski državljan ali fizična ali pravna oseba, subjekt ali organ s sedežem v Rusiji;</w:t>
      </w:r>
    </w:p>
    <w:p w14:paraId="012D036C"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36E90699" w14:textId="77777777" w:rsidR="00A47669" w:rsidRPr="002A0D1D" w:rsidRDefault="00A47669" w:rsidP="00A47669">
      <w:pPr>
        <w:autoSpaceDE w:val="0"/>
        <w:autoSpaceDN w:val="0"/>
        <w:adjustRightInd w:val="0"/>
        <w:ind w:left="993" w:hanging="284"/>
        <w:jc w:val="both"/>
        <w:rPr>
          <w:rFonts w:asciiTheme="minorHAnsi" w:eastAsiaTheme="minorHAnsi" w:hAnsiTheme="minorHAnsi" w:cstheme="minorHAnsi"/>
          <w:lang w:eastAsia="en-US"/>
        </w:rPr>
      </w:pPr>
      <w:r w:rsidRPr="002A0D1D">
        <w:rPr>
          <w:rFonts w:asciiTheme="minorHAnsi" w:eastAsiaTheme="minorHAnsi" w:hAnsiTheme="minorHAnsi" w:cstheme="minorHAnsi"/>
          <w:lang w:eastAsia="en-US"/>
        </w:rPr>
        <w:t>-</w:t>
      </w:r>
      <w:r w:rsidRPr="002A0D1D">
        <w:rPr>
          <w:rFonts w:asciiTheme="minorHAnsi" w:eastAsiaTheme="minorHAnsi" w:hAnsiTheme="minorHAnsi" w:cstheme="minorHAnsi"/>
          <w:lang w:eastAsia="en-US"/>
        </w:rPr>
        <w:tab/>
        <w:t>fizična ali pravna oseba, subjekt ali organ, ki delujejo v imenu ali po navodilih subjekta iz prejšnjih dveh alinej.</w:t>
      </w:r>
    </w:p>
    <w:p w14:paraId="24AEF68C" w14:textId="77777777" w:rsidR="00A47669" w:rsidRPr="00BB23A9" w:rsidRDefault="00A47669" w:rsidP="00A47669">
      <w:pPr>
        <w:autoSpaceDE w:val="0"/>
        <w:autoSpaceDN w:val="0"/>
        <w:adjustRightInd w:val="0"/>
        <w:ind w:left="851" w:hanging="284"/>
        <w:jc w:val="both"/>
        <w:rPr>
          <w:rFonts w:asciiTheme="minorHAnsi" w:eastAsiaTheme="minorHAnsi" w:hAnsiTheme="minorHAnsi" w:cstheme="minorHAnsi"/>
          <w:sz w:val="20"/>
          <w:szCs w:val="20"/>
          <w:lang w:eastAsia="en-US"/>
        </w:rPr>
      </w:pPr>
    </w:p>
    <w:p w14:paraId="67352B6E"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2A0D1D">
        <w:rPr>
          <w:rFonts w:asciiTheme="minorHAnsi" w:hAnsiTheme="minorHAnsi" w:cstheme="minorHAnsi"/>
          <w:vertAlign w:val="superscript"/>
        </w:rPr>
        <w:footnoteReference w:id="2"/>
      </w:r>
    </w:p>
    <w:p w14:paraId="7DCFFB3E" w14:textId="77777777" w:rsidR="00A47669" w:rsidRPr="00BB23A9" w:rsidRDefault="00A47669" w:rsidP="00A47669">
      <w:pPr>
        <w:widowControl w:val="0"/>
        <w:ind w:left="426"/>
        <w:jc w:val="both"/>
        <w:rPr>
          <w:rFonts w:asciiTheme="minorHAnsi" w:hAnsiTheme="minorHAnsi" w:cstheme="minorHAnsi"/>
          <w:sz w:val="20"/>
          <w:szCs w:val="20"/>
        </w:rPr>
      </w:pPr>
    </w:p>
    <w:p w14:paraId="2EE66306"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s predložitvijo izjavo gospodarskega subjekta (OBR-12).</w:t>
      </w:r>
    </w:p>
    <w:p w14:paraId="5771AD6D" w14:textId="77777777" w:rsidR="009770B9" w:rsidRDefault="009770B9" w:rsidP="00A47669">
      <w:pPr>
        <w:widowControl w:val="0"/>
        <w:jc w:val="both"/>
        <w:rPr>
          <w:rFonts w:asciiTheme="minorHAnsi" w:hAnsiTheme="minorHAnsi" w:cstheme="minorHAnsi"/>
          <w:b/>
        </w:rPr>
      </w:pPr>
    </w:p>
    <w:p w14:paraId="3F171D0B" w14:textId="77777777" w:rsidR="00A47669" w:rsidRPr="00BB23A9" w:rsidRDefault="00A47669" w:rsidP="00A47669">
      <w:pPr>
        <w:widowControl w:val="0"/>
        <w:jc w:val="both"/>
        <w:rPr>
          <w:rFonts w:asciiTheme="minorHAnsi" w:hAnsiTheme="minorHAnsi" w:cstheme="minorHAnsi"/>
          <w:b/>
        </w:rPr>
      </w:pPr>
      <w:r w:rsidRPr="002A0D1D">
        <w:rPr>
          <w:rFonts w:asciiTheme="minorHAnsi" w:hAnsiTheme="minorHAnsi" w:cstheme="minorHAnsi"/>
          <w:b/>
        </w:rPr>
        <w:t>USTREZNOST ZA OPRAVLJANJE POKLICNE DEJAVNOSTI</w:t>
      </w:r>
    </w:p>
    <w:p w14:paraId="74C1FECB" w14:textId="77777777" w:rsidR="00A47669" w:rsidRPr="002A0D1D" w:rsidRDefault="00A47669" w:rsidP="00A47669">
      <w:pPr>
        <w:widowControl w:val="0"/>
        <w:ind w:left="567"/>
        <w:jc w:val="both"/>
        <w:rPr>
          <w:rFonts w:asciiTheme="minorHAnsi" w:hAnsiTheme="minorHAnsi" w:cstheme="minorHAnsi"/>
          <w:b/>
        </w:rPr>
      </w:pPr>
    </w:p>
    <w:p w14:paraId="51589CBE"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Gospodarski subjekt je registriran za opravljanje dejavnosti, ki je predmet tega javnega naročila.</w:t>
      </w:r>
    </w:p>
    <w:p w14:paraId="4F820D8C" w14:textId="77777777" w:rsidR="00A47669" w:rsidRPr="002A0D1D" w:rsidRDefault="00A47669" w:rsidP="00A47669">
      <w:pPr>
        <w:widowControl w:val="0"/>
        <w:ind w:left="567"/>
        <w:jc w:val="both"/>
        <w:rPr>
          <w:rFonts w:asciiTheme="minorHAnsi" w:hAnsiTheme="minorHAnsi" w:cstheme="minorHAnsi"/>
          <w:b/>
        </w:rPr>
      </w:pPr>
    </w:p>
    <w:p w14:paraId="4B4E9C9C"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21DAE3F7" w14:textId="77777777" w:rsidR="00A47669" w:rsidRDefault="00A47669" w:rsidP="00A47669">
      <w:pPr>
        <w:widowControl w:val="0"/>
        <w:ind w:left="426"/>
        <w:jc w:val="both"/>
        <w:rPr>
          <w:rFonts w:asciiTheme="minorHAnsi" w:hAnsiTheme="minorHAnsi" w:cstheme="minorHAnsi"/>
        </w:rPr>
      </w:pPr>
      <w:r w:rsidRPr="002A0D1D">
        <w:rPr>
          <w:rFonts w:asciiTheme="minorHAnsi" w:hAnsiTheme="minorHAnsi" w:cstheme="minorHAnsi"/>
        </w:rPr>
        <w:t>Seznam poklicnih ali poslovnih registrov v državah članicah Evropske unije določa Priloga XI Direktive 2014/24/EU.</w:t>
      </w:r>
    </w:p>
    <w:p w14:paraId="656845A8" w14:textId="77777777" w:rsidR="00A47669" w:rsidRPr="002A0D1D" w:rsidRDefault="00A47669" w:rsidP="00A47669">
      <w:pPr>
        <w:widowControl w:val="0"/>
        <w:ind w:left="426"/>
        <w:jc w:val="both"/>
        <w:rPr>
          <w:rFonts w:asciiTheme="minorHAnsi" w:hAnsiTheme="minorHAnsi" w:cstheme="minorHAnsi"/>
        </w:rPr>
      </w:pPr>
    </w:p>
    <w:p w14:paraId="6C453072"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5606D44" w14:textId="77777777" w:rsidR="00A47669" w:rsidRPr="002A0D1D" w:rsidRDefault="00A47669" w:rsidP="00A47669">
      <w:pPr>
        <w:widowControl w:val="0"/>
        <w:ind w:left="426"/>
        <w:jc w:val="both"/>
        <w:rPr>
          <w:rFonts w:asciiTheme="minorHAnsi" w:hAnsiTheme="minorHAnsi" w:cstheme="minorHAnsi"/>
        </w:rPr>
      </w:pPr>
      <w:r w:rsidRPr="002A0D1D">
        <w:rPr>
          <w:rFonts w:asciiTheme="minorHAnsi" w:hAnsiTheme="minorHAnsi" w:cstheme="minorHAnsi"/>
        </w:rPr>
        <w:t>V primeru skupne ponudbe mora pogoj izpolnjevati vsak izmed partnerjev, v primeru, da gospodarski subjekt nastopa s podizvajalci, morajo pogoj izpolniti tudi podizvajalci.</w:t>
      </w:r>
    </w:p>
    <w:p w14:paraId="4F4C9A40" w14:textId="77777777" w:rsidR="00A47669" w:rsidRDefault="00A47669" w:rsidP="00A47669">
      <w:pPr>
        <w:widowControl w:val="0"/>
        <w:ind w:left="426"/>
        <w:jc w:val="both"/>
        <w:rPr>
          <w:rFonts w:asciiTheme="minorHAnsi" w:hAnsiTheme="minorHAnsi" w:cstheme="minorHAnsi"/>
        </w:rPr>
      </w:pPr>
    </w:p>
    <w:p w14:paraId="48C66D34" w14:textId="1DFA6657" w:rsidR="00A47669" w:rsidRPr="002A0D1D" w:rsidRDefault="00A47669" w:rsidP="00A47669">
      <w:pPr>
        <w:widowControl w:val="0"/>
        <w:ind w:left="426"/>
        <w:jc w:val="both"/>
        <w:rPr>
          <w:rFonts w:asciiTheme="minorHAnsi" w:hAnsiTheme="minorHAnsi" w:cstheme="minorHAnsi"/>
          <w:i/>
          <w:u w:val="single"/>
        </w:rPr>
      </w:pPr>
      <w:bookmarkStart w:id="9" w:name="_Hlk132717123"/>
      <w:r w:rsidRPr="002A0D1D">
        <w:rPr>
          <w:rFonts w:asciiTheme="minorHAnsi" w:hAnsiTheme="minorHAnsi" w:cstheme="minorHAnsi"/>
          <w:i/>
        </w:rPr>
        <w:t>Gospodarski subjekt potrdi izpolnjevanje tega pogoja s predložitvijo ESPD obrazca</w:t>
      </w:r>
      <w:r w:rsidR="00EC1F3B">
        <w:rPr>
          <w:rFonts w:asciiTheme="minorHAnsi" w:hAnsiTheme="minorHAnsi" w:cstheme="minorHAnsi"/>
          <w:i/>
        </w:rPr>
        <w:t>.</w:t>
      </w:r>
    </w:p>
    <w:bookmarkEnd w:id="9"/>
    <w:p w14:paraId="7F584991" w14:textId="77777777" w:rsidR="00A47669" w:rsidRPr="002A0D1D" w:rsidRDefault="00A47669" w:rsidP="00A47669">
      <w:pPr>
        <w:widowControl w:val="0"/>
        <w:ind w:left="426"/>
        <w:jc w:val="both"/>
        <w:rPr>
          <w:rFonts w:asciiTheme="minorHAnsi" w:hAnsiTheme="minorHAnsi" w:cstheme="minorHAnsi"/>
          <w:i/>
        </w:rPr>
      </w:pPr>
    </w:p>
    <w:p w14:paraId="790B2C2B"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3CAA6E6C" w14:textId="77777777" w:rsidR="00A47669" w:rsidRPr="002A0D1D" w:rsidRDefault="00A47669" w:rsidP="00A47669">
      <w:pPr>
        <w:widowControl w:val="0"/>
        <w:ind w:left="426"/>
        <w:jc w:val="both"/>
        <w:rPr>
          <w:rFonts w:asciiTheme="minorHAnsi" w:hAnsiTheme="minorHAnsi" w:cstheme="minorHAnsi"/>
          <w:i/>
        </w:rPr>
      </w:pPr>
    </w:p>
    <w:p w14:paraId="715B085D" w14:textId="77777777" w:rsidR="00A47669" w:rsidRPr="002A0D1D" w:rsidRDefault="00A47669" w:rsidP="00A47669">
      <w:pPr>
        <w:pStyle w:val="Default"/>
        <w:ind w:left="426"/>
        <w:jc w:val="both"/>
        <w:rPr>
          <w:rFonts w:asciiTheme="minorHAnsi" w:hAnsiTheme="minorHAnsi" w:cstheme="minorHAnsi"/>
          <w:color w:val="auto"/>
        </w:rPr>
      </w:pPr>
      <w:r w:rsidRPr="002A0D1D">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4C5CBD8A" w14:textId="77777777" w:rsidR="00A47669" w:rsidRPr="002A0D1D" w:rsidRDefault="00A47669" w:rsidP="00A47669">
      <w:pPr>
        <w:widowControl w:val="0"/>
        <w:ind w:left="567"/>
        <w:jc w:val="both"/>
        <w:rPr>
          <w:rFonts w:asciiTheme="minorHAnsi" w:hAnsiTheme="minorHAnsi" w:cstheme="minorHAnsi"/>
          <w:i/>
        </w:rPr>
      </w:pPr>
    </w:p>
    <w:p w14:paraId="1CE02463"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TEHNIČNA IN STROKOVNA SPOSOBNOST</w:t>
      </w:r>
    </w:p>
    <w:p w14:paraId="5DE0A7DB" w14:textId="77777777" w:rsidR="00A47669" w:rsidRPr="002A0D1D" w:rsidRDefault="00A47669" w:rsidP="00A47669">
      <w:pPr>
        <w:widowControl w:val="0"/>
        <w:ind w:left="567"/>
        <w:jc w:val="both"/>
        <w:rPr>
          <w:rFonts w:asciiTheme="minorHAnsi" w:hAnsiTheme="minorHAnsi" w:cstheme="minorHAnsi"/>
        </w:rPr>
      </w:pPr>
    </w:p>
    <w:p w14:paraId="1F4C98B4" w14:textId="0039E22D" w:rsidR="000E14CE" w:rsidRDefault="000E14CE" w:rsidP="000E14CE">
      <w:pPr>
        <w:widowControl w:val="0"/>
        <w:numPr>
          <w:ilvl w:val="0"/>
          <w:numId w:val="30"/>
        </w:numPr>
        <w:suppressAutoHyphens/>
        <w:ind w:left="426" w:hanging="425"/>
        <w:jc w:val="both"/>
        <w:rPr>
          <w:rFonts w:asciiTheme="minorHAnsi" w:hAnsiTheme="minorHAnsi" w:cstheme="minorHAnsi"/>
          <w:b/>
        </w:rPr>
      </w:pPr>
      <w:r w:rsidRPr="00E83212">
        <w:rPr>
          <w:rFonts w:asciiTheme="minorHAnsi" w:hAnsiTheme="minorHAnsi" w:cstheme="minorHAnsi"/>
          <w:b/>
        </w:rPr>
        <w:t xml:space="preserve">Gospodarski subjekt je v zadnjih treh (3) letih uspešno izvedel najmanj dva (2) posla za dva (2) različna naročnika, pri čemer je vrednost posameznega posla v obdobju enega (1) leta znašala najmanj </w:t>
      </w:r>
      <w:r>
        <w:rPr>
          <w:rFonts w:asciiTheme="minorHAnsi" w:hAnsiTheme="minorHAnsi" w:cstheme="minorHAnsi"/>
          <w:b/>
        </w:rPr>
        <w:t>12</w:t>
      </w:r>
      <w:r w:rsidRPr="00E83212">
        <w:rPr>
          <w:rFonts w:asciiTheme="minorHAnsi" w:hAnsiTheme="minorHAnsi" w:cstheme="minorHAnsi"/>
          <w:b/>
        </w:rPr>
        <w:t xml:space="preserve">0.000,00 EUR brez DDV. Posel pomeni izvedbo storitev tiska </w:t>
      </w:r>
      <w:r w:rsidRPr="00E83212">
        <w:rPr>
          <w:rFonts w:asciiTheme="minorHAnsi" w:hAnsiTheme="minorHAnsi" w:cstheme="minorHAnsi"/>
          <w:b/>
        </w:rPr>
        <w:lastRenderedPageBreak/>
        <w:t>UPN QR plačilnih nalogov in izvedbo poštnih storitev.</w:t>
      </w:r>
    </w:p>
    <w:p w14:paraId="588AF367" w14:textId="77777777" w:rsidR="000E14CE" w:rsidRPr="00FC4404" w:rsidRDefault="000E14CE" w:rsidP="000E14CE">
      <w:pPr>
        <w:widowControl w:val="0"/>
        <w:suppressAutoHyphens/>
        <w:spacing w:line="266" w:lineRule="exact"/>
        <w:ind w:left="567"/>
        <w:jc w:val="both"/>
        <w:rPr>
          <w:rFonts w:asciiTheme="minorHAnsi" w:hAnsiTheme="minorHAnsi" w:cstheme="minorHAnsi"/>
          <w:b/>
        </w:rPr>
      </w:pPr>
    </w:p>
    <w:p w14:paraId="65A8913B" w14:textId="1E23C93C" w:rsidR="000E14CE" w:rsidRPr="00E83212" w:rsidRDefault="000E14CE" w:rsidP="000E14CE">
      <w:pPr>
        <w:pStyle w:val="Default"/>
        <w:ind w:left="426"/>
        <w:jc w:val="both"/>
        <w:rPr>
          <w:rFonts w:asciiTheme="minorHAnsi" w:hAnsiTheme="minorHAnsi" w:cstheme="minorHAnsi"/>
          <w:color w:val="auto"/>
        </w:rPr>
      </w:pPr>
      <w:r>
        <w:rPr>
          <w:rFonts w:asciiTheme="minorHAnsi" w:hAnsiTheme="minorHAnsi" w:cstheme="minorHAnsi"/>
          <w:color w:val="auto"/>
        </w:rPr>
        <w:t xml:space="preserve">V </w:t>
      </w:r>
      <w:r w:rsidRPr="00E83212">
        <w:rPr>
          <w:rFonts w:asciiTheme="minorHAnsi" w:hAnsiTheme="minorHAnsi" w:cstheme="minorHAnsi"/>
          <w:color w:val="auto"/>
        </w:rPr>
        <w:t xml:space="preserve">primeru skupne ponudbe mora vsak partner samostojno izpolnjevati predmetni pogoj v celoti, tj. izkazati najmanj dva (2) posla za dva (2) različna naročnika, pri čemer je vrednost posameznega posla v obdobju enega (1) leta znašala najmanj </w:t>
      </w:r>
      <w:r>
        <w:rPr>
          <w:rFonts w:asciiTheme="minorHAnsi" w:hAnsiTheme="minorHAnsi" w:cstheme="minorHAnsi"/>
          <w:color w:val="auto"/>
        </w:rPr>
        <w:t>12</w:t>
      </w:r>
      <w:r w:rsidRPr="00E83212">
        <w:rPr>
          <w:rFonts w:asciiTheme="minorHAnsi" w:hAnsiTheme="minorHAnsi" w:cstheme="minorHAnsi"/>
          <w:color w:val="auto"/>
        </w:rPr>
        <w:t xml:space="preserve">0.000,00 EUR brez DDV. </w:t>
      </w:r>
    </w:p>
    <w:p w14:paraId="0ED863F8" w14:textId="77777777" w:rsidR="000E14CE" w:rsidRPr="00E83212" w:rsidRDefault="000E14CE" w:rsidP="000E14CE">
      <w:pPr>
        <w:pStyle w:val="Default"/>
        <w:ind w:left="426"/>
        <w:jc w:val="both"/>
        <w:rPr>
          <w:rFonts w:asciiTheme="minorHAnsi" w:hAnsiTheme="minorHAnsi" w:cstheme="minorHAnsi"/>
          <w:color w:val="auto"/>
        </w:rPr>
      </w:pPr>
    </w:p>
    <w:p w14:paraId="1E7FEB46" w14:textId="6563315C" w:rsidR="000E14CE" w:rsidRPr="00E83212" w:rsidRDefault="000E14CE" w:rsidP="000E14CE">
      <w:pPr>
        <w:pStyle w:val="Default"/>
        <w:ind w:left="426"/>
        <w:jc w:val="both"/>
        <w:rPr>
          <w:rFonts w:asciiTheme="minorHAnsi" w:hAnsiTheme="minorHAnsi" w:cstheme="minorHAnsi"/>
          <w:color w:val="auto"/>
        </w:rPr>
      </w:pPr>
      <w:r w:rsidRPr="00E83212">
        <w:rPr>
          <w:rFonts w:asciiTheme="minorHAnsi" w:hAnsiTheme="minorHAnsi" w:cstheme="minorHAnsi"/>
          <w:color w:val="auto"/>
        </w:rPr>
        <w:t xml:space="preserve">Če ponudnik pri izvedbi naročila sodeluje s podizvajalci, mora vsak podizvajalec samostojno izpolnjevati predmetni pogoj v celoti, tj. izkazati najmanj dva (2) posla za dva (2) različna naročnika, pri čemer je vrednost posameznega posla v obdobju enega (1) leta znašala najmanj </w:t>
      </w:r>
      <w:r>
        <w:rPr>
          <w:rFonts w:asciiTheme="minorHAnsi" w:hAnsiTheme="minorHAnsi" w:cstheme="minorHAnsi"/>
          <w:color w:val="auto"/>
        </w:rPr>
        <w:t>12</w:t>
      </w:r>
      <w:r w:rsidRPr="00E83212">
        <w:rPr>
          <w:rFonts w:asciiTheme="minorHAnsi" w:hAnsiTheme="minorHAnsi" w:cstheme="minorHAnsi"/>
          <w:color w:val="auto"/>
        </w:rPr>
        <w:t>0.000,00 EUR brez DDV.</w:t>
      </w:r>
    </w:p>
    <w:p w14:paraId="2C71AF87" w14:textId="77777777" w:rsidR="000E14CE" w:rsidRDefault="000E14CE" w:rsidP="000E14CE">
      <w:pPr>
        <w:widowControl w:val="0"/>
        <w:jc w:val="both"/>
        <w:rPr>
          <w:rFonts w:asciiTheme="minorHAnsi" w:hAnsiTheme="minorHAnsi" w:cstheme="minorHAnsi"/>
          <w:iCs/>
        </w:rPr>
      </w:pPr>
    </w:p>
    <w:p w14:paraId="20679261" w14:textId="77777777" w:rsidR="000E14CE" w:rsidRPr="00470CF0" w:rsidRDefault="000E14CE" w:rsidP="000E14CE">
      <w:pPr>
        <w:widowControl w:val="0"/>
        <w:ind w:left="426"/>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40675FE4" w14:textId="77777777" w:rsidR="000E14CE" w:rsidRDefault="000E14CE" w:rsidP="000E14CE">
      <w:pPr>
        <w:widowControl w:val="0"/>
        <w:ind w:left="426"/>
        <w:jc w:val="both"/>
        <w:rPr>
          <w:rFonts w:asciiTheme="minorHAnsi" w:hAnsiTheme="minorHAnsi" w:cstheme="minorHAnsi"/>
          <w:i/>
        </w:rPr>
      </w:pPr>
    </w:p>
    <w:p w14:paraId="58D680B3" w14:textId="77777777" w:rsidR="000E14CE" w:rsidRDefault="000E14CE" w:rsidP="000E14CE">
      <w:pPr>
        <w:widowControl w:val="0"/>
        <w:ind w:left="426"/>
        <w:jc w:val="both"/>
        <w:rPr>
          <w:rFonts w:asciiTheme="minorHAnsi" w:hAnsiTheme="minorHAnsi" w:cstheme="minorHAnsi"/>
          <w:i/>
        </w:rPr>
      </w:pPr>
      <w:r w:rsidRPr="000759DC">
        <w:rPr>
          <w:rFonts w:asciiTheme="minorHAnsi" w:hAnsiTheme="minorHAnsi" w:cstheme="minorHAnsi"/>
          <w:i/>
        </w:rPr>
        <w:t xml:space="preserve">Naročnik lahko naknadno od gospodarskega subjekta zahteva </w:t>
      </w:r>
      <w:r>
        <w:rPr>
          <w:rFonts w:asciiTheme="minorHAnsi" w:hAnsiTheme="minorHAnsi" w:cstheme="minorHAnsi"/>
          <w:i/>
        </w:rPr>
        <w:t>dokazila o izpolnjevanju omenjenega pogoja (referenčno potrdilo, pogodbo o izvedbi storitve, dokazila o izvedenih plačilih itd.)</w:t>
      </w:r>
    </w:p>
    <w:p w14:paraId="40E1455C" w14:textId="77777777" w:rsidR="00A47669" w:rsidRDefault="00A47669" w:rsidP="00A47669">
      <w:pPr>
        <w:widowControl w:val="0"/>
        <w:jc w:val="both"/>
        <w:rPr>
          <w:rFonts w:asciiTheme="minorHAnsi" w:hAnsiTheme="minorHAnsi" w:cstheme="minorHAnsi"/>
        </w:rPr>
      </w:pPr>
    </w:p>
    <w:p w14:paraId="1D2EA042" w14:textId="77777777" w:rsidR="00A47669" w:rsidRPr="002A0D1D" w:rsidRDefault="00A47669" w:rsidP="00A47669">
      <w:pPr>
        <w:widowControl w:val="0"/>
        <w:jc w:val="both"/>
        <w:rPr>
          <w:rFonts w:asciiTheme="minorHAnsi" w:hAnsiTheme="minorHAnsi" w:cstheme="minorHAnsi"/>
          <w:b/>
        </w:rPr>
      </w:pPr>
      <w:r w:rsidRPr="002A0D1D">
        <w:rPr>
          <w:rFonts w:asciiTheme="minorHAnsi" w:hAnsiTheme="minorHAnsi" w:cstheme="minorHAnsi"/>
          <w:b/>
        </w:rPr>
        <w:t>OSTALO</w:t>
      </w:r>
    </w:p>
    <w:p w14:paraId="2C7DC9DC" w14:textId="77777777" w:rsidR="00A47669" w:rsidRPr="00BB23A9" w:rsidRDefault="00A47669" w:rsidP="005C1879">
      <w:pPr>
        <w:widowControl w:val="0"/>
        <w:suppressAutoHyphens/>
        <w:jc w:val="both"/>
        <w:rPr>
          <w:rFonts w:asciiTheme="minorHAnsi" w:hAnsiTheme="minorHAnsi" w:cstheme="minorHAnsi"/>
          <w:b/>
          <w:sz w:val="20"/>
          <w:szCs w:val="20"/>
        </w:rPr>
      </w:pPr>
    </w:p>
    <w:p w14:paraId="1BDD38B0" w14:textId="77777777" w:rsidR="000E14CE" w:rsidRPr="00470CF0" w:rsidRDefault="000E14CE" w:rsidP="000E14CE">
      <w:pPr>
        <w:widowControl w:val="0"/>
        <w:numPr>
          <w:ilvl w:val="0"/>
          <w:numId w:val="30"/>
        </w:numPr>
        <w:suppressAutoHyphens/>
        <w:ind w:left="426" w:hanging="425"/>
        <w:jc w:val="both"/>
        <w:rPr>
          <w:rFonts w:asciiTheme="minorHAnsi" w:hAnsiTheme="minorHAnsi" w:cstheme="minorHAnsi"/>
          <w:b/>
        </w:rPr>
      </w:pPr>
      <w:r w:rsidRPr="00470CF0">
        <w:rPr>
          <w:rFonts w:asciiTheme="minorHAnsi" w:hAnsiTheme="minorHAnsi" w:cstheme="minorHAnsi"/>
          <w:b/>
        </w:rPr>
        <w:t xml:space="preserve">Naročniki v zadnji </w:t>
      </w:r>
      <w:r>
        <w:rPr>
          <w:rFonts w:asciiTheme="minorHAnsi" w:hAnsiTheme="minorHAnsi" w:cstheme="minorHAnsi"/>
          <w:b/>
        </w:rPr>
        <w:t>petih</w:t>
      </w:r>
      <w:r w:rsidRPr="00470CF0">
        <w:rPr>
          <w:rFonts w:asciiTheme="minorHAnsi" w:hAnsiTheme="minorHAnsi" w:cstheme="minorHAnsi"/>
          <w:b/>
        </w:rPr>
        <w:t xml:space="preserve"> (</w:t>
      </w:r>
      <w:r>
        <w:rPr>
          <w:rFonts w:asciiTheme="minorHAnsi" w:hAnsiTheme="minorHAnsi" w:cstheme="minorHAnsi"/>
          <w:b/>
        </w:rPr>
        <w:t>5</w:t>
      </w:r>
      <w:r w:rsidRPr="00470CF0">
        <w:rPr>
          <w:rFonts w:asciiTheme="minorHAnsi" w:hAnsiTheme="minorHAnsi" w:cstheme="minorHAnsi"/>
          <w:b/>
        </w:rPr>
        <w:t xml:space="preserve">) letih zoper gospodarske subjekte niso upravičeno vlagali reklamacij glede kakovosti </w:t>
      </w:r>
      <w:r>
        <w:rPr>
          <w:rFonts w:asciiTheme="minorHAnsi" w:hAnsiTheme="minorHAnsi" w:cstheme="minorHAnsi"/>
          <w:b/>
        </w:rPr>
        <w:t xml:space="preserve">izvedbe </w:t>
      </w:r>
      <w:r w:rsidRPr="00470CF0">
        <w:rPr>
          <w:rFonts w:asciiTheme="minorHAnsi" w:hAnsiTheme="minorHAnsi" w:cstheme="minorHAnsi"/>
          <w:b/>
        </w:rPr>
        <w:t xml:space="preserve">storitev in/ali dobavljenega blaga, pravočasnosti in zanesljivosti dobav </w:t>
      </w:r>
      <w:r>
        <w:rPr>
          <w:rFonts w:asciiTheme="minorHAnsi" w:hAnsiTheme="minorHAnsi" w:cstheme="minorHAnsi"/>
          <w:b/>
        </w:rPr>
        <w:t>ali</w:t>
      </w:r>
      <w:r w:rsidRPr="00470CF0">
        <w:rPr>
          <w:rFonts w:asciiTheme="minorHAnsi" w:hAnsiTheme="minorHAnsi" w:cstheme="minorHAnsi"/>
          <w:b/>
        </w:rPr>
        <w:t xml:space="preserve"> storitev</w:t>
      </w:r>
      <w:r>
        <w:rPr>
          <w:rFonts w:asciiTheme="minorHAnsi" w:hAnsiTheme="minorHAnsi" w:cstheme="minorHAnsi"/>
          <w:b/>
        </w:rPr>
        <w:t>,</w:t>
      </w:r>
      <w:r w:rsidRPr="00470CF0">
        <w:rPr>
          <w:rFonts w:asciiTheme="minorHAnsi" w:hAnsiTheme="minorHAnsi" w:cstheme="minorHAnsi"/>
          <w:b/>
        </w:rPr>
        <w:t xml:space="preserve"> ter nespoštovanja drugih pogodbenih obveznosti.</w:t>
      </w:r>
    </w:p>
    <w:p w14:paraId="7435A2BB" w14:textId="77777777" w:rsidR="000E14CE" w:rsidRDefault="000E14CE" w:rsidP="000E14CE">
      <w:pPr>
        <w:widowControl w:val="0"/>
        <w:spacing w:line="266" w:lineRule="exact"/>
        <w:jc w:val="both"/>
        <w:rPr>
          <w:rFonts w:asciiTheme="minorHAnsi" w:hAnsiTheme="minorHAnsi" w:cstheme="minorHAnsi"/>
          <w:i/>
        </w:rPr>
      </w:pPr>
    </w:p>
    <w:p w14:paraId="48B0C6BC" w14:textId="77777777" w:rsidR="000E14CE" w:rsidRPr="009D22E2" w:rsidRDefault="000E14CE" w:rsidP="000E14CE">
      <w:pPr>
        <w:widowControl w:val="0"/>
        <w:ind w:left="426"/>
        <w:jc w:val="both"/>
        <w:rPr>
          <w:rFonts w:asciiTheme="minorHAnsi" w:hAnsiTheme="minorHAnsi" w:cstheme="minorHAnsi"/>
        </w:rPr>
      </w:pPr>
      <w:r w:rsidRPr="009D22E2">
        <w:rPr>
          <w:rFonts w:asciiTheme="minorHAnsi" w:hAnsiTheme="minorHAnsi" w:cstheme="minorHAnsi"/>
        </w:rPr>
        <w:t xml:space="preserve">Nekakovostna izvedba </w:t>
      </w:r>
      <w:r>
        <w:rPr>
          <w:rFonts w:asciiTheme="minorHAnsi" w:hAnsiTheme="minorHAnsi" w:cstheme="minorHAnsi"/>
        </w:rPr>
        <w:t>storitve</w:t>
      </w:r>
      <w:r w:rsidRPr="009D22E2">
        <w:rPr>
          <w:rFonts w:asciiTheme="minorHAnsi" w:hAnsiTheme="minorHAnsi" w:cstheme="minorHAnsi"/>
        </w:rPr>
        <w:t xml:space="preserve">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40C4FC3A" w14:textId="77777777" w:rsidR="000E14CE" w:rsidRPr="00470CF0" w:rsidRDefault="000E14CE" w:rsidP="000E14CE">
      <w:pPr>
        <w:widowControl w:val="0"/>
        <w:jc w:val="both"/>
        <w:rPr>
          <w:rFonts w:asciiTheme="minorHAnsi" w:hAnsiTheme="minorHAnsi" w:cstheme="minorHAnsi"/>
          <w:i/>
        </w:rPr>
      </w:pPr>
    </w:p>
    <w:p w14:paraId="600D266B" w14:textId="77777777" w:rsidR="000E14CE" w:rsidRPr="00470CF0" w:rsidRDefault="000E14CE" w:rsidP="000E14CE">
      <w:pPr>
        <w:widowControl w:val="0"/>
        <w:ind w:left="426"/>
        <w:jc w:val="both"/>
        <w:rPr>
          <w:rFonts w:asciiTheme="minorHAnsi" w:hAnsiTheme="minorHAnsi" w:cstheme="minorHAnsi"/>
        </w:rPr>
      </w:pPr>
      <w:r w:rsidRPr="00470CF0">
        <w:rPr>
          <w:rFonts w:asciiTheme="minorHAnsi" w:hAnsiTheme="minorHAnsi" w:cstheme="minorHAnsi"/>
        </w:rPr>
        <w:t>V kolikor naročnik razpolaga z dokazili o nespoštovanju zgoraj naštetih pogodbenih obveznosti, lahko ponudnika izloči iz postopka ocenjevanja prejetih ponudb.</w:t>
      </w:r>
    </w:p>
    <w:p w14:paraId="0B1C6718" w14:textId="77777777" w:rsidR="00A47669" w:rsidRPr="00BB23A9" w:rsidRDefault="00A47669" w:rsidP="00A47669">
      <w:pPr>
        <w:widowControl w:val="0"/>
        <w:ind w:left="567"/>
        <w:jc w:val="both"/>
        <w:rPr>
          <w:rFonts w:asciiTheme="minorHAnsi" w:hAnsiTheme="minorHAnsi" w:cstheme="minorHAnsi"/>
          <w:sz w:val="20"/>
          <w:szCs w:val="20"/>
        </w:rPr>
      </w:pPr>
    </w:p>
    <w:p w14:paraId="5BABAFDA"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64861782" w14:textId="77777777" w:rsidR="00A47669" w:rsidRPr="00BB23A9" w:rsidRDefault="00A47669" w:rsidP="00A47669">
      <w:pPr>
        <w:widowControl w:val="0"/>
        <w:ind w:left="567"/>
        <w:jc w:val="both"/>
        <w:rPr>
          <w:rFonts w:asciiTheme="minorHAnsi" w:hAnsiTheme="minorHAnsi" w:cstheme="minorHAnsi"/>
          <w:i/>
          <w:sz w:val="20"/>
          <w:szCs w:val="20"/>
        </w:rPr>
      </w:pPr>
    </w:p>
    <w:p w14:paraId="0740C3DA" w14:textId="65782996" w:rsidR="00A47669" w:rsidRPr="00CB6FFA"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w:t>
      </w:r>
      <w:r w:rsidR="005165F7">
        <w:rPr>
          <w:rFonts w:asciiTheme="minorHAnsi" w:hAnsiTheme="minorHAnsi" w:cstheme="minorHAnsi"/>
          <w:b/>
        </w:rPr>
        <w:t>okvirnega sporazuma</w:t>
      </w:r>
      <w:r w:rsidRPr="00CB6FFA">
        <w:rPr>
          <w:rFonts w:asciiTheme="minorHAnsi" w:hAnsiTheme="minorHAnsi" w:cstheme="minorHAnsi"/>
          <w:b/>
        </w:rPr>
        <w:t xml:space="preserve">. Gospodarski subjekt prav tako v </w:t>
      </w:r>
      <w:bookmarkStart w:id="10" w:name="_Hlk53656694"/>
      <w:r w:rsidRPr="00CB6FFA">
        <w:rPr>
          <w:rFonts w:asciiTheme="minorHAnsi" w:hAnsiTheme="minorHAnsi" w:cstheme="minorHAnsi"/>
          <w:b/>
        </w:rPr>
        <w:t xml:space="preserve">celoti soglaša z vzorcem </w:t>
      </w:r>
      <w:r w:rsidR="00FC0E26">
        <w:rPr>
          <w:rFonts w:asciiTheme="minorHAnsi" w:hAnsiTheme="minorHAnsi" w:cstheme="minorHAnsi"/>
          <w:b/>
        </w:rPr>
        <w:t>okvirnega sporazuma</w:t>
      </w:r>
      <w:r w:rsidRPr="00CB6FFA">
        <w:rPr>
          <w:rFonts w:asciiTheme="minorHAnsi" w:hAnsiTheme="minorHAnsi" w:cstheme="minorHAnsi"/>
          <w:b/>
        </w:rPr>
        <w:t xml:space="preserve"> (OBR-5).</w:t>
      </w:r>
    </w:p>
    <w:bookmarkEnd w:id="10"/>
    <w:p w14:paraId="5AA62BB4" w14:textId="77777777" w:rsidR="00A47669" w:rsidRPr="00BB23A9" w:rsidRDefault="00A47669" w:rsidP="00A47669">
      <w:pPr>
        <w:widowControl w:val="0"/>
        <w:suppressAutoHyphens/>
        <w:ind w:left="567"/>
        <w:jc w:val="both"/>
        <w:rPr>
          <w:rFonts w:asciiTheme="minorHAnsi" w:hAnsiTheme="minorHAnsi" w:cstheme="minorHAnsi"/>
          <w:b/>
          <w:sz w:val="20"/>
          <w:szCs w:val="20"/>
        </w:rPr>
      </w:pPr>
    </w:p>
    <w:p w14:paraId="33E78A5C"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potrdi izpolnjevanje tega pogoja z izpolnjeno izjavo gospodarskega subjekta (OBR-12).</w:t>
      </w:r>
    </w:p>
    <w:p w14:paraId="54B3A976" w14:textId="77777777" w:rsidR="00A47669" w:rsidRPr="00BB23A9" w:rsidRDefault="00A47669" w:rsidP="00A47669">
      <w:pPr>
        <w:widowControl w:val="0"/>
        <w:jc w:val="both"/>
        <w:rPr>
          <w:rFonts w:asciiTheme="minorHAnsi" w:hAnsiTheme="minorHAnsi" w:cstheme="minorHAnsi"/>
          <w:b/>
          <w:i/>
          <w:sz w:val="20"/>
          <w:szCs w:val="20"/>
        </w:rPr>
      </w:pPr>
    </w:p>
    <w:p w14:paraId="0B78FCFF"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2A0D1D">
        <w:rPr>
          <w:rFonts w:asciiTheme="minorHAnsi" w:hAnsiTheme="minorHAnsi" w:cstheme="minorHAnsi"/>
          <w:b/>
        </w:rPr>
        <w:t xml:space="preserve">Gospodarski subjekt bo predložil izjavo o udeležbi fizičnih in pravnih oseb v lastništvu ponudnika ter izjavo v skladu s 14. in 35. členom Zakona o integriteti in preprečevanju korupcije (Uradni list RS, št. </w:t>
      </w:r>
      <w:hyperlink r:id="rId20" w:tgtFrame="_blank" w:tooltip="Zakon o integriteti in preprečevanju korupcije (uradno prečiščeno besedilo) (ZIntPK-UPB2)" w:history="1">
        <w:r w:rsidRPr="002A0D1D">
          <w:rPr>
            <w:rFonts w:asciiTheme="minorHAnsi" w:hAnsiTheme="minorHAnsi" w:cstheme="minorHAnsi"/>
            <w:b/>
          </w:rPr>
          <w:t>69/11</w:t>
        </w:r>
      </w:hyperlink>
      <w:r w:rsidRPr="002A0D1D">
        <w:rPr>
          <w:rFonts w:asciiTheme="minorHAnsi" w:hAnsiTheme="minorHAnsi" w:cstheme="minorHAnsi"/>
          <w:b/>
        </w:rPr>
        <w:t xml:space="preserve"> – uradno prečiščeno besedilo, </w:t>
      </w:r>
      <w:hyperlink r:id="rId21" w:tgtFrame="_blank" w:tooltip="Zakon o spremembah in dopolnitvah Zakona o integriteti in preprečevanju korupcije (ZIntPK-C)" w:history="1">
        <w:r w:rsidRPr="002A0D1D">
          <w:rPr>
            <w:rFonts w:asciiTheme="minorHAnsi" w:hAnsiTheme="minorHAnsi" w:cstheme="minorHAnsi"/>
            <w:b/>
          </w:rPr>
          <w:t>158/20</w:t>
        </w:r>
      </w:hyperlink>
      <w:r w:rsidRPr="002A0D1D">
        <w:rPr>
          <w:rFonts w:asciiTheme="minorHAnsi" w:hAnsiTheme="minorHAnsi" w:cstheme="minorHAnsi"/>
          <w:b/>
        </w:rPr>
        <w:t xml:space="preserve">, </w:t>
      </w:r>
      <w:hyperlink r:id="rId22" w:tgtFrame="_blank" w:tooltip="Zakon o debirokratizaciji (ZDeb)" w:history="1">
        <w:r w:rsidRPr="002A0D1D">
          <w:rPr>
            <w:rFonts w:asciiTheme="minorHAnsi" w:hAnsiTheme="minorHAnsi" w:cstheme="minorHAnsi"/>
            <w:b/>
          </w:rPr>
          <w:t>3/22</w:t>
        </w:r>
      </w:hyperlink>
      <w:r w:rsidRPr="002A0D1D">
        <w:rPr>
          <w:rFonts w:asciiTheme="minorHAnsi" w:hAnsiTheme="minorHAnsi" w:cstheme="minorHAnsi"/>
          <w:b/>
        </w:rPr>
        <w:t xml:space="preserve"> – ZDeb </w:t>
      </w:r>
      <w:r w:rsidRPr="002A0D1D">
        <w:rPr>
          <w:rFonts w:asciiTheme="minorHAnsi" w:hAnsiTheme="minorHAnsi" w:cstheme="minorHAnsi"/>
          <w:b/>
        </w:rPr>
        <w:lastRenderedPageBreak/>
        <w:t xml:space="preserve">in </w:t>
      </w:r>
      <w:hyperlink r:id="rId23" w:tgtFrame="_blank" w:tooltip="Zakon o zaščiti prijaviteljev (ZZPri)" w:history="1">
        <w:r w:rsidRPr="002A0D1D">
          <w:rPr>
            <w:rFonts w:asciiTheme="minorHAnsi" w:hAnsiTheme="minorHAnsi" w:cstheme="minorHAnsi"/>
            <w:b/>
          </w:rPr>
          <w:t>16/23</w:t>
        </w:r>
      </w:hyperlink>
      <w:r w:rsidRPr="002A0D1D">
        <w:rPr>
          <w:rFonts w:asciiTheme="minorHAnsi" w:hAnsiTheme="minorHAnsi" w:cstheme="minorHAnsi"/>
          <w:b/>
        </w:rPr>
        <w:t xml:space="preserve"> – ZZPri.)</w:t>
      </w:r>
    </w:p>
    <w:p w14:paraId="3B8E700B" w14:textId="77777777" w:rsidR="00A47669" w:rsidRPr="00BB23A9" w:rsidRDefault="00A47669" w:rsidP="00A47669">
      <w:pPr>
        <w:widowControl w:val="0"/>
        <w:ind w:left="567"/>
        <w:jc w:val="both"/>
        <w:rPr>
          <w:rFonts w:asciiTheme="minorHAnsi" w:hAnsiTheme="minorHAnsi" w:cstheme="minorHAnsi"/>
          <w:b/>
          <w:sz w:val="20"/>
          <w:szCs w:val="20"/>
        </w:rPr>
      </w:pPr>
    </w:p>
    <w:p w14:paraId="626D32AE" w14:textId="77777777" w:rsidR="00A47669"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Gospodarski subjekt predloži izpolnjeno izjavo o udeležbi fizičnih in pravnih oseb v lastništvu ponudnika na predloženem obrazcu (OBR-11). Vzorec izjave lahko gospodarski subjekt predloži v več izvodih ali ga dopolni z lastno izjavo v primeru, da na predvideni obrazec ni mogoče zapisati vseh podatkov.</w:t>
      </w:r>
    </w:p>
    <w:p w14:paraId="315DD4B6" w14:textId="77777777" w:rsidR="00303B7F" w:rsidRPr="002A0D1D" w:rsidRDefault="00303B7F" w:rsidP="00A47669">
      <w:pPr>
        <w:widowControl w:val="0"/>
        <w:ind w:left="426"/>
        <w:jc w:val="both"/>
        <w:rPr>
          <w:rFonts w:asciiTheme="minorHAnsi" w:hAnsiTheme="minorHAnsi" w:cstheme="minorHAnsi"/>
          <w:i/>
        </w:rPr>
      </w:pPr>
    </w:p>
    <w:p w14:paraId="123E3181" w14:textId="77777777" w:rsidR="00A47669" w:rsidRPr="002A0D1D" w:rsidRDefault="00A47669" w:rsidP="00A47669">
      <w:pPr>
        <w:widowControl w:val="0"/>
        <w:numPr>
          <w:ilvl w:val="0"/>
          <w:numId w:val="30"/>
        </w:numPr>
        <w:suppressAutoHyphens/>
        <w:ind w:left="426" w:hanging="425"/>
        <w:jc w:val="both"/>
        <w:rPr>
          <w:rFonts w:asciiTheme="minorHAnsi" w:hAnsiTheme="minorHAnsi" w:cstheme="minorHAnsi"/>
          <w:b/>
        </w:rPr>
      </w:pPr>
      <w:r w:rsidRPr="00CB6FFA">
        <w:rPr>
          <w:rFonts w:asciiTheme="minorHAnsi" w:hAnsiTheme="minorHAnsi" w:cstheme="minorHAnsi"/>
          <w:b/>
        </w:rPr>
        <w:t>Ponudnik z oddajo ponudbe soglaša, da lahko naročnik v skladu s 7. odstavkom 89. člena</w:t>
      </w:r>
      <w:r w:rsidRPr="002A0D1D">
        <w:rPr>
          <w:rFonts w:asciiTheme="minorHAnsi" w:hAnsiTheme="minorHAnsi" w:cstheme="minorHAnsi"/>
          <w:b/>
        </w:rPr>
        <w:t xml:space="preserve"> ZJN-3:</w:t>
      </w:r>
    </w:p>
    <w:p w14:paraId="76FDD1B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računske napake, ki jih odkrije pri pregledu in ocenjevanju ponudb, pri tem se količina in cena na enoto brez DDV ne smeta spreminjati;</w:t>
      </w:r>
    </w:p>
    <w:p w14:paraId="0264427D"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lahko popravi računske napake zaradi nepravilne vnaprej določene matematične operacije s strani naročnika</w:t>
      </w:r>
      <w:r>
        <w:rPr>
          <w:rFonts w:asciiTheme="minorHAnsi" w:hAnsiTheme="minorHAnsi" w:cstheme="minorHAnsi"/>
          <w:b/>
        </w:rPr>
        <w:t xml:space="preserve"> </w:t>
      </w:r>
      <w:r w:rsidRPr="002A0D1D">
        <w:rPr>
          <w:rFonts w:asciiTheme="minorHAnsi" w:hAnsiTheme="minorHAnsi" w:cstheme="minorHAnsi"/>
          <w:b/>
        </w:rPr>
        <w:t>in sicer tako, da ob upoštevanju cen na enoto brez DDV in količin, ki jih ponudi ponudnik, izračuna vrednost ponudbe z upoštevanjem pravilne matematične operacije;</w:t>
      </w:r>
    </w:p>
    <w:p w14:paraId="5B576E94" w14:textId="77777777" w:rsidR="00A47669" w:rsidRPr="002A0D1D" w:rsidRDefault="00A47669" w:rsidP="00A47669">
      <w:pPr>
        <w:pStyle w:val="Odstavekseznama"/>
        <w:widowControl w:val="0"/>
        <w:numPr>
          <w:ilvl w:val="0"/>
          <w:numId w:val="27"/>
        </w:numPr>
        <w:suppressAutoHyphens/>
        <w:jc w:val="both"/>
        <w:rPr>
          <w:rFonts w:asciiTheme="minorHAnsi" w:hAnsiTheme="minorHAnsi" w:cstheme="minorHAnsi"/>
          <w:b/>
        </w:rPr>
      </w:pPr>
      <w:r w:rsidRPr="002A0D1D">
        <w:rPr>
          <w:rFonts w:asciiTheme="minorHAnsi" w:hAnsiTheme="minorHAnsi" w:cstheme="minorHAnsi"/>
          <w:b/>
        </w:rPr>
        <w:t>popravi napačno zapisano stopnjo DDV v pravilno.</w:t>
      </w:r>
    </w:p>
    <w:p w14:paraId="443A144F" w14:textId="77777777" w:rsidR="00A47669" w:rsidRPr="002A0D1D" w:rsidRDefault="00A47669" w:rsidP="00A47669">
      <w:pPr>
        <w:widowControl w:val="0"/>
        <w:suppressAutoHyphens/>
        <w:jc w:val="both"/>
        <w:rPr>
          <w:rFonts w:asciiTheme="minorHAnsi" w:hAnsiTheme="minorHAnsi" w:cstheme="minorHAnsi"/>
          <w:b/>
        </w:rPr>
      </w:pPr>
    </w:p>
    <w:p w14:paraId="032A04CD" w14:textId="77777777" w:rsidR="00A47669" w:rsidRPr="002A0D1D" w:rsidRDefault="00A47669" w:rsidP="00A47669">
      <w:pPr>
        <w:widowControl w:val="0"/>
        <w:ind w:left="426"/>
        <w:jc w:val="both"/>
        <w:rPr>
          <w:rFonts w:asciiTheme="minorHAnsi" w:hAnsiTheme="minorHAnsi" w:cstheme="minorHAnsi"/>
          <w:i/>
        </w:rPr>
      </w:pPr>
      <w:r w:rsidRPr="002A0D1D">
        <w:rPr>
          <w:rFonts w:asciiTheme="minorHAnsi" w:hAnsiTheme="minorHAnsi" w:cstheme="minorHAnsi"/>
          <w:i/>
        </w:rPr>
        <w:t>Ponudnik potrdi izpolnjevanje tega pogoja z izpolnjenim soglasjem k odpravi računskih napak (OBR-13).</w:t>
      </w:r>
    </w:p>
    <w:p w14:paraId="7E06E7BD" w14:textId="77777777" w:rsidR="00A47669" w:rsidRPr="00BB23A9" w:rsidRDefault="00A47669" w:rsidP="00A47669">
      <w:pPr>
        <w:widowControl w:val="0"/>
        <w:ind w:left="426"/>
        <w:jc w:val="both"/>
        <w:rPr>
          <w:rFonts w:asciiTheme="minorHAnsi" w:hAnsiTheme="minorHAnsi" w:cstheme="minorHAnsi"/>
          <w:sz w:val="20"/>
          <w:szCs w:val="20"/>
        </w:rPr>
      </w:pPr>
    </w:p>
    <w:p w14:paraId="69F5318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bo priznal sposobnost vsem gospodarskim subjektom, ki bodo izpolnili vse zahtevane pogoje iz tega člena in predložili ustrezna dokazila.</w:t>
      </w:r>
    </w:p>
    <w:p w14:paraId="7E78E55F" w14:textId="77777777" w:rsidR="00A47669" w:rsidRPr="00BB23A9" w:rsidRDefault="00A47669" w:rsidP="00A47669">
      <w:pPr>
        <w:widowControl w:val="0"/>
        <w:autoSpaceDE w:val="0"/>
        <w:autoSpaceDN w:val="0"/>
        <w:adjustRightInd w:val="0"/>
        <w:ind w:left="426"/>
        <w:jc w:val="both"/>
        <w:rPr>
          <w:rFonts w:asciiTheme="minorHAnsi" w:hAnsiTheme="minorHAnsi" w:cstheme="minorHAnsi"/>
          <w:sz w:val="20"/>
          <w:szCs w:val="20"/>
        </w:rPr>
      </w:pPr>
    </w:p>
    <w:p w14:paraId="7F046099"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pred oddajo javnega naročila od ponudnika, kateremu se je odločil oddati javno naročilo, zahteval, da skladno s 77. členom ZJN-3 predloži najnovejša dokazila.</w:t>
      </w:r>
    </w:p>
    <w:p w14:paraId="65FACD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1B569C4" w14:textId="77777777" w:rsidR="00A47669" w:rsidRPr="0035129B" w:rsidRDefault="00A47669" w:rsidP="0035129B">
      <w:pPr>
        <w:widowControl w:val="0"/>
        <w:jc w:val="both"/>
        <w:rPr>
          <w:rFonts w:asciiTheme="minorHAnsi" w:hAnsiTheme="minorHAnsi" w:cstheme="minorHAnsi"/>
        </w:rPr>
      </w:pPr>
    </w:p>
    <w:p w14:paraId="07A76491"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3BC9B26B" w14:textId="77777777" w:rsidR="00A47669" w:rsidRPr="00BB23A9" w:rsidRDefault="00A47669" w:rsidP="00A47669">
      <w:pPr>
        <w:widowControl w:val="0"/>
        <w:ind w:left="426"/>
        <w:jc w:val="both"/>
        <w:rPr>
          <w:rFonts w:asciiTheme="minorHAnsi" w:hAnsiTheme="minorHAnsi" w:cstheme="minorHAnsi"/>
          <w:sz w:val="20"/>
          <w:szCs w:val="20"/>
        </w:rPr>
      </w:pPr>
    </w:p>
    <w:p w14:paraId="43CE7F00"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63EAEB74" w14:textId="77777777" w:rsidR="00A47669" w:rsidRPr="00BB23A9" w:rsidRDefault="00A47669" w:rsidP="00A47669">
      <w:pPr>
        <w:widowControl w:val="0"/>
        <w:ind w:left="426"/>
        <w:jc w:val="both"/>
        <w:rPr>
          <w:rFonts w:asciiTheme="minorHAnsi" w:hAnsiTheme="minorHAnsi" w:cstheme="minorHAnsi"/>
          <w:sz w:val="20"/>
          <w:szCs w:val="20"/>
        </w:rPr>
      </w:pPr>
    </w:p>
    <w:p w14:paraId="4657B3C8" w14:textId="77777777" w:rsidR="00A47669" w:rsidRDefault="00A47669" w:rsidP="0035129B">
      <w:pPr>
        <w:widowControl w:val="0"/>
        <w:jc w:val="both"/>
        <w:rPr>
          <w:rFonts w:asciiTheme="minorHAnsi" w:hAnsiTheme="minorHAnsi" w:cstheme="minorHAnsi"/>
        </w:rPr>
      </w:pPr>
      <w:r w:rsidRPr="002A0D1D">
        <w:rPr>
          <w:rFonts w:asciiTheme="minorHAnsi" w:hAnsiTheme="minorHAnsi" w:cstheme="minorHAnsi"/>
        </w:rPr>
        <w:t>Po</w:t>
      </w:r>
      <w:r>
        <w:rPr>
          <w:rFonts w:asciiTheme="minorHAnsi" w:hAnsiTheme="minorHAnsi" w:cstheme="minorHAnsi"/>
        </w:rPr>
        <w:t>n</w:t>
      </w:r>
      <w:r w:rsidRPr="002A0D1D">
        <w:rPr>
          <w:rFonts w:asciiTheme="minorHAnsi" w:hAnsiTheme="minorHAnsi" w:cstheme="minorHAnsi"/>
        </w:rPr>
        <w:t xml:space="preserve">udnik oziroma gospodarski subjekt s sadežem izven Republike Slovenije bo moral za </w:t>
      </w:r>
      <w:r w:rsidRPr="002A0D1D">
        <w:rPr>
          <w:rFonts w:asciiTheme="minorHAnsi" w:hAnsiTheme="minorHAnsi" w:cstheme="minorHAnsi"/>
        </w:rPr>
        <w:lastRenderedPageBreak/>
        <w:t xml:space="preserve">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2D98D60D" w14:textId="77777777" w:rsidR="009770B9" w:rsidRPr="002A0D1D" w:rsidRDefault="009770B9" w:rsidP="00A47669">
      <w:pPr>
        <w:widowControl w:val="0"/>
        <w:ind w:left="426"/>
        <w:jc w:val="both"/>
        <w:rPr>
          <w:rFonts w:asciiTheme="minorHAnsi" w:hAnsiTheme="minorHAnsi" w:cstheme="minorHAnsi"/>
        </w:rPr>
      </w:pPr>
    </w:p>
    <w:p w14:paraId="5B5874C2" w14:textId="77777777" w:rsidR="00A47669" w:rsidRPr="002A0D1D" w:rsidRDefault="00A47669" w:rsidP="0035129B">
      <w:pPr>
        <w:widowControl w:val="0"/>
        <w:jc w:val="both"/>
        <w:rPr>
          <w:rFonts w:asciiTheme="minorHAnsi" w:hAnsiTheme="minorHAnsi" w:cstheme="minorHAnsi"/>
        </w:rPr>
      </w:pPr>
      <w:r w:rsidRPr="002A0D1D">
        <w:rPr>
          <w:rFonts w:asciiTheme="minorHAnsi" w:hAnsiTheme="minorHAnsi" w:cstheme="minorHAnsi"/>
        </w:rPr>
        <w:t xml:space="preserve">Kadar ima ponudnik sedež v drugi državi, mora v obrazcu ponudbe navesti svojega pooblaščenca(-ko) za vročitve, v skladu z določbami Zakona o splošnem upravnem postopku (Uradni list RS, št. </w:t>
      </w:r>
      <w:hyperlink r:id="rId24" w:tgtFrame="_blank" w:tooltip="Zakon o splošnem upravnem postopku (uradno prečiščeno besedilo) (ZUP-UPB2)" w:history="1">
        <w:r w:rsidRPr="0035129B">
          <w:rPr>
            <w:rFonts w:asciiTheme="minorHAnsi" w:hAnsiTheme="minorHAnsi" w:cstheme="minorHAnsi"/>
          </w:rPr>
          <w:t>24/06</w:t>
        </w:r>
      </w:hyperlink>
      <w:r w:rsidRPr="002A0D1D">
        <w:rPr>
          <w:rFonts w:asciiTheme="minorHAnsi" w:hAnsiTheme="minorHAnsi" w:cstheme="minorHAnsi"/>
        </w:rPr>
        <w:t xml:space="preserve"> – uradno prečiščeno besedilo, </w:t>
      </w:r>
      <w:hyperlink r:id="rId25" w:tgtFrame="_blank" w:tooltip="Zakon o upravnem sporu (ZUS-1)" w:history="1">
        <w:r w:rsidRPr="0035129B">
          <w:rPr>
            <w:rFonts w:asciiTheme="minorHAnsi" w:hAnsiTheme="minorHAnsi" w:cstheme="minorHAnsi"/>
          </w:rPr>
          <w:t>105/06</w:t>
        </w:r>
      </w:hyperlink>
      <w:r w:rsidRPr="002A0D1D">
        <w:rPr>
          <w:rFonts w:asciiTheme="minorHAnsi" w:hAnsiTheme="minorHAnsi" w:cstheme="minorHAnsi"/>
        </w:rPr>
        <w:t xml:space="preserve"> – ZUS-1, </w:t>
      </w:r>
      <w:hyperlink r:id="rId26" w:tgtFrame="_blank" w:tooltip="Zakon o spremembah in dopolnitvah Zakona o splošnem upravnem postopku (ZUP-E)" w:history="1">
        <w:r w:rsidRPr="0035129B">
          <w:rPr>
            <w:rFonts w:asciiTheme="minorHAnsi" w:hAnsiTheme="minorHAnsi" w:cstheme="minorHAnsi"/>
          </w:rPr>
          <w:t>126/07</w:t>
        </w:r>
      </w:hyperlink>
      <w:r w:rsidRPr="002A0D1D">
        <w:rPr>
          <w:rFonts w:asciiTheme="minorHAnsi" w:hAnsiTheme="minorHAnsi" w:cstheme="minorHAnsi"/>
        </w:rPr>
        <w:t xml:space="preserve">, </w:t>
      </w:r>
      <w:hyperlink r:id="rId27" w:tgtFrame="_blank" w:tooltip="Zakon o spremembi in dopolnitvah Zakona o splošnem upravnem postopku (ZUP-F)" w:history="1">
        <w:r w:rsidRPr="0035129B">
          <w:rPr>
            <w:rFonts w:asciiTheme="minorHAnsi" w:hAnsiTheme="minorHAnsi" w:cstheme="minorHAnsi"/>
          </w:rPr>
          <w:t>65/08</w:t>
        </w:r>
      </w:hyperlink>
      <w:r w:rsidRPr="002A0D1D">
        <w:rPr>
          <w:rFonts w:asciiTheme="minorHAnsi" w:hAnsiTheme="minorHAnsi" w:cstheme="minorHAnsi"/>
        </w:rPr>
        <w:t xml:space="preserve">, </w:t>
      </w:r>
      <w:hyperlink r:id="rId28" w:tgtFrame="_blank" w:tooltip="Zakon o spremembah in dopolnitvah Zakona o splošnem upravnem postopku (ZUP-G)" w:history="1">
        <w:r w:rsidRPr="0035129B">
          <w:rPr>
            <w:rFonts w:asciiTheme="minorHAnsi" w:hAnsiTheme="minorHAnsi" w:cstheme="minorHAnsi"/>
          </w:rPr>
          <w:t>8/10</w:t>
        </w:r>
      </w:hyperlink>
      <w:r w:rsidRPr="002A0D1D">
        <w:rPr>
          <w:rFonts w:asciiTheme="minorHAnsi" w:hAnsiTheme="minorHAnsi" w:cstheme="minorHAnsi"/>
        </w:rPr>
        <w:t xml:space="preserve">, </w:t>
      </w:r>
      <w:hyperlink r:id="rId29" w:tgtFrame="_blank" w:tooltip="Zakon o spremembah in dopolnitvi Zakona o splošnem upravnem postopku (ZUP-H)" w:history="1">
        <w:r w:rsidRPr="0035129B">
          <w:rPr>
            <w:rFonts w:asciiTheme="minorHAnsi" w:hAnsiTheme="minorHAnsi" w:cstheme="minorHAnsi"/>
          </w:rPr>
          <w:t>82/13</w:t>
        </w:r>
      </w:hyperlink>
      <w:r w:rsidRPr="002A0D1D">
        <w:rPr>
          <w:rFonts w:asciiTheme="minorHAnsi" w:hAnsiTheme="minorHAnsi" w:cstheme="minorHAnsi"/>
        </w:rPr>
        <w:t xml:space="preserve">, </w:t>
      </w:r>
      <w:hyperlink r:id="rId30" w:tgtFrame="_blank" w:tooltip="Zakon o interventnih ukrepih za omilitev posledic drugega vala epidemije COVID-19 (ZIUOPDVE)" w:history="1">
        <w:r w:rsidRPr="0035129B">
          <w:rPr>
            <w:rFonts w:asciiTheme="minorHAnsi" w:hAnsiTheme="minorHAnsi" w:cstheme="minorHAnsi"/>
          </w:rPr>
          <w:t>175/20</w:t>
        </w:r>
      </w:hyperlink>
      <w:r w:rsidRPr="002A0D1D">
        <w:rPr>
          <w:rFonts w:asciiTheme="minorHAnsi" w:hAnsiTheme="minorHAnsi" w:cstheme="minorHAnsi"/>
        </w:rPr>
        <w:t xml:space="preserve"> – ZIUOPDVE in </w:t>
      </w:r>
      <w:hyperlink r:id="rId31" w:tgtFrame="_blank" w:tooltip="Zakon o debirokratizaciji (ZDeb)" w:history="1">
        <w:r w:rsidRPr="0035129B">
          <w:rPr>
            <w:rFonts w:asciiTheme="minorHAnsi" w:hAnsiTheme="minorHAnsi" w:cstheme="minorHAnsi"/>
          </w:rPr>
          <w:t>3/22</w:t>
        </w:r>
      </w:hyperlink>
      <w:r w:rsidRPr="002A0D1D">
        <w:rPr>
          <w:rFonts w:asciiTheme="minorHAnsi" w:hAnsiTheme="minorHAnsi" w:cstheme="minorHAnsi"/>
        </w:rPr>
        <w:t xml:space="preserve"> – ZDeb; v nadaljevanju: ZUP). V kolikor to ne bo storil, mu bo, v skladu z ZUP, po uradni dolžnosti postavljen pooblaščenec za vročitve.</w:t>
      </w:r>
    </w:p>
    <w:p w14:paraId="6B840D9E"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1" w:name="_Toc218668242"/>
      <w:r w:rsidRPr="002A0D1D">
        <w:rPr>
          <w:rFonts w:asciiTheme="minorHAnsi" w:hAnsiTheme="minorHAnsi" w:cstheme="minorHAnsi"/>
          <w:sz w:val="24"/>
          <w:szCs w:val="24"/>
        </w:rPr>
        <w:t>1.8 Zaupnost</w:t>
      </w:r>
      <w:bookmarkEnd w:id="11"/>
    </w:p>
    <w:p w14:paraId="440B49C1" w14:textId="77777777"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00194590" w14:textId="77777777" w:rsidR="009770B9" w:rsidRPr="002A0D1D" w:rsidRDefault="009770B9" w:rsidP="00A47669">
      <w:pPr>
        <w:widowControl w:val="0"/>
        <w:jc w:val="both"/>
        <w:rPr>
          <w:rFonts w:asciiTheme="minorHAnsi" w:hAnsiTheme="minorHAnsi" w:cstheme="minorHAnsi"/>
        </w:rPr>
      </w:pPr>
    </w:p>
    <w:p w14:paraId="648E4D9F"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244C253"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2" w:name="_Toc218668243"/>
      <w:r w:rsidRPr="002A0D1D">
        <w:rPr>
          <w:rFonts w:asciiTheme="minorHAnsi" w:hAnsiTheme="minorHAnsi" w:cstheme="minorHAnsi"/>
          <w:sz w:val="24"/>
          <w:szCs w:val="24"/>
        </w:rPr>
        <w:t>1.9 Jezik</w:t>
      </w:r>
      <w:bookmarkEnd w:id="12"/>
      <w:r w:rsidRPr="002A0D1D">
        <w:rPr>
          <w:rFonts w:asciiTheme="minorHAnsi" w:hAnsiTheme="minorHAnsi" w:cstheme="minorHAnsi"/>
          <w:sz w:val="24"/>
          <w:szCs w:val="24"/>
        </w:rPr>
        <w:t xml:space="preserve"> </w:t>
      </w:r>
    </w:p>
    <w:p w14:paraId="62DFD167" w14:textId="190E3411"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Vsi dokumenti, dokazila in podatki v </w:t>
      </w:r>
      <w:r w:rsidR="002E0008">
        <w:rPr>
          <w:rFonts w:asciiTheme="minorHAnsi" w:hAnsiTheme="minorHAnsi" w:cstheme="minorHAnsi"/>
        </w:rPr>
        <w:t>ponudbi</w:t>
      </w:r>
      <w:r w:rsidRPr="002A0D1D">
        <w:rPr>
          <w:rFonts w:asciiTheme="minorHAnsi" w:hAnsiTheme="minorHAnsi" w:cstheme="minorHAnsi"/>
        </w:rPr>
        <w:t xml:space="preserve"> morajo biti napisani v slovenskem jeziku. </w:t>
      </w:r>
    </w:p>
    <w:p w14:paraId="3F7141CC" w14:textId="77777777" w:rsidR="00A47669" w:rsidRPr="002A0D1D" w:rsidRDefault="00A47669" w:rsidP="00A47669">
      <w:pPr>
        <w:widowControl w:val="0"/>
        <w:jc w:val="both"/>
        <w:rPr>
          <w:rFonts w:asciiTheme="minorHAnsi" w:hAnsiTheme="minorHAnsi" w:cstheme="minorHAnsi"/>
        </w:rPr>
      </w:pPr>
      <w:r w:rsidRPr="002A0D1D">
        <w:rPr>
          <w:rFonts w:asciiTheme="minorHAnsi" w:hAnsiTheme="minorHAnsi" w:cstheme="minorHAnsi"/>
        </w:rPr>
        <w:t>V primeru dokazil, ki so vezani na tehnične podatke, naročnik dopušča uporabo angleškega ali nemškega jezika. Za presojo spornih vprašanj se vedno uporablja ponudba v slovenskem jeziku.</w:t>
      </w:r>
    </w:p>
    <w:p w14:paraId="76F5FFBB" w14:textId="44AD15A5"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3" w:name="_Toc218668244"/>
      <w:r w:rsidRPr="002A0D1D">
        <w:rPr>
          <w:rFonts w:asciiTheme="minorHAnsi" w:hAnsiTheme="minorHAnsi" w:cstheme="minorHAnsi"/>
          <w:sz w:val="24"/>
          <w:szCs w:val="24"/>
        </w:rPr>
        <w:t xml:space="preserve">1.10 Rok za predložitev </w:t>
      </w:r>
      <w:r w:rsidR="00E05CFB">
        <w:rPr>
          <w:rFonts w:asciiTheme="minorHAnsi" w:hAnsiTheme="minorHAnsi" w:cstheme="minorHAnsi"/>
          <w:sz w:val="24"/>
          <w:szCs w:val="24"/>
        </w:rPr>
        <w:t>ponudb</w:t>
      </w:r>
      <w:bookmarkEnd w:id="13"/>
    </w:p>
    <w:p w14:paraId="566093DB" w14:textId="77777777" w:rsidR="00A47669" w:rsidRPr="0035129B" w:rsidRDefault="00A47669" w:rsidP="00A47669">
      <w:pPr>
        <w:widowControl w:val="0"/>
        <w:jc w:val="both"/>
        <w:rPr>
          <w:rFonts w:asciiTheme="minorHAnsi" w:hAnsiTheme="minorHAnsi" w:cstheme="minorHAnsi"/>
        </w:rPr>
      </w:pPr>
      <w:r w:rsidRPr="0035129B">
        <w:rPr>
          <w:rFonts w:asciiTheme="minorHAnsi" w:hAnsiTheme="minorHAnsi" w:cstheme="minorHAnsi"/>
        </w:rPr>
        <w:t xml:space="preserve">Ponudniki morajo ponudbe predložiti v informacijski sistem e-JN na spletnem naslovu </w:t>
      </w:r>
      <w:hyperlink r:id="rId32" w:history="1">
        <w:r w:rsidRPr="0035129B">
          <w:rPr>
            <w:rFonts w:asciiTheme="minorHAnsi" w:hAnsiTheme="minorHAnsi" w:cstheme="minorHAnsi"/>
          </w:rPr>
          <w:t>https://ejn.gov.si/eJN2</w:t>
        </w:r>
      </w:hyperlink>
      <w:r w:rsidRPr="0035129B">
        <w:rPr>
          <w:rFonts w:asciiTheme="minorHAnsi" w:hAnsiTheme="minorHAnsi" w:cstheme="minorHAnsi"/>
        </w:rPr>
        <w:t xml:space="preserve"> najkasneje do roka, ki je naveden v objavi predmetnega javnega naročila na portalu javnih naročil.</w:t>
      </w:r>
    </w:p>
    <w:p w14:paraId="52151A30" w14:textId="5243E1B8"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4" w:name="_Toc218668245"/>
      <w:r w:rsidRPr="002A0D1D">
        <w:rPr>
          <w:rFonts w:asciiTheme="minorHAnsi" w:hAnsiTheme="minorHAnsi" w:cstheme="minorHAnsi"/>
          <w:sz w:val="24"/>
          <w:szCs w:val="24"/>
        </w:rPr>
        <w:t xml:space="preserve">1.11 Stroški priprave </w:t>
      </w:r>
      <w:r w:rsidR="00501C24">
        <w:rPr>
          <w:rFonts w:asciiTheme="minorHAnsi" w:hAnsiTheme="minorHAnsi" w:cstheme="minorHAnsi"/>
          <w:sz w:val="24"/>
          <w:szCs w:val="24"/>
        </w:rPr>
        <w:t>ponudbe</w:t>
      </w:r>
      <w:bookmarkEnd w:id="14"/>
    </w:p>
    <w:p w14:paraId="0E9A9748" w14:textId="5B5DC841" w:rsidR="00A47669" w:rsidRPr="00BB23A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Udeleženec nosi vse stroške povezane s pripravo in predložitvijo </w:t>
      </w:r>
      <w:r w:rsidR="002E0008">
        <w:rPr>
          <w:rFonts w:asciiTheme="minorHAnsi" w:hAnsiTheme="minorHAnsi" w:cstheme="minorHAnsi"/>
        </w:rPr>
        <w:t>ponudbe</w:t>
      </w:r>
      <w:r w:rsidRPr="002A0D1D">
        <w:rPr>
          <w:rFonts w:asciiTheme="minorHAnsi" w:hAnsiTheme="minorHAnsi" w:cstheme="minorHAnsi"/>
        </w:rPr>
        <w:t>.</w:t>
      </w:r>
    </w:p>
    <w:p w14:paraId="5BAA5196" w14:textId="1C068493"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5" w:name="_Toc218668246"/>
      <w:r w:rsidRPr="002A0D1D">
        <w:rPr>
          <w:rFonts w:asciiTheme="minorHAnsi" w:hAnsiTheme="minorHAnsi" w:cstheme="minorHAnsi"/>
          <w:sz w:val="24"/>
          <w:szCs w:val="24"/>
        </w:rPr>
        <w:t xml:space="preserve">1.12  Izločitev </w:t>
      </w:r>
      <w:r w:rsidR="005C1879">
        <w:rPr>
          <w:rFonts w:asciiTheme="minorHAnsi" w:hAnsiTheme="minorHAnsi" w:cstheme="minorHAnsi"/>
          <w:sz w:val="24"/>
          <w:szCs w:val="24"/>
        </w:rPr>
        <w:t>ponudb</w:t>
      </w:r>
      <w:bookmarkEnd w:id="15"/>
    </w:p>
    <w:p w14:paraId="3008DCAE" w14:textId="065DA92A" w:rsidR="00A47669" w:rsidRDefault="00A47669" w:rsidP="00A47669">
      <w:pPr>
        <w:widowControl w:val="0"/>
        <w:jc w:val="both"/>
        <w:rPr>
          <w:rFonts w:asciiTheme="minorHAnsi" w:hAnsiTheme="minorHAnsi" w:cstheme="minorHAnsi"/>
        </w:rPr>
      </w:pPr>
      <w:r w:rsidRPr="002A0D1D">
        <w:rPr>
          <w:rFonts w:asciiTheme="minorHAnsi" w:hAnsiTheme="minorHAnsi" w:cstheme="minorHAnsi"/>
        </w:rPr>
        <w:t xml:space="preserve">Naročnik bo izločil vse </w:t>
      </w:r>
      <w:r w:rsidR="002E0008">
        <w:rPr>
          <w:rFonts w:asciiTheme="minorHAnsi" w:hAnsiTheme="minorHAnsi" w:cstheme="minorHAnsi"/>
        </w:rPr>
        <w:t>ponudbe</w:t>
      </w:r>
      <w:r w:rsidRPr="002A0D1D">
        <w:rPr>
          <w:rFonts w:asciiTheme="minorHAnsi" w:hAnsiTheme="minorHAnsi" w:cstheme="minorHAnsi"/>
        </w:rPr>
        <w:t xml:space="preserve">, ki ne bodo skladne z zahtevami in pogoji iz te razpisne dokumentacije ter </w:t>
      </w:r>
      <w:r w:rsidR="002E0008">
        <w:rPr>
          <w:rFonts w:asciiTheme="minorHAnsi" w:hAnsiTheme="minorHAnsi" w:cstheme="minorHAnsi"/>
        </w:rPr>
        <w:t>ponudbe</w:t>
      </w:r>
      <w:r w:rsidRPr="002A0D1D">
        <w:rPr>
          <w:rFonts w:asciiTheme="minorHAnsi" w:hAnsiTheme="minorHAnsi" w:cstheme="minorHAnsi"/>
        </w:rPr>
        <w:t xml:space="preserve"> ponudnikov pri katerih bodo obstajali razlogi za izključitev iz 75. člena ZJN-3.</w:t>
      </w:r>
    </w:p>
    <w:p w14:paraId="5F06DC58" w14:textId="77777777" w:rsidR="009770B9" w:rsidRPr="002A0D1D" w:rsidRDefault="009770B9" w:rsidP="00A47669">
      <w:pPr>
        <w:widowControl w:val="0"/>
        <w:jc w:val="both"/>
        <w:rPr>
          <w:rFonts w:asciiTheme="minorHAnsi" w:hAnsiTheme="minorHAnsi" w:cstheme="minorHAnsi"/>
        </w:rPr>
      </w:pPr>
    </w:p>
    <w:p w14:paraId="254013B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6" w:name="_Toc218668247"/>
      <w:r w:rsidRPr="002A0D1D">
        <w:rPr>
          <w:rFonts w:asciiTheme="minorHAnsi" w:hAnsiTheme="minorHAnsi" w:cstheme="minorHAnsi"/>
          <w:sz w:val="24"/>
          <w:szCs w:val="24"/>
        </w:rPr>
        <w:lastRenderedPageBreak/>
        <w:t>1.13 Zavarovanja</w:t>
      </w:r>
      <w:bookmarkEnd w:id="16"/>
      <w:r w:rsidRPr="002A0D1D">
        <w:rPr>
          <w:rFonts w:asciiTheme="minorHAnsi" w:hAnsiTheme="minorHAnsi" w:cstheme="minorHAnsi"/>
          <w:sz w:val="24"/>
          <w:szCs w:val="24"/>
        </w:rPr>
        <w:t xml:space="preserve"> </w:t>
      </w:r>
    </w:p>
    <w:p w14:paraId="1DB669C7" w14:textId="4E614762" w:rsidR="00A47669" w:rsidRPr="002A0D1D" w:rsidRDefault="0016252A" w:rsidP="00A47669">
      <w:pPr>
        <w:widowControl w:val="0"/>
        <w:autoSpaceDE w:val="0"/>
        <w:jc w:val="both"/>
        <w:rPr>
          <w:rFonts w:asciiTheme="minorHAnsi" w:hAnsiTheme="minorHAnsi" w:cstheme="minorHAnsi"/>
        </w:rPr>
      </w:pPr>
      <w:r>
        <w:rPr>
          <w:rFonts w:asciiTheme="minorHAnsi" w:hAnsiTheme="minorHAnsi" w:cstheme="minorHAnsi"/>
        </w:rPr>
        <w:t>Zavarovanja niso predvidena.</w:t>
      </w:r>
    </w:p>
    <w:p w14:paraId="7A04C18B"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7" w:name="_Toc218668248"/>
      <w:r w:rsidRPr="002A0D1D">
        <w:rPr>
          <w:rFonts w:asciiTheme="minorHAnsi" w:hAnsiTheme="minorHAnsi" w:cstheme="minorHAnsi"/>
          <w:sz w:val="24"/>
          <w:szCs w:val="24"/>
        </w:rPr>
        <w:t>1.14 Merilo za izbiro</w:t>
      </w:r>
      <w:bookmarkEnd w:id="17"/>
      <w:r w:rsidRPr="002A0D1D">
        <w:rPr>
          <w:rFonts w:asciiTheme="minorHAnsi" w:hAnsiTheme="minorHAnsi" w:cstheme="minorHAnsi"/>
          <w:sz w:val="24"/>
          <w:szCs w:val="24"/>
        </w:rPr>
        <w:t xml:space="preserve"> </w:t>
      </w:r>
    </w:p>
    <w:p w14:paraId="7746CEF5" w14:textId="77777777" w:rsidR="005C3FBB" w:rsidRDefault="005C3FBB" w:rsidP="005C3FBB">
      <w:pPr>
        <w:widowControl w:val="0"/>
        <w:autoSpaceDE w:val="0"/>
        <w:spacing w:line="266" w:lineRule="exact"/>
        <w:jc w:val="both"/>
        <w:rPr>
          <w:rFonts w:asciiTheme="minorHAnsi" w:hAnsiTheme="minorHAnsi" w:cstheme="minorHAnsi"/>
        </w:rPr>
      </w:pPr>
      <w:r w:rsidRPr="003B6046">
        <w:rPr>
          <w:rFonts w:asciiTheme="minorHAnsi" w:hAnsiTheme="minorHAnsi" w:cstheme="minorHAnsi"/>
        </w:rPr>
        <w:t xml:space="preserve">Merilo za izbor najugodnejšega ponudnika je ekonomsko najugodnejša ponudba na podlagi </w:t>
      </w:r>
      <w:r>
        <w:rPr>
          <w:rFonts w:asciiTheme="minorHAnsi" w:hAnsiTheme="minorHAnsi" w:cstheme="minorHAnsi"/>
        </w:rPr>
        <w:t>najvišjega števila prejetih točk na podlagi naslednjih meril:</w:t>
      </w:r>
    </w:p>
    <w:p w14:paraId="727E8BA1" w14:textId="77777777" w:rsidR="005C3FBB" w:rsidRDefault="005C3FBB" w:rsidP="005C3FBB">
      <w:pPr>
        <w:widowControl w:val="0"/>
        <w:autoSpaceDE w:val="0"/>
        <w:spacing w:line="266" w:lineRule="exact"/>
        <w:ind w:left="284"/>
        <w:jc w:val="both"/>
        <w:rPr>
          <w:rFonts w:asciiTheme="minorHAnsi" w:hAnsiTheme="minorHAnsi" w:cstheme="minorHAnsi"/>
          <w:b/>
          <w:bCs/>
        </w:rPr>
      </w:pPr>
    </w:p>
    <w:p w14:paraId="7BBF9ECA"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Merilo 1: Ponudbena vrednost (95 točk)</w:t>
      </w:r>
    </w:p>
    <w:p w14:paraId="013B9C9B" w14:textId="77777777" w:rsidR="005C3FBB" w:rsidRPr="006F7A9D" w:rsidRDefault="005C3FBB" w:rsidP="005C3FBB">
      <w:pPr>
        <w:widowControl w:val="0"/>
        <w:autoSpaceDE w:val="0"/>
        <w:spacing w:line="266" w:lineRule="exact"/>
        <w:ind w:left="284"/>
        <w:jc w:val="both"/>
        <w:rPr>
          <w:rFonts w:asciiTheme="minorHAnsi" w:hAnsiTheme="minorHAnsi" w:cstheme="minorHAnsi"/>
          <w:sz w:val="20"/>
          <w:szCs w:val="20"/>
        </w:rPr>
      </w:pPr>
      <w:r w:rsidRPr="006F7A9D">
        <w:rPr>
          <w:rFonts w:asciiTheme="minorHAnsi" w:hAnsiTheme="minorHAnsi" w:cstheme="minorHAnsi"/>
          <w:b/>
          <w:bCs/>
          <w:sz w:val="20"/>
          <w:szCs w:val="20"/>
        </w:rPr>
        <w:t>Oznaka merila:</w:t>
      </w:r>
      <w:r w:rsidRPr="006F7A9D">
        <w:rPr>
          <w:rFonts w:asciiTheme="minorHAnsi" w:hAnsiTheme="minorHAnsi" w:cstheme="minorHAnsi"/>
          <w:sz w:val="20"/>
          <w:szCs w:val="20"/>
        </w:rPr>
        <w:t> M1 – Ponudbena vrednost (v EUR brez DDV)</w:t>
      </w:r>
    </w:p>
    <w:p w14:paraId="66F3851A" w14:textId="77777777" w:rsidR="005C3FBB" w:rsidRPr="006F7A9D" w:rsidRDefault="005C3FBB" w:rsidP="005C3FBB">
      <w:pPr>
        <w:widowControl w:val="0"/>
        <w:autoSpaceDE w:val="0"/>
        <w:spacing w:line="266" w:lineRule="exact"/>
        <w:ind w:left="284"/>
        <w:jc w:val="both"/>
        <w:rPr>
          <w:rFonts w:asciiTheme="minorHAnsi" w:hAnsiTheme="minorHAnsi" w:cstheme="minorHAnsi"/>
          <w:sz w:val="20"/>
          <w:szCs w:val="20"/>
        </w:rPr>
      </w:pPr>
      <w:r w:rsidRPr="006F7A9D">
        <w:rPr>
          <w:rFonts w:asciiTheme="minorHAnsi" w:hAnsiTheme="minorHAnsi" w:cstheme="minorHAnsi"/>
          <w:b/>
          <w:bCs/>
          <w:sz w:val="20"/>
          <w:szCs w:val="20"/>
        </w:rPr>
        <w:t>Utež:</w:t>
      </w:r>
      <w:r w:rsidRPr="006F7A9D">
        <w:rPr>
          <w:rFonts w:asciiTheme="minorHAnsi" w:hAnsiTheme="minorHAnsi" w:cstheme="minorHAnsi"/>
          <w:sz w:val="20"/>
          <w:szCs w:val="20"/>
        </w:rPr>
        <w:t> 95 točk</w:t>
      </w:r>
    </w:p>
    <w:p w14:paraId="27462963" w14:textId="77777777" w:rsidR="005C3FBB"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rPr>
        <w:br/>
      </w:r>
      <w:r w:rsidRPr="00855849">
        <w:rPr>
          <w:rFonts w:asciiTheme="minorHAnsi" w:hAnsiTheme="minorHAnsi" w:cstheme="minorHAnsi"/>
          <w:b/>
          <w:bCs/>
        </w:rPr>
        <w:t>Način točkovanja</w:t>
      </w:r>
      <w:r>
        <w:rPr>
          <w:rFonts w:asciiTheme="minorHAnsi" w:hAnsiTheme="minorHAnsi" w:cstheme="minorHAnsi"/>
          <w:b/>
          <w:bCs/>
        </w:rPr>
        <w:t>:</w:t>
      </w:r>
    </w:p>
    <w:p w14:paraId="49AE9255" w14:textId="77777777" w:rsidR="005C3FBB" w:rsidRPr="00855849" w:rsidRDefault="005C3FBB" w:rsidP="005C3FBB">
      <w:pPr>
        <w:widowControl w:val="0"/>
        <w:autoSpaceDE w:val="0"/>
        <w:spacing w:line="266" w:lineRule="exact"/>
        <w:ind w:left="284"/>
        <w:jc w:val="both"/>
        <w:rPr>
          <w:rFonts w:asciiTheme="minorHAnsi" w:hAnsiTheme="minorHAnsi" w:cstheme="minorHAnsi"/>
        </w:rPr>
      </w:pPr>
      <w:r w:rsidRPr="00855849">
        <w:rPr>
          <w:rFonts w:asciiTheme="minorHAnsi" w:hAnsiTheme="minorHAnsi" w:cstheme="minorHAnsi"/>
        </w:rPr>
        <w:br/>
        <w:t>Najnižja ponudbena vrednost prejme 95 točk, ostale sorazmerno manj:</w:t>
      </w:r>
    </w:p>
    <w:p w14:paraId="493098C6" w14:textId="77777777" w:rsidR="005C3FBB" w:rsidRDefault="005C3FBB" w:rsidP="005C3FBB">
      <w:pPr>
        <w:widowControl w:val="0"/>
        <w:autoSpaceDE w:val="0"/>
        <w:spacing w:line="266" w:lineRule="exact"/>
        <w:ind w:left="284"/>
        <w:jc w:val="both"/>
        <w:rPr>
          <w:rFonts w:asciiTheme="minorHAnsi" w:hAnsiTheme="minorHAnsi" w:cstheme="minorHAnsi"/>
        </w:rPr>
      </w:pPr>
    </w:p>
    <w:p w14:paraId="6861D239"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TM1=95×</w:t>
      </w:r>
      <w:r w:rsidRPr="00B31C6C">
        <w:rPr>
          <w:rFonts w:asciiTheme="minorHAnsi" w:hAnsiTheme="minorHAnsi" w:cstheme="minorHAnsi"/>
          <w:b/>
          <w:bCs/>
        </w:rPr>
        <w:t>(</w:t>
      </w:r>
      <w:r w:rsidRPr="00855849">
        <w:rPr>
          <w:rFonts w:asciiTheme="minorHAnsi" w:hAnsiTheme="minorHAnsi" w:cstheme="minorHAnsi"/>
          <w:b/>
          <w:bCs/>
        </w:rPr>
        <w:t>Cmi</w:t>
      </w:r>
      <w:r w:rsidRPr="00B31C6C">
        <w:rPr>
          <w:rFonts w:asciiTheme="minorHAnsi" w:hAnsiTheme="minorHAnsi" w:cstheme="minorHAnsi"/>
          <w:b/>
          <w:bCs/>
        </w:rPr>
        <w:t>n/Ci)</w:t>
      </w:r>
    </w:p>
    <w:p w14:paraId="0BCABCF0" w14:textId="77777777" w:rsidR="005C3FBB" w:rsidRDefault="005C3FBB" w:rsidP="005C3FBB">
      <w:pPr>
        <w:widowControl w:val="0"/>
        <w:autoSpaceDE w:val="0"/>
        <w:spacing w:line="266" w:lineRule="exact"/>
        <w:ind w:left="284"/>
        <w:jc w:val="both"/>
        <w:rPr>
          <w:rFonts w:asciiTheme="minorHAnsi" w:hAnsiTheme="minorHAnsi" w:cstheme="minorHAnsi"/>
        </w:rPr>
      </w:pPr>
    </w:p>
    <w:p w14:paraId="7BBEE9B3" w14:textId="77777777" w:rsidR="005C3FBB" w:rsidRPr="00FC0E26" w:rsidRDefault="005C3FBB" w:rsidP="005C3FBB">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kjer je:</w:t>
      </w:r>
    </w:p>
    <w:p w14:paraId="66185FCD"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Cmin= najnižja dopustna ponudbena vrednost,</w:t>
      </w:r>
    </w:p>
    <w:p w14:paraId="50202B57"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Ci = ponudbena vrednost ocenjevane ponudbe,</w:t>
      </w:r>
    </w:p>
    <w:p w14:paraId="7D2B89B6" w14:textId="77777777" w:rsidR="005C3FBB" w:rsidRPr="00FC0E26" w:rsidRDefault="005C3FBB" w:rsidP="005C3FBB">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TM1 = število točk po merilu M1.</w:t>
      </w:r>
    </w:p>
    <w:p w14:paraId="0A4EF48B" w14:textId="77777777" w:rsidR="005C3FBB" w:rsidRPr="00FC0E26" w:rsidRDefault="005C3FBB" w:rsidP="005C3FBB">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(Rezultat se lahko zaokroži na npr. dve decimalki.)</w:t>
      </w:r>
    </w:p>
    <w:p w14:paraId="120841DB" w14:textId="77777777" w:rsidR="005C3FBB" w:rsidRPr="00855849" w:rsidRDefault="005C3FBB" w:rsidP="005C3FBB">
      <w:pPr>
        <w:widowControl w:val="0"/>
        <w:autoSpaceDE w:val="0"/>
        <w:spacing w:line="266" w:lineRule="exact"/>
        <w:ind w:left="284"/>
        <w:jc w:val="both"/>
        <w:rPr>
          <w:rFonts w:asciiTheme="minorHAnsi" w:hAnsiTheme="minorHAnsi" w:cstheme="minorHAnsi"/>
        </w:rPr>
      </w:pPr>
    </w:p>
    <w:p w14:paraId="61D31B5D" w14:textId="77777777" w:rsidR="005C3FBB" w:rsidRPr="00855849" w:rsidRDefault="005C3FBB" w:rsidP="005C3FBB">
      <w:pPr>
        <w:widowControl w:val="0"/>
        <w:autoSpaceDE w:val="0"/>
        <w:spacing w:line="266" w:lineRule="exact"/>
        <w:ind w:left="284"/>
        <w:jc w:val="both"/>
        <w:rPr>
          <w:rFonts w:asciiTheme="minorHAnsi" w:hAnsiTheme="minorHAnsi" w:cstheme="minorHAnsi"/>
          <w:b/>
          <w:bCs/>
        </w:rPr>
      </w:pPr>
      <w:r w:rsidRPr="00855849">
        <w:rPr>
          <w:rFonts w:asciiTheme="minorHAnsi" w:hAnsiTheme="minorHAnsi" w:cstheme="minorHAnsi"/>
          <w:b/>
          <w:bCs/>
        </w:rPr>
        <w:t>Merilo 2: Popust na veljavni cenik univerzalne storitve – standardno pismo v NP (5 točk)</w:t>
      </w:r>
    </w:p>
    <w:p w14:paraId="7ACDB073" w14:textId="77777777" w:rsidR="005C3FBB" w:rsidRPr="006F7A9D" w:rsidRDefault="005C3FBB" w:rsidP="005C3FBB">
      <w:pPr>
        <w:widowControl w:val="0"/>
        <w:autoSpaceDE w:val="0"/>
        <w:spacing w:line="266" w:lineRule="exact"/>
        <w:ind w:left="284"/>
        <w:jc w:val="both"/>
        <w:rPr>
          <w:rFonts w:asciiTheme="minorHAnsi" w:hAnsiTheme="minorHAnsi" w:cstheme="minorHAnsi"/>
          <w:b/>
          <w:bCs/>
          <w:sz w:val="20"/>
          <w:szCs w:val="20"/>
        </w:rPr>
      </w:pPr>
      <w:r w:rsidRPr="006F7A9D">
        <w:rPr>
          <w:rFonts w:asciiTheme="minorHAnsi" w:hAnsiTheme="minorHAnsi" w:cstheme="minorHAnsi"/>
          <w:b/>
          <w:bCs/>
          <w:sz w:val="20"/>
          <w:szCs w:val="20"/>
        </w:rPr>
        <w:t>Oznaka merila: </w:t>
      </w:r>
      <w:r w:rsidRPr="006F7A9D">
        <w:rPr>
          <w:rFonts w:asciiTheme="minorHAnsi" w:hAnsiTheme="minorHAnsi" w:cstheme="minorHAnsi"/>
          <w:sz w:val="20"/>
          <w:szCs w:val="20"/>
        </w:rPr>
        <w:t>M2 – Popust na veljavni cenik izvajalca univerzalne storitve za standardno pismo v NP (v %)</w:t>
      </w:r>
    </w:p>
    <w:p w14:paraId="3FF71AAC" w14:textId="77777777" w:rsidR="005C3FBB" w:rsidRPr="006F7A9D" w:rsidRDefault="005C3FBB" w:rsidP="005C3FBB">
      <w:pPr>
        <w:widowControl w:val="0"/>
        <w:autoSpaceDE w:val="0"/>
        <w:spacing w:line="266" w:lineRule="exact"/>
        <w:ind w:left="284"/>
        <w:jc w:val="both"/>
        <w:rPr>
          <w:rFonts w:asciiTheme="minorHAnsi" w:hAnsiTheme="minorHAnsi" w:cstheme="minorHAnsi"/>
          <w:b/>
          <w:bCs/>
          <w:sz w:val="20"/>
          <w:szCs w:val="20"/>
        </w:rPr>
      </w:pPr>
      <w:r w:rsidRPr="006F7A9D">
        <w:rPr>
          <w:rFonts w:asciiTheme="minorHAnsi" w:hAnsiTheme="minorHAnsi" w:cstheme="minorHAnsi"/>
          <w:b/>
          <w:bCs/>
          <w:sz w:val="20"/>
          <w:szCs w:val="20"/>
        </w:rPr>
        <w:t>Utež: 5 točk</w:t>
      </w:r>
    </w:p>
    <w:p w14:paraId="05C70BBC" w14:textId="77777777" w:rsidR="005C3FBB" w:rsidRDefault="005C3FBB" w:rsidP="005C3FBB">
      <w:pPr>
        <w:widowControl w:val="0"/>
        <w:autoSpaceDE w:val="0"/>
        <w:spacing w:line="266" w:lineRule="exact"/>
        <w:ind w:left="284"/>
        <w:jc w:val="both"/>
        <w:rPr>
          <w:rFonts w:asciiTheme="minorHAnsi" w:hAnsiTheme="minorHAnsi" w:cstheme="minorHAnsi"/>
        </w:rPr>
      </w:pPr>
    </w:p>
    <w:p w14:paraId="4019D735" w14:textId="77777777" w:rsidR="005C3FBB" w:rsidRDefault="005C3FBB" w:rsidP="005C3FBB">
      <w:pPr>
        <w:widowControl w:val="0"/>
        <w:autoSpaceDE w:val="0"/>
        <w:spacing w:line="266" w:lineRule="exact"/>
        <w:ind w:left="284"/>
        <w:jc w:val="both"/>
        <w:rPr>
          <w:rFonts w:asciiTheme="minorHAnsi" w:hAnsiTheme="minorHAnsi" w:cstheme="minorHAnsi"/>
        </w:rPr>
      </w:pPr>
      <w:r w:rsidRPr="00855849">
        <w:rPr>
          <w:rFonts w:asciiTheme="minorHAnsi" w:hAnsiTheme="minorHAnsi" w:cstheme="minorHAnsi"/>
        </w:rPr>
        <w:t>Najvišji ponujeni popust prejme 5 točk, ostali sorazmerno manj:</w:t>
      </w:r>
    </w:p>
    <w:p w14:paraId="3A61D0AA" w14:textId="77777777" w:rsidR="005C3FBB" w:rsidRDefault="005C3FBB" w:rsidP="005C3FBB">
      <w:pPr>
        <w:widowControl w:val="0"/>
        <w:autoSpaceDE w:val="0"/>
        <w:spacing w:line="266" w:lineRule="exact"/>
        <w:ind w:left="284"/>
        <w:jc w:val="both"/>
        <w:rPr>
          <w:rFonts w:asciiTheme="minorHAnsi" w:hAnsiTheme="minorHAnsi" w:cstheme="minorHAnsi"/>
        </w:rPr>
      </w:pPr>
    </w:p>
    <w:p w14:paraId="558EDD60" w14:textId="77777777" w:rsidR="005C3FBB" w:rsidRPr="00B31C6C" w:rsidRDefault="005C3FBB" w:rsidP="005C3FBB">
      <w:pPr>
        <w:widowControl w:val="0"/>
        <w:autoSpaceDE w:val="0"/>
        <w:spacing w:line="266" w:lineRule="exact"/>
        <w:ind w:left="284"/>
        <w:jc w:val="both"/>
        <w:rPr>
          <w:rFonts w:asciiTheme="minorHAnsi" w:hAnsiTheme="minorHAnsi" w:cstheme="minorHAnsi"/>
          <w:b/>
          <w:bCs/>
        </w:rPr>
      </w:pPr>
      <w:r w:rsidRPr="00B31C6C">
        <w:rPr>
          <w:rFonts w:asciiTheme="minorHAnsi" w:hAnsiTheme="minorHAnsi" w:cstheme="minorHAnsi"/>
          <w:b/>
          <w:bCs/>
        </w:rPr>
        <w:t>TM2=5</w:t>
      </w:r>
      <w:r w:rsidRPr="00855849">
        <w:rPr>
          <w:rFonts w:asciiTheme="minorHAnsi" w:hAnsiTheme="minorHAnsi" w:cstheme="minorHAnsi"/>
          <w:b/>
          <w:bCs/>
        </w:rPr>
        <w:t>×</w:t>
      </w:r>
      <w:r w:rsidRPr="00B31C6C">
        <w:rPr>
          <w:rFonts w:asciiTheme="minorHAnsi" w:hAnsiTheme="minorHAnsi" w:cstheme="minorHAnsi"/>
          <w:b/>
          <w:bCs/>
        </w:rPr>
        <w:t>(Di/Dmax)</w:t>
      </w:r>
    </w:p>
    <w:p w14:paraId="64CFA0FC" w14:textId="77777777" w:rsidR="005C3FBB" w:rsidRDefault="005C3FBB" w:rsidP="005C3FBB">
      <w:pPr>
        <w:widowControl w:val="0"/>
        <w:autoSpaceDE w:val="0"/>
        <w:spacing w:line="266" w:lineRule="exact"/>
        <w:ind w:left="284"/>
        <w:jc w:val="both"/>
        <w:rPr>
          <w:rFonts w:asciiTheme="minorHAnsi" w:hAnsiTheme="minorHAnsi" w:cstheme="minorHAnsi"/>
        </w:rPr>
      </w:pPr>
    </w:p>
    <w:p w14:paraId="7BFCD91A" w14:textId="5D92549B" w:rsidR="00FC0E26" w:rsidRPr="00FC0E26" w:rsidRDefault="00FC0E26" w:rsidP="00FC0E26">
      <w:pPr>
        <w:widowControl w:val="0"/>
        <w:autoSpaceDE w:val="0"/>
        <w:spacing w:line="266" w:lineRule="exact"/>
        <w:ind w:left="284"/>
        <w:jc w:val="both"/>
        <w:rPr>
          <w:rFonts w:asciiTheme="minorHAnsi" w:hAnsiTheme="minorHAnsi" w:cstheme="minorHAnsi"/>
          <w:sz w:val="20"/>
          <w:szCs w:val="20"/>
        </w:rPr>
      </w:pPr>
      <w:r w:rsidRPr="00FC0E26">
        <w:rPr>
          <w:rFonts w:asciiTheme="minorHAnsi" w:hAnsiTheme="minorHAnsi" w:cstheme="minorHAnsi"/>
          <w:sz w:val="20"/>
          <w:szCs w:val="20"/>
        </w:rPr>
        <w:t>kjer je:</w:t>
      </w:r>
    </w:p>
    <w:p w14:paraId="0C5FE015" w14:textId="77777777"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Dmax = najvišji ponujeni popust (v %),</w:t>
      </w:r>
    </w:p>
    <w:p w14:paraId="552434C2" w14:textId="77777777"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Di= ponujeni popust ocenjevane ponudbe (v %),</w:t>
      </w:r>
    </w:p>
    <w:p w14:paraId="6908D9FB" w14:textId="4DDDA341" w:rsidR="005C3FBB" w:rsidRPr="00FC0E26" w:rsidRDefault="005C3FBB" w:rsidP="00FC0E26">
      <w:pPr>
        <w:widowControl w:val="0"/>
        <w:numPr>
          <w:ilvl w:val="0"/>
          <w:numId w:val="40"/>
        </w:numPr>
        <w:autoSpaceDE w:val="0"/>
        <w:spacing w:line="266" w:lineRule="exact"/>
        <w:jc w:val="both"/>
        <w:rPr>
          <w:rFonts w:asciiTheme="minorHAnsi" w:hAnsiTheme="minorHAnsi" w:cstheme="minorHAnsi"/>
          <w:sz w:val="20"/>
          <w:szCs w:val="20"/>
        </w:rPr>
      </w:pPr>
      <w:r w:rsidRPr="00FC0E26">
        <w:rPr>
          <w:rFonts w:asciiTheme="minorHAnsi" w:hAnsiTheme="minorHAnsi" w:cstheme="minorHAnsi"/>
          <w:sz w:val="20"/>
          <w:szCs w:val="20"/>
        </w:rPr>
        <w:t>TM</w:t>
      </w:r>
      <w:r w:rsidR="006F7A9D">
        <w:rPr>
          <w:rFonts w:asciiTheme="minorHAnsi" w:hAnsiTheme="minorHAnsi" w:cstheme="minorHAnsi"/>
          <w:sz w:val="20"/>
          <w:szCs w:val="20"/>
        </w:rPr>
        <w:t>2</w:t>
      </w:r>
      <w:r w:rsidRPr="00FC0E26">
        <w:rPr>
          <w:rFonts w:asciiTheme="minorHAnsi" w:hAnsiTheme="minorHAnsi" w:cstheme="minorHAnsi"/>
          <w:sz w:val="20"/>
          <w:szCs w:val="20"/>
        </w:rPr>
        <w:t>= število točk po merilu M2.</w:t>
      </w:r>
    </w:p>
    <w:p w14:paraId="139F546B" w14:textId="77777777" w:rsidR="005C3FBB" w:rsidRPr="003B6046" w:rsidRDefault="005C3FBB" w:rsidP="005C3FBB">
      <w:pPr>
        <w:widowControl w:val="0"/>
        <w:autoSpaceDE w:val="0"/>
        <w:spacing w:line="266" w:lineRule="exact"/>
        <w:ind w:left="284"/>
        <w:jc w:val="both"/>
        <w:rPr>
          <w:rFonts w:asciiTheme="minorHAnsi" w:hAnsiTheme="minorHAnsi" w:cstheme="minorHAnsi"/>
        </w:rPr>
      </w:pPr>
    </w:p>
    <w:p w14:paraId="6276455E" w14:textId="3410EC4B" w:rsidR="005C3FBB" w:rsidRPr="008C69CD" w:rsidRDefault="005C3FBB" w:rsidP="008C69CD">
      <w:pPr>
        <w:widowControl w:val="0"/>
        <w:autoSpaceDE w:val="0"/>
        <w:spacing w:line="266" w:lineRule="exact"/>
        <w:jc w:val="both"/>
        <w:rPr>
          <w:rFonts w:asciiTheme="minorHAnsi" w:hAnsiTheme="minorHAnsi" w:cstheme="minorHAnsi"/>
        </w:rPr>
      </w:pPr>
      <w:r w:rsidRPr="008C69CD">
        <w:rPr>
          <w:rFonts w:asciiTheme="minorHAnsi" w:hAnsiTheme="minorHAnsi" w:cstheme="minorHAnsi"/>
        </w:rPr>
        <w:t xml:space="preserve">Ponudnik v ponudbenem predračunu navede odstotek popusta (v %), ki se stalno uporablja za celotno obdobje trajanja </w:t>
      </w:r>
      <w:r w:rsidR="005165F7">
        <w:rPr>
          <w:rFonts w:asciiTheme="minorHAnsi" w:hAnsiTheme="minorHAnsi" w:cstheme="minorHAnsi"/>
        </w:rPr>
        <w:t>okvirnega sporazuma</w:t>
      </w:r>
      <w:r w:rsidRPr="008C69CD">
        <w:rPr>
          <w:rFonts w:asciiTheme="minorHAnsi" w:hAnsiTheme="minorHAnsi" w:cstheme="minorHAnsi"/>
        </w:rPr>
        <w:t xml:space="preserve"> za obračun storitve </w:t>
      </w:r>
      <w:r w:rsidR="008C69CD">
        <w:rPr>
          <w:rFonts w:asciiTheme="minorHAnsi" w:hAnsiTheme="minorHAnsi" w:cstheme="minorHAnsi"/>
        </w:rPr>
        <w:t>»</w:t>
      </w:r>
      <w:r w:rsidRPr="008C69CD">
        <w:rPr>
          <w:rFonts w:asciiTheme="minorHAnsi" w:hAnsiTheme="minorHAnsi" w:cstheme="minorHAnsi"/>
        </w:rPr>
        <w:t>standardno pismo v NP</w:t>
      </w:r>
      <w:r w:rsidR="008C69CD">
        <w:rPr>
          <w:rFonts w:asciiTheme="minorHAnsi" w:hAnsiTheme="minorHAnsi" w:cstheme="minorHAnsi"/>
        </w:rPr>
        <w:t>«</w:t>
      </w:r>
      <w:r w:rsidRPr="008C69CD">
        <w:rPr>
          <w:rFonts w:asciiTheme="minorHAnsi" w:hAnsiTheme="minorHAnsi" w:cstheme="minorHAnsi"/>
        </w:rPr>
        <w:t xml:space="preserve"> glede na veljavni cenik izvajalca univerzalne storitve na dan posameznega naročila. Ponujeni popust je fiksni pogodbeni popust in se ne sme zmanjšati.</w:t>
      </w:r>
    </w:p>
    <w:p w14:paraId="4B2AD176"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8" w:name="_Toc218668249"/>
      <w:r w:rsidRPr="002A0D1D">
        <w:rPr>
          <w:rFonts w:asciiTheme="minorHAnsi" w:hAnsiTheme="minorHAnsi" w:cstheme="minorHAnsi"/>
          <w:sz w:val="24"/>
          <w:szCs w:val="24"/>
        </w:rPr>
        <w:t>1.15 Izbira v primeru enakih najugodnejših ponudb</w:t>
      </w:r>
      <w:bookmarkEnd w:id="18"/>
      <w:r w:rsidRPr="002A0D1D">
        <w:rPr>
          <w:rFonts w:asciiTheme="minorHAnsi" w:hAnsiTheme="minorHAnsi" w:cstheme="minorHAnsi"/>
          <w:sz w:val="24"/>
          <w:szCs w:val="24"/>
        </w:rPr>
        <w:t xml:space="preserve"> </w:t>
      </w:r>
    </w:p>
    <w:p w14:paraId="4D739C2B" w14:textId="2FC0C998" w:rsidR="0074681D" w:rsidRPr="0074681D" w:rsidRDefault="0074681D" w:rsidP="0074681D">
      <w:pPr>
        <w:pStyle w:val="Odstavekseznama"/>
        <w:widowControl w:val="0"/>
        <w:numPr>
          <w:ilvl w:val="0"/>
          <w:numId w:val="4"/>
        </w:numPr>
        <w:autoSpaceDE w:val="0"/>
        <w:autoSpaceDN w:val="0"/>
        <w:adjustRightInd w:val="0"/>
        <w:jc w:val="both"/>
        <w:rPr>
          <w:rFonts w:asciiTheme="minorHAnsi" w:hAnsiTheme="minorHAnsi"/>
        </w:rPr>
      </w:pPr>
      <w:r w:rsidRPr="0074681D">
        <w:rPr>
          <w:rFonts w:asciiTheme="minorHAnsi" w:hAnsiTheme="minorHAnsi"/>
        </w:rPr>
        <w:t>V primeru, da najmanj dva ponudnika ponudita prejmeta isto število točk, se kot naslednje merilo za izbiro upošteva najnižja ponudbena vrednost brez DDV.</w:t>
      </w:r>
    </w:p>
    <w:p w14:paraId="0D85907D" w14:textId="7777777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19" w:name="_Toc218668250"/>
      <w:r w:rsidRPr="002A0D1D">
        <w:rPr>
          <w:rFonts w:asciiTheme="minorHAnsi" w:hAnsiTheme="minorHAnsi" w:cstheme="minorHAnsi"/>
          <w:sz w:val="24"/>
          <w:szCs w:val="24"/>
        </w:rPr>
        <w:t>1.16 Javno odpiranje ponudb</w:t>
      </w:r>
      <w:bookmarkEnd w:id="19"/>
      <w:r w:rsidRPr="002A0D1D">
        <w:rPr>
          <w:rFonts w:asciiTheme="minorHAnsi" w:hAnsiTheme="minorHAnsi" w:cstheme="minorHAnsi"/>
          <w:sz w:val="24"/>
          <w:szCs w:val="24"/>
        </w:rPr>
        <w:t xml:space="preserve"> </w:t>
      </w:r>
    </w:p>
    <w:p w14:paraId="5804CD59"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Odpiranje ponudb je javno. </w:t>
      </w:r>
    </w:p>
    <w:p w14:paraId="4B46A32D"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Odpiranje poteka na način, da informacijski sistem e-JN samodejno ob uri, ki je določena za </w:t>
      </w:r>
      <w:r w:rsidRPr="002A0D1D">
        <w:rPr>
          <w:rFonts w:asciiTheme="minorHAnsi" w:hAnsiTheme="minorHAnsi" w:cstheme="minorHAnsi"/>
        </w:rPr>
        <w:lastRenderedPageBreak/>
        <w:t>javno odpiranje ponudb, prikaže podatke o ponudniku, o variantah, če so bile zahtevane oziroma dovoljene ter omogoči dostop do .pdf dokumenta, ki ga ponudnik naloži v sistem e-JN pod razdelek »Predračun«.</w:t>
      </w:r>
    </w:p>
    <w:p w14:paraId="6FEED90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0" w:name="_Toc218668251"/>
      <w:r w:rsidRPr="002A0D1D">
        <w:rPr>
          <w:rFonts w:asciiTheme="minorHAnsi" w:hAnsiTheme="minorHAnsi" w:cstheme="minorHAnsi"/>
          <w:sz w:val="24"/>
          <w:szCs w:val="24"/>
        </w:rPr>
        <w:t>1.17 Variante</w:t>
      </w:r>
      <w:bookmarkEnd w:id="20"/>
      <w:r w:rsidRPr="002A0D1D">
        <w:rPr>
          <w:rFonts w:asciiTheme="minorHAnsi" w:hAnsiTheme="minorHAnsi" w:cstheme="minorHAnsi"/>
          <w:sz w:val="24"/>
          <w:szCs w:val="24"/>
        </w:rPr>
        <w:t xml:space="preserve"> </w:t>
      </w:r>
    </w:p>
    <w:p w14:paraId="3907C52B"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Variantne prijave in ponudbe niso dopustne in ne bodo upoštevane. </w:t>
      </w:r>
    </w:p>
    <w:p w14:paraId="7A23D94F" w14:textId="0486F9E7" w:rsidR="00A47669" w:rsidRPr="002A0D1D"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1" w:name="_Toc218668252"/>
      <w:r w:rsidRPr="002A0D1D">
        <w:rPr>
          <w:rFonts w:asciiTheme="minorHAnsi" w:hAnsiTheme="minorHAnsi" w:cstheme="minorHAnsi"/>
          <w:sz w:val="24"/>
          <w:szCs w:val="24"/>
        </w:rPr>
        <w:t xml:space="preserve">1.18 </w:t>
      </w:r>
      <w:r w:rsidR="00F71177">
        <w:rPr>
          <w:rFonts w:asciiTheme="minorHAnsi" w:hAnsiTheme="minorHAnsi" w:cstheme="minorHAnsi"/>
          <w:sz w:val="24"/>
          <w:szCs w:val="24"/>
        </w:rPr>
        <w:t>Okvirni sporazum</w:t>
      </w:r>
      <w:bookmarkEnd w:id="21"/>
    </w:p>
    <w:p w14:paraId="4C54B1F8" w14:textId="1B4AEEC1"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Izbran ponudnik je dolžan podpisati </w:t>
      </w:r>
      <w:r w:rsidR="00F71177">
        <w:rPr>
          <w:rFonts w:asciiTheme="minorHAnsi" w:hAnsiTheme="minorHAnsi" w:cstheme="minorHAnsi"/>
        </w:rPr>
        <w:t>okvirni sporazum</w:t>
      </w:r>
      <w:r w:rsidRPr="002A0D1D">
        <w:rPr>
          <w:rFonts w:asciiTheme="minorHAnsi" w:hAnsiTheme="minorHAnsi" w:cstheme="minorHAnsi"/>
        </w:rPr>
        <w:t xml:space="preserve"> v roku 8 dni po prejemu le-te</w:t>
      </w:r>
      <w:r w:rsidR="00F71177">
        <w:rPr>
          <w:rFonts w:asciiTheme="minorHAnsi" w:hAnsiTheme="minorHAnsi" w:cstheme="minorHAnsi"/>
        </w:rPr>
        <w:t>ga</w:t>
      </w:r>
      <w:r w:rsidRPr="002A0D1D">
        <w:rPr>
          <w:rFonts w:asciiTheme="minorHAnsi" w:hAnsiTheme="minorHAnsi" w:cstheme="minorHAnsi"/>
        </w:rPr>
        <w:t xml:space="preserve">, sicer bo naročnik menil, da z naročnikom posla ne želi skleniti. </w:t>
      </w:r>
    </w:p>
    <w:p w14:paraId="683C641D"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2" w:name="_Toc218668253"/>
      <w:r w:rsidRPr="002A0D1D">
        <w:rPr>
          <w:rFonts w:asciiTheme="minorHAnsi" w:hAnsiTheme="minorHAnsi" w:cstheme="minorHAnsi"/>
          <w:sz w:val="24"/>
          <w:szCs w:val="24"/>
        </w:rPr>
        <w:t>1.19 Ustavitev postopka, zavrnitev ponudb in odstop od izvedbe oddaje naročila</w:t>
      </w:r>
      <w:bookmarkEnd w:id="22"/>
    </w:p>
    <w:p w14:paraId="6FD99163"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1. odstavkom 90. člena ZJN-3 do roka za oddajo ponudb kadar koli ustavi postopek oddaje javnega naročila. </w:t>
      </w:r>
    </w:p>
    <w:p w14:paraId="08AB6F8A" w14:textId="77777777" w:rsidR="00A47669" w:rsidRPr="002A0D1D" w:rsidRDefault="00A47669" w:rsidP="00A47669">
      <w:pPr>
        <w:widowControl w:val="0"/>
        <w:autoSpaceDE w:val="0"/>
        <w:jc w:val="both"/>
        <w:rPr>
          <w:rFonts w:asciiTheme="minorHAnsi" w:hAnsiTheme="minorHAnsi" w:cstheme="minorHAnsi"/>
        </w:rPr>
      </w:pPr>
    </w:p>
    <w:p w14:paraId="33E2BC41"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C5CC928"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2E9DB835"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3" w:name="_Toc218668254"/>
      <w:r w:rsidRPr="002A0D1D">
        <w:rPr>
          <w:rFonts w:asciiTheme="minorHAnsi" w:hAnsiTheme="minorHAnsi" w:cstheme="minorHAnsi"/>
          <w:sz w:val="24"/>
          <w:szCs w:val="24"/>
        </w:rPr>
        <w:t>1.20 Protikorupcijsko obvestilo</w:t>
      </w:r>
      <w:bookmarkEnd w:id="23"/>
    </w:p>
    <w:p w14:paraId="73B09754"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8AA55B2" w14:textId="77777777" w:rsidR="00A47669" w:rsidRPr="002A0D1D" w:rsidRDefault="00A47669" w:rsidP="00A47669">
      <w:pPr>
        <w:widowControl w:val="0"/>
        <w:autoSpaceDE w:val="0"/>
        <w:jc w:val="both"/>
        <w:rPr>
          <w:rFonts w:asciiTheme="minorHAnsi" w:hAnsiTheme="minorHAnsi" w:cstheme="minorHAnsi"/>
        </w:rPr>
      </w:pPr>
    </w:p>
    <w:p w14:paraId="19A661F6" w14:textId="610AA1D4"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času od izbire ponudbe do pričetka veljavnosti pogodbe</w:t>
      </w:r>
      <w:r w:rsidR="005165F7">
        <w:rPr>
          <w:rFonts w:asciiTheme="minorHAnsi" w:hAnsiTheme="minorHAnsi" w:cstheme="minorHAnsi"/>
        </w:rPr>
        <w:t>/okvirnega sporazuma</w:t>
      </w:r>
      <w:r w:rsidRPr="002A0D1D">
        <w:rPr>
          <w:rFonts w:asciiTheme="minorHAnsi" w:hAnsiTheme="minorHAnsi" w:cstheme="minorHAnsi"/>
        </w:rPr>
        <w:t>, ponudnik ne sme pričenjati dejanj, ki bi lahko povzročila, da pogodba</w:t>
      </w:r>
      <w:r w:rsidR="005165F7">
        <w:rPr>
          <w:rFonts w:asciiTheme="minorHAnsi" w:hAnsiTheme="minorHAnsi" w:cstheme="minorHAnsi"/>
        </w:rPr>
        <w:t>/okvirni sporazum</w:t>
      </w:r>
      <w:r w:rsidRPr="002A0D1D">
        <w:rPr>
          <w:rFonts w:asciiTheme="minorHAnsi" w:hAnsiTheme="minorHAnsi" w:cstheme="minorHAnsi"/>
        </w:rPr>
        <w:t xml:space="preserve"> ne bi pričela veljati ali ne bi bila izpolnjena. </w:t>
      </w:r>
    </w:p>
    <w:p w14:paraId="1F08DB1C"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31CA7240" w14:textId="77777777" w:rsidR="00A47669" w:rsidRPr="00BB23A9" w:rsidRDefault="00A47669" w:rsidP="00A47669">
      <w:pPr>
        <w:pStyle w:val="Naslov3"/>
        <w:keepNext/>
        <w:numPr>
          <w:ilvl w:val="2"/>
          <w:numId w:val="4"/>
        </w:numPr>
        <w:suppressAutoHyphens/>
        <w:spacing w:before="240" w:beforeAutospacing="0" w:after="240" w:afterAutospacing="0"/>
        <w:rPr>
          <w:rFonts w:asciiTheme="minorHAnsi" w:hAnsiTheme="minorHAnsi" w:cstheme="minorHAnsi"/>
          <w:sz w:val="24"/>
          <w:szCs w:val="24"/>
        </w:rPr>
      </w:pPr>
      <w:bookmarkStart w:id="24" w:name="_Toc218668255"/>
      <w:r w:rsidRPr="002A0D1D">
        <w:rPr>
          <w:rFonts w:asciiTheme="minorHAnsi" w:hAnsiTheme="minorHAnsi" w:cstheme="minorHAnsi"/>
          <w:sz w:val="24"/>
          <w:szCs w:val="24"/>
        </w:rPr>
        <w:lastRenderedPageBreak/>
        <w:t>1.21 Pravno varstvo</w:t>
      </w:r>
      <w:bookmarkEnd w:id="24"/>
    </w:p>
    <w:p w14:paraId="3E8DDA1E" w14:textId="77777777" w:rsidR="00A47669" w:rsidRPr="002A0D1D"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3" w:tgtFrame="_blank" w:tooltip="Zakon o pravnem varstvu v postopkih javnega naročanja (ZPVPJN)" w:history="1">
        <w:r w:rsidRPr="002A0D1D">
          <w:rPr>
            <w:rFonts w:asciiTheme="minorHAnsi" w:hAnsiTheme="minorHAnsi" w:cstheme="minorHAnsi"/>
          </w:rPr>
          <w:t>43/11</w:t>
        </w:r>
      </w:hyperlink>
      <w:r w:rsidRPr="002A0D1D">
        <w:rPr>
          <w:rFonts w:asciiTheme="minorHAnsi" w:hAnsiTheme="minorHAnsi" w:cstheme="minorHAnsi"/>
        </w:rPr>
        <w:t xml:space="preserve">, </w:t>
      </w:r>
      <w:hyperlink r:id="rId34" w:tgtFrame="_blank" w:tooltip="Zakon o dopolnitvi Zakona o tajnih podatkih (ZTP-D)" w:history="1">
        <w:r w:rsidRPr="002A0D1D">
          <w:rPr>
            <w:rFonts w:asciiTheme="minorHAnsi" w:hAnsiTheme="minorHAnsi" w:cstheme="minorHAnsi"/>
          </w:rPr>
          <w:t>60/11</w:t>
        </w:r>
      </w:hyperlink>
      <w:r w:rsidRPr="002A0D1D">
        <w:rPr>
          <w:rFonts w:asciiTheme="minorHAnsi" w:hAnsiTheme="minorHAnsi" w:cstheme="minorHAnsi"/>
        </w:rPr>
        <w:t xml:space="preserve"> – ZTP-D, </w:t>
      </w:r>
      <w:hyperlink r:id="rId35" w:tgtFrame="_blank" w:tooltip="Zakon o spremembah in dopolnitvah Zakona o pravnem varstvu v postopkih javnega naročanja (ZPVPJN-A)" w:history="1">
        <w:r w:rsidRPr="002A0D1D">
          <w:rPr>
            <w:rFonts w:asciiTheme="minorHAnsi" w:hAnsiTheme="minorHAnsi" w:cstheme="minorHAnsi"/>
          </w:rPr>
          <w:t>63/13</w:t>
        </w:r>
      </w:hyperlink>
      <w:r w:rsidRPr="002A0D1D">
        <w:rPr>
          <w:rFonts w:asciiTheme="minorHAnsi" w:hAnsiTheme="minorHAnsi" w:cstheme="minorHAnsi"/>
        </w:rPr>
        <w:t xml:space="preserve">, </w:t>
      </w:r>
      <w:hyperlink r:id="rId36" w:tgtFrame="_blank" w:tooltip="Zakon o spremembah in dopolnitvah Zakona o državni upravi (ZDU-1I)" w:history="1">
        <w:r w:rsidRPr="002A0D1D">
          <w:rPr>
            <w:rFonts w:asciiTheme="minorHAnsi" w:hAnsiTheme="minorHAnsi" w:cstheme="minorHAnsi"/>
          </w:rPr>
          <w:t>90/14</w:t>
        </w:r>
      </w:hyperlink>
      <w:r w:rsidRPr="002A0D1D">
        <w:rPr>
          <w:rFonts w:asciiTheme="minorHAnsi" w:hAnsiTheme="minorHAnsi" w:cstheme="minorHAnsi"/>
        </w:rPr>
        <w:t xml:space="preserve"> – ZDU-1I, </w:t>
      </w:r>
      <w:hyperlink r:id="rId37" w:tgtFrame="_blank" w:tooltip="Zakon o spremembah in dopolnitvah Zakona o pravnem varstvu v postopkih javnega naročanja (ZPVPJN-B)" w:history="1">
        <w:r w:rsidRPr="002A0D1D">
          <w:rPr>
            <w:rFonts w:asciiTheme="minorHAnsi" w:hAnsiTheme="minorHAnsi" w:cstheme="minorHAnsi"/>
          </w:rPr>
          <w:t>60/17</w:t>
        </w:r>
      </w:hyperlink>
      <w:r w:rsidRPr="002A0D1D">
        <w:rPr>
          <w:rFonts w:asciiTheme="minorHAnsi" w:hAnsiTheme="minorHAnsi" w:cstheme="minorHAnsi"/>
        </w:rPr>
        <w:t xml:space="preserve"> in </w:t>
      </w:r>
      <w:hyperlink r:id="rId38" w:tgtFrame="_blank" w:tooltip="Zakon o spremembah in dopolnitvah Zakona o pravnem varstvu v postopkih javnega naročanja (ZPVPJN-C)" w:history="1">
        <w:r w:rsidRPr="002A0D1D">
          <w:rPr>
            <w:rFonts w:asciiTheme="minorHAnsi" w:hAnsiTheme="minorHAnsi" w:cstheme="minorHAnsi"/>
          </w:rPr>
          <w:t>72/19</w:t>
        </w:r>
      </w:hyperlink>
      <w:r w:rsidRPr="002A0D1D">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62F574B5" w14:textId="77777777" w:rsidR="00A47669" w:rsidRDefault="00A47669" w:rsidP="00A47669">
      <w:pPr>
        <w:widowControl w:val="0"/>
        <w:autoSpaceDE w:val="0"/>
        <w:jc w:val="both"/>
        <w:rPr>
          <w:rFonts w:asciiTheme="minorHAnsi" w:hAnsiTheme="minorHAnsi" w:cstheme="minorHAnsi"/>
        </w:rPr>
      </w:pPr>
      <w:r w:rsidRPr="002A0D1D">
        <w:rPr>
          <w:rFonts w:asciiTheme="minorHAnsi" w:hAnsiTheme="minorHAnsi" w:cstheme="minorHAnsi"/>
        </w:rPr>
        <w:t xml:space="preserve">Podrobnejša navodila za uveljavljanje pravnega varstva so dostopna na spletni strani </w:t>
      </w:r>
      <w:hyperlink r:id="rId39" w:history="1">
        <w:r w:rsidRPr="002A0D1D">
          <w:rPr>
            <w:rStyle w:val="Hiperpovezava"/>
            <w:rFonts w:asciiTheme="minorHAnsi" w:hAnsiTheme="minorHAnsi" w:cstheme="minorHAnsi"/>
            <w:color w:val="auto"/>
          </w:rPr>
          <w:t>http://www.djn.mju.gov.si/sistem-javnega-narocanja/pravno-varstvo</w:t>
        </w:r>
      </w:hyperlink>
      <w:r w:rsidRPr="002A0D1D">
        <w:rPr>
          <w:rFonts w:asciiTheme="minorHAnsi" w:hAnsiTheme="minorHAnsi" w:cstheme="minorHAnsi"/>
        </w:rPr>
        <w:t xml:space="preserve"> .</w:t>
      </w:r>
    </w:p>
    <w:p w14:paraId="7D8B2C5A" w14:textId="77777777" w:rsidR="00A47669" w:rsidRDefault="00A47669" w:rsidP="00A47669">
      <w:pPr>
        <w:widowControl w:val="0"/>
        <w:autoSpaceDE w:val="0"/>
        <w:jc w:val="both"/>
        <w:rPr>
          <w:rFonts w:asciiTheme="minorHAnsi" w:hAnsiTheme="minorHAnsi" w:cstheme="minorHAnsi"/>
        </w:rPr>
      </w:pPr>
    </w:p>
    <w:p w14:paraId="5F316869" w14:textId="77777777" w:rsidR="00A47669" w:rsidRPr="002A0D1D" w:rsidRDefault="00A47669" w:rsidP="00A47669">
      <w:pPr>
        <w:pStyle w:val="Naslov1"/>
        <w:keepLines w:val="0"/>
        <w:suppressAutoHyphens/>
        <w:spacing w:after="60"/>
        <w:rPr>
          <w:rFonts w:asciiTheme="minorHAnsi" w:hAnsiTheme="minorHAnsi" w:cstheme="minorHAnsi"/>
          <w:color w:val="auto"/>
          <w:sz w:val="24"/>
          <w:szCs w:val="24"/>
        </w:rPr>
      </w:pPr>
      <w:bookmarkStart w:id="25" w:name="_Toc218668256"/>
      <w:r w:rsidRPr="002A0D1D">
        <w:rPr>
          <w:rFonts w:asciiTheme="minorHAnsi" w:hAnsiTheme="minorHAnsi" w:cstheme="minorHAnsi"/>
          <w:color w:val="auto"/>
          <w:sz w:val="24"/>
          <w:szCs w:val="24"/>
        </w:rPr>
        <w:t>C) OBRAZCI IN PRILOGE:</w:t>
      </w:r>
      <w:bookmarkEnd w:id="25"/>
    </w:p>
    <w:p w14:paraId="057F7DC2" w14:textId="77777777" w:rsidR="00A47669" w:rsidRDefault="00A47669" w:rsidP="00A47669">
      <w:pPr>
        <w:rPr>
          <w:rFonts w:asciiTheme="minorHAnsi" w:hAnsiTheme="minorHAnsi" w:cstheme="minorHAnsi"/>
          <w:b/>
          <w:i/>
        </w:rPr>
      </w:pPr>
      <w:bookmarkStart w:id="26" w:name="_Hlk61943058"/>
    </w:p>
    <w:p w14:paraId="07082763" w14:textId="77777777" w:rsidR="00A47669" w:rsidRDefault="00A47669" w:rsidP="00A47669">
      <w:pPr>
        <w:rPr>
          <w:rFonts w:asciiTheme="minorHAnsi" w:hAnsiTheme="minorHAnsi" w:cstheme="minorHAnsi"/>
          <w:b/>
          <w:i/>
        </w:rPr>
      </w:pPr>
    </w:p>
    <w:p w14:paraId="5EDBC55F" w14:textId="77777777" w:rsidR="00A47669" w:rsidRDefault="00A47669" w:rsidP="00A47669">
      <w:pPr>
        <w:rPr>
          <w:rFonts w:asciiTheme="minorHAnsi" w:hAnsiTheme="minorHAnsi" w:cstheme="minorHAnsi"/>
          <w:b/>
          <w:i/>
        </w:rPr>
      </w:pPr>
    </w:p>
    <w:p w14:paraId="302FC77F" w14:textId="77777777" w:rsidR="00A47669" w:rsidRDefault="00A47669" w:rsidP="00A47669">
      <w:pPr>
        <w:rPr>
          <w:rFonts w:asciiTheme="minorHAnsi" w:hAnsiTheme="minorHAnsi" w:cstheme="minorHAnsi"/>
          <w:b/>
          <w:i/>
        </w:rPr>
      </w:pPr>
    </w:p>
    <w:p w14:paraId="340521E3" w14:textId="77777777" w:rsidR="00A47669" w:rsidRDefault="00A47669" w:rsidP="00A47669">
      <w:pPr>
        <w:rPr>
          <w:rFonts w:asciiTheme="minorHAnsi" w:hAnsiTheme="minorHAnsi" w:cstheme="minorHAnsi"/>
          <w:b/>
          <w:i/>
        </w:rPr>
      </w:pPr>
    </w:p>
    <w:p w14:paraId="43F1D7A2" w14:textId="77777777" w:rsidR="00A47669" w:rsidRDefault="00A47669" w:rsidP="00A47669">
      <w:pPr>
        <w:rPr>
          <w:rFonts w:asciiTheme="minorHAnsi" w:hAnsiTheme="minorHAnsi" w:cstheme="minorHAnsi"/>
          <w:b/>
          <w:i/>
        </w:rPr>
      </w:pPr>
    </w:p>
    <w:p w14:paraId="2FEA3759" w14:textId="77777777" w:rsidR="00A47669" w:rsidRDefault="00A47669" w:rsidP="00A47669">
      <w:pPr>
        <w:rPr>
          <w:rFonts w:asciiTheme="minorHAnsi" w:hAnsiTheme="minorHAnsi" w:cstheme="minorHAnsi"/>
          <w:b/>
          <w:i/>
        </w:rPr>
      </w:pPr>
    </w:p>
    <w:p w14:paraId="475A0E79" w14:textId="77777777" w:rsidR="00A47669" w:rsidRDefault="00A47669" w:rsidP="00A47669">
      <w:pPr>
        <w:rPr>
          <w:rFonts w:asciiTheme="minorHAnsi" w:hAnsiTheme="minorHAnsi" w:cstheme="minorHAnsi"/>
          <w:b/>
          <w:i/>
        </w:rPr>
      </w:pPr>
    </w:p>
    <w:p w14:paraId="64EA1A30"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03FB824D" w14:textId="77777777" w:rsidR="00A47669" w:rsidRPr="002A0D1D" w:rsidRDefault="00A47669" w:rsidP="00A47669">
      <w:pPr>
        <w:ind w:left="284"/>
        <w:rPr>
          <w:rFonts w:asciiTheme="minorHAnsi" w:hAnsiTheme="minorHAnsi" w:cstheme="minorHAnsi"/>
        </w:rPr>
      </w:pPr>
      <w:r w:rsidRPr="002A0D1D">
        <w:rPr>
          <w:rFonts w:asciiTheme="minorHAnsi" w:hAnsiTheme="minorHAnsi" w:cstheme="minorHAnsi"/>
          <w:b/>
          <w:i/>
        </w:rPr>
        <w:lastRenderedPageBreak/>
        <w:t>OBR-1</w:t>
      </w:r>
    </w:p>
    <w:p w14:paraId="62C275CC" w14:textId="77777777" w:rsidR="00A47669" w:rsidRPr="002A0D1D" w:rsidRDefault="00A47669" w:rsidP="00A47669">
      <w:pPr>
        <w:pStyle w:val="Odstavekseznama"/>
        <w:tabs>
          <w:tab w:val="left" w:pos="330"/>
          <w:tab w:val="left" w:pos="5954"/>
          <w:tab w:val="right" w:pos="9073"/>
        </w:tabs>
        <w:ind w:left="0"/>
        <w:rPr>
          <w:rFonts w:asciiTheme="minorHAnsi" w:hAnsiTheme="minorHAnsi" w:cstheme="minorHAnsi"/>
          <w:b/>
        </w:rPr>
      </w:pPr>
      <w:r w:rsidRPr="002A0D1D">
        <w:rPr>
          <w:rFonts w:asciiTheme="minorHAnsi" w:hAnsiTheme="minorHAnsi" w:cstheme="minorHAnsi"/>
          <w:b/>
        </w:rPr>
        <w:tab/>
      </w:r>
      <w:r w:rsidRPr="002A0D1D">
        <w:rPr>
          <w:rFonts w:asciiTheme="minorHAnsi" w:hAnsiTheme="minorHAnsi" w:cstheme="minorHAnsi"/>
          <w:b/>
        </w:rPr>
        <w:tab/>
      </w:r>
    </w:p>
    <w:p w14:paraId="33094CC6" w14:textId="77777777" w:rsidR="00F35B3B" w:rsidRPr="00470CF0" w:rsidRDefault="00F35B3B" w:rsidP="00F35B3B">
      <w:pPr>
        <w:rPr>
          <w:rFonts w:asciiTheme="minorHAnsi" w:hAnsiTheme="minorHAnsi" w:cstheme="minorHAnsi"/>
          <w:sz w:val="20"/>
          <w:szCs w:val="20"/>
        </w:rPr>
      </w:pPr>
      <w:bookmarkStart w:id="27" w:name="_Hlk63616689"/>
      <w:bookmarkEnd w:id="26"/>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06D30C0B" w14:textId="77777777" w:rsidR="00F35B3B" w:rsidRPr="00470CF0" w:rsidRDefault="00000000" w:rsidP="00F35B3B">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E078FFBAEE8049368B08BAECA453B4DE"/>
          </w:placeholder>
          <w:showingPlcHdr/>
          <w:text/>
        </w:sdtPr>
        <w:sdtContent>
          <w:r w:rsidR="00F35B3B" w:rsidRPr="00470CF0">
            <w:rPr>
              <w:rStyle w:val="Besedilooznabemesta"/>
              <w:rFonts w:asciiTheme="minorHAnsi" w:eastAsiaTheme="minorHAnsi" w:hAnsiTheme="minorHAnsi" w:cstheme="minorHAnsi"/>
              <w:highlight w:val="lightGray"/>
            </w:rPr>
            <w:t>Kliknite ali tapnite tukaj, če želite vnesti besedilo.</w:t>
          </w:r>
        </w:sdtContent>
      </w:sdt>
      <w:r w:rsidR="00F35B3B" w:rsidRPr="00470CF0">
        <w:rPr>
          <w:rFonts w:asciiTheme="minorHAnsi" w:hAnsiTheme="minorHAnsi" w:cstheme="minorHAnsi"/>
          <w:b/>
        </w:rPr>
        <w:tab/>
      </w:r>
      <w:r w:rsidR="00F35B3B" w:rsidRPr="00470CF0">
        <w:rPr>
          <w:rFonts w:asciiTheme="minorHAnsi" w:hAnsiTheme="minorHAnsi" w:cstheme="minorHAnsi"/>
          <w:b/>
        </w:rPr>
        <w:tab/>
      </w:r>
    </w:p>
    <w:p w14:paraId="6981B9BE" w14:textId="77777777" w:rsidR="00F35B3B" w:rsidRPr="00470CF0" w:rsidRDefault="00F35B3B" w:rsidP="00F35B3B">
      <w:pPr>
        <w:pStyle w:val="Naslov1"/>
        <w:keepLines w:val="0"/>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218600622"/>
      <w:bookmarkStart w:id="34" w:name="_Toc218668257"/>
      <w:r w:rsidRPr="00470CF0">
        <w:rPr>
          <w:rFonts w:asciiTheme="minorHAnsi" w:hAnsiTheme="minorHAnsi" w:cstheme="minorHAnsi"/>
          <w:sz w:val="22"/>
          <w:szCs w:val="22"/>
        </w:rPr>
        <w:t xml:space="preserve">PONUDBENI </w:t>
      </w:r>
      <w:bookmarkEnd w:id="28"/>
      <w:bookmarkEnd w:id="29"/>
      <w:bookmarkEnd w:id="30"/>
      <w:bookmarkEnd w:id="31"/>
      <w:bookmarkEnd w:id="32"/>
      <w:r w:rsidRPr="00470CF0">
        <w:rPr>
          <w:rFonts w:asciiTheme="minorHAnsi" w:hAnsiTheme="minorHAnsi" w:cstheme="minorHAnsi"/>
          <w:sz w:val="22"/>
          <w:szCs w:val="22"/>
        </w:rPr>
        <w:t>PREDRAČUN</w:t>
      </w:r>
      <w:bookmarkEnd w:id="33"/>
      <w:bookmarkEnd w:id="34"/>
    </w:p>
    <w:p w14:paraId="30BF8D42" w14:textId="77777777" w:rsidR="00F35B3B" w:rsidRPr="00C47D21" w:rsidRDefault="00F35B3B" w:rsidP="00F35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E74B5" w:themeColor="accent1" w:themeShade="BF"/>
        </w:rPr>
        <w:t xml:space="preserve">Št. </w:t>
      </w:r>
      <w:sdt>
        <w:sdtPr>
          <w:rPr>
            <w:rFonts w:asciiTheme="minorHAnsi" w:hAnsiTheme="minorHAnsi" w:cstheme="minorHAnsi"/>
            <w:bCs/>
            <w:color w:val="2E74B5" w:themeColor="accent1" w:themeShade="BF"/>
          </w:rPr>
          <w:id w:val="-967423458"/>
          <w:placeholder>
            <w:docPart w:val="8D486854A9B140C38D96C26D5E98F0B9"/>
          </w:placeholder>
          <w:showingPlcHdr/>
          <w:text/>
        </w:sdtPr>
        <w:sdtContent>
          <w:r w:rsidRPr="00C47D21">
            <w:rPr>
              <w:rStyle w:val="Besedilooznabemesta"/>
              <w:rFonts w:asciiTheme="minorHAnsi" w:eastAsiaTheme="majorEastAsia" w:hAnsiTheme="minorHAnsi" w:cstheme="minorHAnsi"/>
              <w:bCs/>
              <w:color w:val="2E74B5" w:themeColor="accent1" w:themeShade="BF"/>
            </w:rPr>
            <w:t>Kliknite ali tapnite tukaj, če želite vnesti besedilo.</w:t>
          </w:r>
        </w:sdtContent>
      </w:sdt>
    </w:p>
    <w:p w14:paraId="3F9AF1A5" w14:textId="77777777" w:rsidR="00F35B3B" w:rsidRPr="00470CF0" w:rsidRDefault="00F35B3B" w:rsidP="00F35B3B">
      <w:pPr>
        <w:rPr>
          <w:rFonts w:asciiTheme="minorHAnsi" w:hAnsiTheme="minorHAnsi" w:cstheme="minorHAnsi"/>
          <w:b/>
        </w:rPr>
      </w:pPr>
    </w:p>
    <w:tbl>
      <w:tblPr>
        <w:tblW w:w="5000" w:type="pct"/>
        <w:tblLayout w:type="fixed"/>
        <w:tblCellMar>
          <w:left w:w="81" w:type="dxa"/>
          <w:right w:w="81" w:type="dxa"/>
        </w:tblCellMar>
        <w:tblLook w:val="0000" w:firstRow="0" w:lastRow="0" w:firstColumn="0" w:lastColumn="0" w:noHBand="0" w:noVBand="0"/>
      </w:tblPr>
      <w:tblGrid>
        <w:gridCol w:w="3882"/>
        <w:gridCol w:w="660"/>
        <w:gridCol w:w="1410"/>
        <w:gridCol w:w="1629"/>
        <w:gridCol w:w="1481"/>
      </w:tblGrid>
      <w:tr w:rsidR="00F35B3B" w:rsidRPr="00F35B3B" w14:paraId="30AD1984" w14:textId="77777777" w:rsidTr="00B765DE">
        <w:trPr>
          <w:trHeight w:val="385"/>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36352A86" w14:textId="77777777" w:rsidR="00F35B3B" w:rsidRPr="00F35B3B" w:rsidRDefault="00F35B3B" w:rsidP="00B765DE">
            <w:pPr>
              <w:autoSpaceDE w:val="0"/>
              <w:autoSpaceDN w:val="0"/>
              <w:adjustRightInd w:val="0"/>
              <w:ind w:left="336"/>
              <w:jc w:val="center"/>
              <w:rPr>
                <w:rFonts w:asciiTheme="minorHAnsi" w:hAnsiTheme="minorHAnsi" w:cstheme="minorHAnsi"/>
                <w:b/>
                <w:sz w:val="16"/>
                <w:szCs w:val="16"/>
              </w:rPr>
            </w:pPr>
            <w:r w:rsidRPr="00F35B3B">
              <w:rPr>
                <w:rFonts w:asciiTheme="minorHAnsi" w:hAnsiTheme="minorHAnsi" w:cstheme="minorHAnsi"/>
                <w:b/>
                <w:sz w:val="16"/>
                <w:szCs w:val="16"/>
              </w:rPr>
              <w:t>PRIPRAVA, TISK, IZPIS IN KONFEKCIONIRANJE RAČUNOV Z UPN QR PLAČILNIMI NALOGI, TER IZVAJANJE POŠTNIH STORITEV</w:t>
            </w:r>
          </w:p>
        </w:tc>
      </w:tr>
      <w:tr w:rsidR="00F35B3B" w:rsidRPr="00F35B3B" w14:paraId="05294952" w14:textId="77777777" w:rsidTr="00B765DE">
        <w:trPr>
          <w:trHeight w:val="385"/>
        </w:trPr>
        <w:tc>
          <w:tcPr>
            <w:tcW w:w="2142" w:type="pct"/>
            <w:tcBorders>
              <w:top w:val="single" w:sz="4" w:space="0" w:color="000000"/>
              <w:left w:val="single" w:sz="4" w:space="0" w:color="000000"/>
              <w:bottom w:val="single" w:sz="4" w:space="0" w:color="000000"/>
            </w:tcBorders>
            <w:shd w:val="clear" w:color="auto" w:fill="92D050"/>
            <w:vAlign w:val="center"/>
          </w:tcPr>
          <w:p w14:paraId="7BB8B7B0" w14:textId="77777777" w:rsidR="00F35B3B" w:rsidRPr="00873D66" w:rsidRDefault="00F35B3B" w:rsidP="00B765DE">
            <w:pPr>
              <w:pStyle w:val="Naslov4"/>
              <w:tabs>
                <w:tab w:val="left" w:pos="0"/>
              </w:tabs>
              <w:snapToGrid w:val="0"/>
              <w:jc w:val="center"/>
              <w:rPr>
                <w:rFonts w:asciiTheme="minorHAnsi" w:hAnsiTheme="minorHAnsi" w:cstheme="minorHAnsi"/>
                <w:color w:val="000000" w:themeColor="text1"/>
                <w:sz w:val="18"/>
                <w:szCs w:val="18"/>
              </w:rPr>
            </w:pPr>
            <w:r w:rsidRPr="00873D66">
              <w:rPr>
                <w:rFonts w:asciiTheme="minorHAnsi" w:hAnsiTheme="minorHAnsi" w:cstheme="minorHAnsi"/>
                <w:color w:val="000000" w:themeColor="text1"/>
                <w:sz w:val="18"/>
                <w:szCs w:val="18"/>
              </w:rPr>
              <w:t>OPIS STORITVE</w:t>
            </w:r>
          </w:p>
        </w:tc>
        <w:tc>
          <w:tcPr>
            <w:tcW w:w="36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86BD9DD" w14:textId="77777777" w:rsidR="00F35B3B" w:rsidRPr="00873D66" w:rsidRDefault="00F35B3B" w:rsidP="00B765DE">
            <w:pPr>
              <w:pStyle w:val="Naslov4"/>
              <w:tabs>
                <w:tab w:val="left" w:pos="0"/>
              </w:tabs>
              <w:snapToGrid w:val="0"/>
              <w:jc w:val="center"/>
              <w:rPr>
                <w:rFonts w:asciiTheme="minorHAnsi" w:hAnsiTheme="minorHAnsi" w:cstheme="minorHAnsi"/>
                <w:iCs/>
                <w:color w:val="000000" w:themeColor="text1"/>
                <w:sz w:val="18"/>
                <w:szCs w:val="18"/>
              </w:rPr>
            </w:pPr>
            <w:r w:rsidRPr="00873D66">
              <w:rPr>
                <w:rFonts w:asciiTheme="minorHAnsi" w:hAnsiTheme="minorHAnsi" w:cstheme="minorHAnsi"/>
                <w:iCs/>
                <w:color w:val="000000" w:themeColor="text1"/>
                <w:sz w:val="18"/>
                <w:szCs w:val="18"/>
              </w:rPr>
              <w:t>Enota</w:t>
            </w:r>
          </w:p>
        </w:tc>
        <w:tc>
          <w:tcPr>
            <w:tcW w:w="778" w:type="pct"/>
            <w:tcBorders>
              <w:top w:val="single" w:sz="4" w:space="0" w:color="000000"/>
              <w:left w:val="single" w:sz="4" w:space="0" w:color="000000"/>
              <w:bottom w:val="single" w:sz="4" w:space="0" w:color="000000"/>
            </w:tcBorders>
            <w:shd w:val="clear" w:color="auto" w:fill="92D050"/>
            <w:vAlign w:val="center"/>
          </w:tcPr>
          <w:p w14:paraId="5C91E819" w14:textId="77777777" w:rsidR="00F35B3B" w:rsidRPr="00873D66" w:rsidRDefault="00F35B3B" w:rsidP="00B765DE">
            <w:pPr>
              <w:pStyle w:val="Naslov4"/>
              <w:tabs>
                <w:tab w:val="left" w:pos="0"/>
              </w:tabs>
              <w:snapToGrid w:val="0"/>
              <w:jc w:val="center"/>
              <w:rPr>
                <w:rFonts w:asciiTheme="minorHAnsi" w:hAnsiTheme="minorHAnsi" w:cstheme="minorHAnsi"/>
                <w:iCs/>
                <w:color w:val="000000" w:themeColor="text1"/>
                <w:sz w:val="18"/>
                <w:szCs w:val="18"/>
              </w:rPr>
            </w:pPr>
            <w:r w:rsidRPr="00873D66">
              <w:rPr>
                <w:rFonts w:asciiTheme="minorHAnsi" w:hAnsiTheme="minorHAnsi" w:cstheme="minorHAnsi"/>
                <w:iCs/>
                <w:color w:val="000000" w:themeColor="text1"/>
                <w:sz w:val="18"/>
                <w:szCs w:val="18"/>
              </w:rPr>
              <w:t>Okvirna</w:t>
            </w:r>
          </w:p>
          <w:p w14:paraId="6481E7D0" w14:textId="77777777" w:rsidR="00F35B3B" w:rsidRPr="00873D66" w:rsidRDefault="00F35B3B" w:rsidP="00B765DE">
            <w:pPr>
              <w:pStyle w:val="Naslov4"/>
              <w:tabs>
                <w:tab w:val="left" w:pos="0"/>
              </w:tabs>
              <w:snapToGrid w:val="0"/>
              <w:jc w:val="center"/>
              <w:rPr>
                <w:rFonts w:asciiTheme="minorHAnsi" w:hAnsiTheme="minorHAnsi" w:cstheme="minorHAnsi"/>
                <w:iCs/>
                <w:color w:val="000000" w:themeColor="text1"/>
                <w:sz w:val="18"/>
                <w:szCs w:val="18"/>
              </w:rPr>
            </w:pPr>
            <w:r w:rsidRPr="00873D66">
              <w:rPr>
                <w:rFonts w:asciiTheme="minorHAnsi" w:hAnsiTheme="minorHAnsi" w:cstheme="minorHAnsi"/>
                <w:iCs/>
                <w:color w:val="000000" w:themeColor="text1"/>
                <w:sz w:val="18"/>
                <w:szCs w:val="18"/>
              </w:rPr>
              <w:t>Letna količina</w:t>
            </w:r>
          </w:p>
        </w:tc>
        <w:tc>
          <w:tcPr>
            <w:tcW w:w="899" w:type="pct"/>
            <w:tcBorders>
              <w:top w:val="single" w:sz="4" w:space="0" w:color="000000"/>
              <w:left w:val="single" w:sz="4" w:space="0" w:color="000000"/>
              <w:bottom w:val="single" w:sz="4" w:space="0" w:color="000000"/>
            </w:tcBorders>
            <w:shd w:val="clear" w:color="auto" w:fill="92D050"/>
            <w:vAlign w:val="center"/>
          </w:tcPr>
          <w:p w14:paraId="66A70382" w14:textId="77777777" w:rsidR="00F35B3B" w:rsidRPr="00F35B3B" w:rsidRDefault="00F35B3B" w:rsidP="00B765DE">
            <w:pPr>
              <w:pStyle w:val="Naslov4"/>
              <w:tabs>
                <w:tab w:val="left" w:pos="0"/>
              </w:tabs>
              <w:snapToGrid w:val="0"/>
              <w:jc w:val="center"/>
              <w:rPr>
                <w:rFonts w:asciiTheme="minorHAnsi" w:hAnsiTheme="minorHAnsi" w:cstheme="minorHAnsi"/>
                <w:iCs/>
                <w:color w:val="000000" w:themeColor="text1"/>
                <w:sz w:val="16"/>
                <w:szCs w:val="16"/>
              </w:rPr>
            </w:pPr>
            <w:r w:rsidRPr="00F35B3B">
              <w:rPr>
                <w:rFonts w:asciiTheme="minorHAnsi" w:hAnsiTheme="minorHAnsi" w:cstheme="minorHAnsi"/>
                <w:iCs/>
                <w:color w:val="000000" w:themeColor="text1"/>
                <w:sz w:val="16"/>
                <w:szCs w:val="16"/>
              </w:rPr>
              <w:t>Cena/enoto brez</w:t>
            </w:r>
          </w:p>
          <w:p w14:paraId="303E701D" w14:textId="77777777" w:rsidR="00F35B3B" w:rsidRPr="00F35B3B" w:rsidRDefault="00F35B3B" w:rsidP="00B765DE">
            <w:pPr>
              <w:pStyle w:val="Naslov4"/>
              <w:tabs>
                <w:tab w:val="left" w:pos="0"/>
              </w:tabs>
              <w:snapToGrid w:val="0"/>
              <w:jc w:val="center"/>
              <w:rPr>
                <w:rFonts w:asciiTheme="minorHAnsi" w:hAnsiTheme="minorHAnsi" w:cstheme="minorHAnsi"/>
                <w:iCs/>
                <w:color w:val="000000" w:themeColor="text1"/>
                <w:sz w:val="16"/>
                <w:szCs w:val="16"/>
              </w:rPr>
            </w:pPr>
            <w:r w:rsidRPr="00F35B3B">
              <w:rPr>
                <w:rFonts w:asciiTheme="minorHAnsi" w:hAnsiTheme="minorHAnsi" w:cstheme="minorHAnsi"/>
                <w:iCs/>
                <w:color w:val="000000" w:themeColor="text1"/>
                <w:sz w:val="16"/>
                <w:szCs w:val="16"/>
              </w:rPr>
              <w:t>DDV EUR</w:t>
            </w:r>
          </w:p>
        </w:tc>
        <w:tc>
          <w:tcPr>
            <w:tcW w:w="81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65FD2DD" w14:textId="77777777" w:rsidR="00F35B3B" w:rsidRPr="00F35B3B" w:rsidRDefault="00F35B3B" w:rsidP="00B765DE">
            <w:pPr>
              <w:pStyle w:val="Naslov4"/>
              <w:tabs>
                <w:tab w:val="left" w:pos="0"/>
              </w:tabs>
              <w:snapToGrid w:val="0"/>
              <w:ind w:left="-39" w:firstLine="39"/>
              <w:jc w:val="center"/>
              <w:rPr>
                <w:rFonts w:asciiTheme="minorHAnsi" w:hAnsiTheme="minorHAnsi" w:cstheme="minorHAnsi"/>
                <w:iCs/>
                <w:color w:val="000000" w:themeColor="text1"/>
                <w:sz w:val="16"/>
                <w:szCs w:val="16"/>
              </w:rPr>
            </w:pPr>
            <w:r w:rsidRPr="00F35B3B">
              <w:rPr>
                <w:rFonts w:asciiTheme="minorHAnsi" w:hAnsiTheme="minorHAnsi" w:cstheme="minorHAnsi"/>
                <w:iCs/>
                <w:color w:val="000000" w:themeColor="text1"/>
                <w:sz w:val="16"/>
                <w:szCs w:val="16"/>
              </w:rPr>
              <w:t>Vrednost brez DDV v EUR</w:t>
            </w:r>
          </w:p>
        </w:tc>
      </w:tr>
      <w:tr w:rsidR="00F35B3B" w:rsidRPr="00F35B3B" w14:paraId="34FC8C33" w14:textId="77777777" w:rsidTr="00B765DE">
        <w:trPr>
          <w:trHeight w:val="403"/>
        </w:trPr>
        <w:tc>
          <w:tcPr>
            <w:tcW w:w="2142" w:type="pct"/>
            <w:tcBorders>
              <w:top w:val="single" w:sz="4" w:space="0" w:color="000000"/>
              <w:left w:val="single" w:sz="4" w:space="0" w:color="000000"/>
              <w:bottom w:val="single" w:sz="4" w:space="0" w:color="000000"/>
            </w:tcBorders>
          </w:tcPr>
          <w:p w14:paraId="1BEE8AE2" w14:textId="77777777" w:rsidR="00F35B3B" w:rsidRPr="00873D66" w:rsidRDefault="00F35B3B" w:rsidP="00B765DE">
            <w:pPr>
              <w:ind w:left="194" w:hanging="25"/>
              <w:jc w:val="both"/>
              <w:rPr>
                <w:rFonts w:asciiTheme="minorHAnsi" w:hAnsiTheme="minorHAnsi" w:cstheme="minorHAnsi"/>
                <w:sz w:val="18"/>
                <w:szCs w:val="18"/>
              </w:rPr>
            </w:pPr>
            <w:r w:rsidRPr="00873D66">
              <w:rPr>
                <w:rFonts w:asciiTheme="minorHAnsi" w:hAnsiTheme="minorHAnsi" w:cstheme="minorHAnsi"/>
                <w:sz w:val="18"/>
                <w:szCs w:val="18"/>
              </w:rPr>
              <w:t>240x16", papir laser OCR 90 g/m2, enostranski (1/0) izpis dinamičnih podatkov, 3x zgibano in lepljeno v enolistno zgibanko</w:t>
            </w:r>
          </w:p>
        </w:tc>
        <w:tc>
          <w:tcPr>
            <w:tcW w:w="364" w:type="pct"/>
            <w:tcBorders>
              <w:top w:val="single" w:sz="4" w:space="0" w:color="000000"/>
              <w:left w:val="single" w:sz="4" w:space="0" w:color="000000"/>
              <w:bottom w:val="single" w:sz="4" w:space="0" w:color="000000"/>
              <w:right w:val="single" w:sz="4" w:space="0" w:color="000000"/>
            </w:tcBorders>
            <w:vAlign w:val="center"/>
          </w:tcPr>
          <w:p w14:paraId="2952CD81"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68A299B0" w14:textId="3FD4BE80" w:rsidR="00F35B3B" w:rsidRPr="00873D66" w:rsidRDefault="00F35B3B" w:rsidP="00B765DE">
            <w:pPr>
              <w:jc w:val="center"/>
              <w:rPr>
                <w:rFonts w:asciiTheme="minorHAnsi" w:hAnsiTheme="minorHAnsi" w:cstheme="minorHAnsi"/>
                <w:b/>
                <w:bCs/>
                <w:color w:val="000000"/>
                <w:sz w:val="18"/>
                <w:szCs w:val="18"/>
              </w:rPr>
            </w:pPr>
            <w:r w:rsidRPr="00873D66">
              <w:rPr>
                <w:rFonts w:asciiTheme="minorHAnsi" w:hAnsiTheme="minorHAnsi" w:cstheme="minorHAnsi"/>
                <w:b/>
                <w:bCs/>
                <w:color w:val="000000"/>
                <w:sz w:val="18"/>
                <w:szCs w:val="18"/>
              </w:rPr>
              <w:t xml:space="preserve">  </w:t>
            </w:r>
            <w:r w:rsidR="002171E3">
              <w:rPr>
                <w:rFonts w:asciiTheme="minorHAnsi" w:hAnsiTheme="minorHAnsi" w:cstheme="minorHAnsi"/>
                <w:b/>
                <w:bCs/>
                <w:color w:val="000000"/>
                <w:sz w:val="18"/>
                <w:szCs w:val="18"/>
              </w:rPr>
              <w:t>123</w:t>
            </w:r>
            <w:r w:rsidRPr="00873D66">
              <w:rPr>
                <w:rFonts w:asciiTheme="minorHAnsi" w:hAnsiTheme="minorHAnsi" w:cstheme="minorHAnsi"/>
                <w:b/>
                <w:bCs/>
                <w:color w:val="000000"/>
                <w:sz w:val="18"/>
                <w:szCs w:val="18"/>
              </w:rPr>
              <w:t>.000</w:t>
            </w:r>
          </w:p>
        </w:tc>
        <w:sdt>
          <w:sdtPr>
            <w:rPr>
              <w:rFonts w:asciiTheme="minorHAnsi" w:hAnsiTheme="minorHAnsi" w:cstheme="minorHAnsi"/>
              <w:b/>
              <w:bCs/>
              <w:sz w:val="16"/>
              <w:szCs w:val="16"/>
            </w:rPr>
            <w:id w:val="-819647714"/>
            <w:placeholder>
              <w:docPart w:val="F71B43E5727141B5A2452850B4139C82"/>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40EEEE3F"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43101428"/>
              <w:placeholder>
                <w:docPart w:val="F71B43E5727141B5A2452850B4139C82"/>
              </w:placeholder>
              <w:showingPlcHdr/>
              <w:text/>
            </w:sdtPr>
            <w:sdtContent>
              <w:p w14:paraId="2936C3A6"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13D78E99" w14:textId="77777777" w:rsidTr="00B765DE">
        <w:trPr>
          <w:trHeight w:val="403"/>
        </w:trPr>
        <w:tc>
          <w:tcPr>
            <w:tcW w:w="2142" w:type="pct"/>
            <w:tcBorders>
              <w:top w:val="single" w:sz="4" w:space="0" w:color="000000"/>
              <w:left w:val="single" w:sz="4" w:space="0" w:color="000000"/>
              <w:bottom w:val="single" w:sz="4" w:space="0" w:color="000000"/>
            </w:tcBorders>
          </w:tcPr>
          <w:p w14:paraId="579B52A6" w14:textId="77777777" w:rsidR="00F35B3B" w:rsidRPr="00873D66" w:rsidRDefault="00F35B3B" w:rsidP="00B765DE">
            <w:pPr>
              <w:ind w:left="194" w:hanging="25"/>
              <w:jc w:val="both"/>
              <w:rPr>
                <w:rFonts w:asciiTheme="minorHAnsi" w:hAnsiTheme="minorHAnsi" w:cstheme="minorHAnsi"/>
                <w:sz w:val="18"/>
                <w:szCs w:val="18"/>
              </w:rPr>
            </w:pPr>
            <w:r w:rsidRPr="00873D66">
              <w:rPr>
                <w:rFonts w:asciiTheme="minorHAnsi" w:hAnsiTheme="minorHAnsi" w:cstheme="minorHAnsi"/>
                <w:sz w:val="18"/>
                <w:szCs w:val="18"/>
              </w:rPr>
              <w:t>240x24", papir laser OCR 90 g/m2, enostranski (1/0) izpis dinamičnih podatkov, 3x zgibano in lepljeno v enolistno zgibanko</w:t>
            </w:r>
          </w:p>
        </w:tc>
        <w:tc>
          <w:tcPr>
            <w:tcW w:w="364" w:type="pct"/>
            <w:tcBorders>
              <w:top w:val="single" w:sz="4" w:space="0" w:color="000000"/>
              <w:left w:val="single" w:sz="4" w:space="0" w:color="000000"/>
              <w:bottom w:val="single" w:sz="4" w:space="0" w:color="000000"/>
              <w:right w:val="single" w:sz="4" w:space="0" w:color="000000"/>
            </w:tcBorders>
            <w:vAlign w:val="center"/>
          </w:tcPr>
          <w:p w14:paraId="7CBE8723"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4534BF1" w14:textId="0564076A" w:rsidR="00F35B3B" w:rsidRPr="00873D66" w:rsidRDefault="002171E3" w:rsidP="00B765DE">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171</w:t>
            </w:r>
            <w:r w:rsidR="00F35B3B" w:rsidRPr="00873D66">
              <w:rPr>
                <w:rFonts w:asciiTheme="minorHAnsi" w:hAnsiTheme="minorHAnsi" w:cstheme="minorHAnsi"/>
                <w:b/>
                <w:bCs/>
                <w:color w:val="000000"/>
                <w:sz w:val="18"/>
                <w:szCs w:val="18"/>
              </w:rPr>
              <w:t>.000</w:t>
            </w:r>
          </w:p>
        </w:tc>
        <w:sdt>
          <w:sdtPr>
            <w:rPr>
              <w:rStyle w:val="Besedilooznabemesta"/>
              <w:rFonts w:asciiTheme="minorHAnsi" w:hAnsiTheme="minorHAnsi" w:cstheme="minorHAnsi"/>
              <w:b/>
              <w:bCs/>
              <w:sz w:val="16"/>
              <w:szCs w:val="16"/>
            </w:rPr>
            <w:id w:val="-2024933633"/>
            <w:placeholder>
              <w:docPart w:val="C62699FD13E34827821488E5F56B6DB6"/>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7A952AB3"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sdt>
          <w:sdtPr>
            <w:rPr>
              <w:rStyle w:val="Besedilooznabemesta"/>
              <w:rFonts w:asciiTheme="minorHAnsi" w:hAnsiTheme="minorHAnsi" w:cstheme="minorHAnsi"/>
              <w:b/>
              <w:bCs/>
              <w:sz w:val="16"/>
              <w:szCs w:val="16"/>
            </w:rPr>
            <w:id w:val="782689046"/>
            <w:placeholder>
              <w:docPart w:val="C62699FD13E34827821488E5F56B6DB6"/>
            </w:placeholder>
            <w:showingPlcHdr/>
            <w:text/>
          </w:sdtPr>
          <w:sdtConten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794002D"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r>
      <w:tr w:rsidR="00F35B3B" w:rsidRPr="00F35B3B" w14:paraId="0E17D12A" w14:textId="77777777" w:rsidTr="00B765DE">
        <w:trPr>
          <w:trHeight w:val="403"/>
        </w:trPr>
        <w:tc>
          <w:tcPr>
            <w:tcW w:w="2142" w:type="pct"/>
            <w:tcBorders>
              <w:top w:val="single" w:sz="4" w:space="0" w:color="000000"/>
              <w:left w:val="single" w:sz="4" w:space="0" w:color="000000"/>
              <w:bottom w:val="single" w:sz="4" w:space="0" w:color="000000"/>
            </w:tcBorders>
          </w:tcPr>
          <w:p w14:paraId="4F864BAA" w14:textId="77777777" w:rsidR="00F35B3B" w:rsidRPr="00873D66" w:rsidRDefault="00F35B3B" w:rsidP="00B765DE">
            <w:pPr>
              <w:ind w:left="194" w:hanging="25"/>
              <w:jc w:val="both"/>
              <w:rPr>
                <w:rFonts w:asciiTheme="minorHAnsi" w:hAnsiTheme="minorHAnsi" w:cstheme="minorHAnsi"/>
                <w:sz w:val="18"/>
                <w:szCs w:val="18"/>
              </w:rPr>
            </w:pPr>
            <w:r w:rsidRPr="00873D66">
              <w:rPr>
                <w:rFonts w:asciiTheme="minorHAnsi" w:hAnsiTheme="minorHAnsi" w:cstheme="minorHAnsi"/>
                <w:sz w:val="18"/>
                <w:szCs w:val="18"/>
              </w:rPr>
              <w:t>240x24", papir laser OCR 90 g/m2, enostranski (1/1) izpis dinamičnih podatkov, 3x zgibano in lepljeno v enolistno zgibanko</w:t>
            </w:r>
          </w:p>
        </w:tc>
        <w:tc>
          <w:tcPr>
            <w:tcW w:w="364" w:type="pct"/>
            <w:tcBorders>
              <w:top w:val="single" w:sz="4" w:space="0" w:color="000000"/>
              <w:left w:val="single" w:sz="4" w:space="0" w:color="000000"/>
              <w:bottom w:val="single" w:sz="4" w:space="0" w:color="000000"/>
              <w:right w:val="single" w:sz="4" w:space="0" w:color="000000"/>
            </w:tcBorders>
            <w:vAlign w:val="center"/>
          </w:tcPr>
          <w:p w14:paraId="6E11888E"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1B09A96" w14:textId="0E8FBF7A" w:rsidR="00F35B3B" w:rsidRPr="00873D66" w:rsidRDefault="002171E3" w:rsidP="00B765DE">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171</w:t>
            </w:r>
            <w:r w:rsidRPr="00873D66">
              <w:rPr>
                <w:rFonts w:asciiTheme="minorHAnsi" w:hAnsiTheme="minorHAnsi" w:cstheme="minorHAnsi"/>
                <w:b/>
                <w:bCs/>
                <w:color w:val="000000"/>
                <w:sz w:val="18"/>
                <w:szCs w:val="18"/>
              </w:rPr>
              <w:t>.000</w:t>
            </w:r>
          </w:p>
        </w:tc>
        <w:sdt>
          <w:sdtPr>
            <w:rPr>
              <w:rStyle w:val="Besedilooznabemesta"/>
              <w:rFonts w:asciiTheme="minorHAnsi" w:hAnsiTheme="minorHAnsi" w:cstheme="minorHAnsi"/>
              <w:b/>
              <w:bCs/>
              <w:sz w:val="16"/>
              <w:szCs w:val="16"/>
            </w:rPr>
            <w:id w:val="333502086"/>
            <w:placeholder>
              <w:docPart w:val="FD50E394E02E4C2AB11F014AAF7509DB"/>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5F272EA7"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sdt>
          <w:sdtPr>
            <w:rPr>
              <w:rStyle w:val="Besedilooznabemesta"/>
              <w:rFonts w:asciiTheme="minorHAnsi" w:hAnsiTheme="minorHAnsi" w:cstheme="minorHAnsi"/>
              <w:b/>
              <w:bCs/>
              <w:sz w:val="16"/>
              <w:szCs w:val="16"/>
            </w:rPr>
            <w:id w:val="1273907165"/>
            <w:placeholder>
              <w:docPart w:val="48B9A233E0174D908697DFC984BB23FD"/>
            </w:placeholder>
            <w:showingPlcHdr/>
            <w:text/>
          </w:sdtPr>
          <w:sdtConten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D35A56A" w14:textId="77777777" w:rsidR="00F35B3B" w:rsidRPr="00F35B3B" w:rsidRDefault="00F35B3B" w:rsidP="00B765DE">
                <w:pPr>
                  <w:snapToGrid w:val="0"/>
                  <w:jc w:val="center"/>
                  <w:rPr>
                    <w:rStyle w:val="Besedilooznabemesta"/>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r>
      <w:tr w:rsidR="00F35B3B" w:rsidRPr="00F35B3B" w14:paraId="5D5D52AC" w14:textId="77777777" w:rsidTr="00B765DE">
        <w:trPr>
          <w:trHeight w:val="403"/>
        </w:trPr>
        <w:tc>
          <w:tcPr>
            <w:tcW w:w="2142" w:type="pct"/>
            <w:tcBorders>
              <w:top w:val="single" w:sz="4" w:space="0" w:color="000000"/>
              <w:left w:val="single" w:sz="4" w:space="0" w:color="000000"/>
              <w:bottom w:val="single" w:sz="4" w:space="0" w:color="000000"/>
            </w:tcBorders>
            <w:vAlign w:val="center"/>
          </w:tcPr>
          <w:p w14:paraId="42C00343" w14:textId="77777777" w:rsidR="00F35B3B" w:rsidRPr="00873D66" w:rsidRDefault="00F35B3B" w:rsidP="00B765DE">
            <w:pPr>
              <w:ind w:left="194" w:hanging="25"/>
              <w:jc w:val="both"/>
              <w:rPr>
                <w:rFonts w:asciiTheme="minorHAnsi" w:hAnsiTheme="minorHAnsi" w:cstheme="minorHAnsi"/>
                <w:sz w:val="18"/>
                <w:szCs w:val="18"/>
              </w:rPr>
            </w:pPr>
            <w:r w:rsidRPr="00873D66">
              <w:rPr>
                <w:rFonts w:asciiTheme="minorHAnsi" w:hAnsiTheme="minorHAnsi" w:cstheme="minorHAnsi"/>
                <w:sz w:val="18"/>
                <w:szCs w:val="18"/>
              </w:rPr>
              <w:t>Poštne storitve v notranjem prometu – standardno pismo z upoštevanim popustom</w:t>
            </w:r>
          </w:p>
        </w:tc>
        <w:tc>
          <w:tcPr>
            <w:tcW w:w="364" w:type="pct"/>
            <w:tcBorders>
              <w:top w:val="single" w:sz="4" w:space="0" w:color="000000"/>
              <w:left w:val="single" w:sz="4" w:space="0" w:color="000000"/>
              <w:bottom w:val="single" w:sz="4" w:space="0" w:color="000000"/>
              <w:right w:val="single" w:sz="4" w:space="0" w:color="000000"/>
            </w:tcBorders>
            <w:vAlign w:val="center"/>
          </w:tcPr>
          <w:p w14:paraId="5B49F45C"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kos</w:t>
            </w:r>
          </w:p>
        </w:tc>
        <w:tc>
          <w:tcPr>
            <w:tcW w:w="778" w:type="pct"/>
            <w:tcBorders>
              <w:top w:val="single" w:sz="4" w:space="0" w:color="000000"/>
              <w:left w:val="single" w:sz="4" w:space="0" w:color="000000"/>
              <w:bottom w:val="single" w:sz="4" w:space="0" w:color="000000"/>
            </w:tcBorders>
            <w:vAlign w:val="center"/>
          </w:tcPr>
          <w:p w14:paraId="3F305127" w14:textId="7C6B3DB6" w:rsidR="00F35B3B" w:rsidRPr="00873D66" w:rsidRDefault="002171E3" w:rsidP="00B765DE">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465.000</w:t>
            </w:r>
          </w:p>
        </w:tc>
        <w:sdt>
          <w:sdtPr>
            <w:rPr>
              <w:rFonts w:asciiTheme="minorHAnsi" w:hAnsiTheme="minorHAnsi" w:cstheme="minorHAnsi"/>
              <w:b/>
              <w:bCs/>
              <w:sz w:val="16"/>
              <w:szCs w:val="16"/>
            </w:rPr>
            <w:id w:val="-1376008417"/>
            <w:placeholder>
              <w:docPart w:val="C62699FD13E34827821488E5F56B6DB6"/>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3BA615F1"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937018324"/>
              <w:placeholder>
                <w:docPart w:val="C62699FD13E34827821488E5F56B6DB6"/>
              </w:placeholder>
              <w:showingPlcHdr/>
              <w:text/>
            </w:sdtPr>
            <w:sdtContent>
              <w:p w14:paraId="6DA4910B"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416640CE" w14:textId="77777777" w:rsidTr="00B765DE">
        <w:trPr>
          <w:trHeight w:val="403"/>
        </w:trPr>
        <w:tc>
          <w:tcPr>
            <w:tcW w:w="2142" w:type="pct"/>
            <w:tcBorders>
              <w:top w:val="single" w:sz="4" w:space="0" w:color="000000"/>
              <w:left w:val="single" w:sz="4" w:space="0" w:color="000000"/>
              <w:bottom w:val="single" w:sz="4" w:space="0" w:color="000000"/>
            </w:tcBorders>
            <w:vAlign w:val="center"/>
          </w:tcPr>
          <w:p w14:paraId="60397E1A" w14:textId="77777777" w:rsidR="00F35B3B" w:rsidRPr="00873D66" w:rsidRDefault="00F35B3B" w:rsidP="00B765DE">
            <w:pPr>
              <w:ind w:left="194" w:hanging="25"/>
              <w:jc w:val="both"/>
              <w:rPr>
                <w:rFonts w:asciiTheme="minorHAnsi" w:hAnsiTheme="minorHAnsi" w:cstheme="minorHAnsi"/>
                <w:sz w:val="18"/>
                <w:szCs w:val="18"/>
              </w:rPr>
            </w:pPr>
          </w:p>
          <w:p w14:paraId="18A7A1AF" w14:textId="77777777" w:rsidR="00F35B3B" w:rsidRPr="00873D66" w:rsidRDefault="00F35B3B" w:rsidP="00B765DE">
            <w:pPr>
              <w:ind w:left="194" w:hanging="25"/>
              <w:jc w:val="both"/>
              <w:rPr>
                <w:rFonts w:asciiTheme="minorHAnsi" w:hAnsiTheme="minorHAnsi" w:cstheme="minorHAnsi"/>
                <w:sz w:val="18"/>
                <w:szCs w:val="18"/>
              </w:rPr>
            </w:pPr>
            <w:r w:rsidRPr="00873D66">
              <w:rPr>
                <w:rFonts w:asciiTheme="minorHAnsi" w:hAnsiTheme="minorHAnsi" w:cstheme="minorHAnsi"/>
                <w:sz w:val="18"/>
                <w:szCs w:val="18"/>
              </w:rPr>
              <w:t>Programiranje</w:t>
            </w:r>
          </w:p>
          <w:p w14:paraId="71F2822D" w14:textId="77777777" w:rsidR="00F35B3B" w:rsidRPr="00873D66" w:rsidRDefault="00F35B3B" w:rsidP="00B765DE">
            <w:pPr>
              <w:ind w:left="194" w:hanging="25"/>
              <w:jc w:val="both"/>
              <w:rPr>
                <w:rFonts w:asciiTheme="minorHAnsi" w:hAnsiTheme="minorHAnsi" w:cstheme="minorHAnsi"/>
                <w:sz w:val="18"/>
                <w:szCs w:val="18"/>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7F78DCBF" w14:textId="77777777" w:rsidR="00F35B3B" w:rsidRPr="00873D66" w:rsidRDefault="00F35B3B" w:rsidP="00B765DE">
            <w:pPr>
              <w:jc w:val="center"/>
              <w:rPr>
                <w:rFonts w:asciiTheme="minorHAnsi" w:hAnsiTheme="minorHAnsi" w:cstheme="minorHAnsi"/>
                <w:color w:val="000000"/>
                <w:sz w:val="18"/>
                <w:szCs w:val="18"/>
              </w:rPr>
            </w:pPr>
            <w:r w:rsidRPr="00873D66">
              <w:rPr>
                <w:rFonts w:asciiTheme="minorHAnsi" w:hAnsiTheme="minorHAnsi" w:cstheme="minorHAnsi"/>
                <w:color w:val="000000"/>
                <w:sz w:val="18"/>
                <w:szCs w:val="18"/>
              </w:rPr>
              <w:t>ura</w:t>
            </w:r>
          </w:p>
        </w:tc>
        <w:tc>
          <w:tcPr>
            <w:tcW w:w="778" w:type="pct"/>
            <w:tcBorders>
              <w:top w:val="single" w:sz="4" w:space="0" w:color="000000"/>
              <w:left w:val="single" w:sz="4" w:space="0" w:color="000000"/>
              <w:bottom w:val="single" w:sz="4" w:space="0" w:color="000000"/>
            </w:tcBorders>
            <w:vAlign w:val="center"/>
          </w:tcPr>
          <w:p w14:paraId="5AB99AE0" w14:textId="4D37AAC9" w:rsidR="00F35B3B" w:rsidRPr="00873D66" w:rsidRDefault="002171E3" w:rsidP="00B765DE">
            <w:pPr>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15</w:t>
            </w:r>
          </w:p>
        </w:tc>
        <w:sdt>
          <w:sdtPr>
            <w:rPr>
              <w:rFonts w:asciiTheme="minorHAnsi" w:hAnsiTheme="minorHAnsi" w:cstheme="minorHAnsi"/>
              <w:b/>
              <w:bCs/>
              <w:sz w:val="16"/>
              <w:szCs w:val="16"/>
            </w:rPr>
            <w:id w:val="626133432"/>
            <w:placeholder>
              <w:docPart w:val="C62699FD13E34827821488E5F56B6DB6"/>
            </w:placeholder>
            <w:showingPlcHdr/>
            <w:text/>
          </w:sdtPr>
          <w:sdtContent>
            <w:tc>
              <w:tcPr>
                <w:tcW w:w="899" w:type="pct"/>
                <w:tcBorders>
                  <w:top w:val="single" w:sz="4" w:space="0" w:color="000000"/>
                  <w:left w:val="single" w:sz="4" w:space="0" w:color="000000"/>
                  <w:bottom w:val="single" w:sz="4" w:space="0" w:color="000000"/>
                </w:tcBorders>
                <w:shd w:val="clear" w:color="auto" w:fill="D9D9D9"/>
                <w:vAlign w:val="center"/>
              </w:tcPr>
              <w:p w14:paraId="1D775739"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tc>
          </w:sdtContent>
        </w:sdt>
        <w:tc>
          <w:tcPr>
            <w:tcW w:w="817" w:type="pct"/>
            <w:tcBorders>
              <w:top w:val="single" w:sz="4" w:space="0" w:color="000000"/>
              <w:left w:val="single" w:sz="4" w:space="0" w:color="000000"/>
              <w:bottom w:val="single" w:sz="4" w:space="0" w:color="000000"/>
              <w:right w:val="single" w:sz="4" w:space="0" w:color="000000"/>
            </w:tcBorders>
            <w:shd w:val="clear" w:color="auto" w:fill="D9D9D9"/>
            <w:vAlign w:val="center"/>
          </w:tcPr>
          <w:sdt>
            <w:sdtPr>
              <w:rPr>
                <w:rFonts w:asciiTheme="minorHAnsi" w:hAnsiTheme="minorHAnsi" w:cstheme="minorHAnsi"/>
                <w:b/>
                <w:bCs/>
                <w:sz w:val="16"/>
                <w:szCs w:val="16"/>
              </w:rPr>
              <w:id w:val="-1527479304"/>
              <w:placeholder>
                <w:docPart w:val="C62699FD13E34827821488E5F56B6DB6"/>
              </w:placeholder>
              <w:showingPlcHdr/>
              <w:text/>
            </w:sdtPr>
            <w:sdtContent>
              <w:p w14:paraId="0659E301" w14:textId="77777777" w:rsidR="00F35B3B" w:rsidRPr="00F35B3B" w:rsidRDefault="00F35B3B" w:rsidP="00B765DE">
                <w:pPr>
                  <w:snapToGrid w:val="0"/>
                  <w:jc w:val="center"/>
                  <w:rPr>
                    <w:rFonts w:asciiTheme="minorHAnsi" w:hAnsiTheme="minorHAnsi" w:cstheme="minorHAnsi"/>
                    <w:b/>
                    <w:bCs/>
                    <w:sz w:val="16"/>
                    <w:szCs w:val="16"/>
                  </w:rPr>
                </w:pPr>
                <w:r w:rsidRPr="00F35B3B">
                  <w:rPr>
                    <w:rStyle w:val="Besedilooznabemesta"/>
                    <w:rFonts w:asciiTheme="minorHAnsi" w:hAnsiTheme="minorHAnsi" w:cstheme="minorHAnsi"/>
                    <w:b/>
                    <w:bCs/>
                    <w:sz w:val="16"/>
                    <w:szCs w:val="16"/>
                  </w:rPr>
                  <w:t>Kliknite ali tapnite tukaj, če želite vnesti besedilo.</w:t>
                </w:r>
              </w:p>
            </w:sdtContent>
          </w:sdt>
        </w:tc>
      </w:tr>
      <w:tr w:rsidR="00F35B3B" w:rsidRPr="00F35B3B" w14:paraId="7FBEBC67" w14:textId="77777777" w:rsidTr="00B765DE">
        <w:trPr>
          <w:trHeight w:val="403"/>
        </w:trPr>
        <w:tc>
          <w:tcPr>
            <w:tcW w:w="4183" w:type="pct"/>
            <w:gridSpan w:val="4"/>
            <w:tcBorders>
              <w:top w:val="single" w:sz="4" w:space="0" w:color="auto"/>
              <w:right w:val="single" w:sz="4" w:space="0" w:color="auto"/>
            </w:tcBorders>
            <w:vAlign w:val="bottom"/>
          </w:tcPr>
          <w:p w14:paraId="0AD0F575" w14:textId="77777777" w:rsidR="00F35B3B" w:rsidRPr="00F35B3B" w:rsidRDefault="00F35B3B" w:rsidP="00B765DE">
            <w:pPr>
              <w:jc w:val="right"/>
              <w:rPr>
                <w:rFonts w:asciiTheme="minorHAnsi" w:hAnsiTheme="minorHAnsi" w:cstheme="minorHAnsi"/>
                <w:b/>
                <w:sz w:val="16"/>
                <w:szCs w:val="16"/>
              </w:rPr>
            </w:pPr>
            <w:r w:rsidRPr="00F35B3B">
              <w:rPr>
                <w:rFonts w:asciiTheme="minorHAnsi" w:hAnsiTheme="minorHAnsi" w:cstheme="minorHAnsi"/>
                <w:b/>
                <w:sz w:val="16"/>
                <w:szCs w:val="16"/>
              </w:rPr>
              <w:t>SKUPNA PREDRAČUNSKA VREDNOST (brez DDV):</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1273786376"/>
              <w:placeholder>
                <w:docPart w:val="4A67C68431104A2A85AE2A1720843EF7"/>
              </w:placeholder>
              <w:showingPlcHdr/>
              <w:text/>
            </w:sdtPr>
            <w:sdtContent>
              <w:p w14:paraId="0D653C15"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r w:rsidR="00F35B3B" w:rsidRPr="00F35B3B" w14:paraId="20DCDC10" w14:textId="77777777" w:rsidTr="00B765DE">
        <w:trPr>
          <w:trHeight w:val="403"/>
        </w:trPr>
        <w:tc>
          <w:tcPr>
            <w:tcW w:w="4183" w:type="pct"/>
            <w:gridSpan w:val="4"/>
            <w:tcBorders>
              <w:right w:val="single" w:sz="4" w:space="0" w:color="auto"/>
            </w:tcBorders>
            <w:vAlign w:val="bottom"/>
          </w:tcPr>
          <w:p w14:paraId="534EC642" w14:textId="77777777" w:rsidR="00F35B3B" w:rsidRPr="00F35B3B" w:rsidRDefault="00F35B3B" w:rsidP="00B765DE">
            <w:pPr>
              <w:snapToGrid w:val="0"/>
              <w:spacing w:beforeLines="40" w:before="96"/>
              <w:jc w:val="right"/>
              <w:rPr>
                <w:rFonts w:asciiTheme="minorHAnsi" w:hAnsiTheme="minorHAnsi" w:cstheme="minorHAnsi"/>
                <w:b/>
                <w:sz w:val="16"/>
                <w:szCs w:val="16"/>
              </w:rPr>
            </w:pPr>
            <w:r w:rsidRPr="00F35B3B">
              <w:rPr>
                <w:rFonts w:asciiTheme="minorHAnsi" w:hAnsiTheme="minorHAnsi" w:cstheme="minorHAnsi"/>
                <w:b/>
                <w:sz w:val="16"/>
                <w:szCs w:val="16"/>
              </w:rPr>
              <w:t>VREDNOST DDV:</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1166246974"/>
              <w:placeholder>
                <w:docPart w:val="4A67C68431104A2A85AE2A1720843EF7"/>
              </w:placeholder>
              <w:showingPlcHdr/>
              <w:text/>
            </w:sdtPr>
            <w:sdtContent>
              <w:p w14:paraId="1018C226"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r w:rsidR="00F35B3B" w:rsidRPr="00F35B3B" w14:paraId="63745F49" w14:textId="77777777" w:rsidTr="00B765DE">
        <w:trPr>
          <w:trHeight w:val="403"/>
        </w:trPr>
        <w:tc>
          <w:tcPr>
            <w:tcW w:w="4183" w:type="pct"/>
            <w:gridSpan w:val="4"/>
            <w:tcBorders>
              <w:right w:val="single" w:sz="4" w:space="0" w:color="auto"/>
            </w:tcBorders>
            <w:vAlign w:val="bottom"/>
          </w:tcPr>
          <w:p w14:paraId="53F30463" w14:textId="77777777" w:rsidR="00F35B3B" w:rsidRPr="00F35B3B" w:rsidRDefault="00F35B3B" w:rsidP="00B765DE">
            <w:pPr>
              <w:snapToGrid w:val="0"/>
              <w:spacing w:beforeLines="40" w:before="96"/>
              <w:jc w:val="right"/>
              <w:rPr>
                <w:rFonts w:asciiTheme="minorHAnsi" w:hAnsiTheme="minorHAnsi" w:cstheme="minorHAnsi"/>
                <w:b/>
                <w:caps/>
                <w:sz w:val="16"/>
                <w:szCs w:val="16"/>
              </w:rPr>
            </w:pPr>
            <w:r w:rsidRPr="00F35B3B">
              <w:rPr>
                <w:rFonts w:asciiTheme="minorHAnsi" w:hAnsiTheme="minorHAnsi" w:cstheme="minorHAnsi"/>
                <w:b/>
                <w:sz w:val="16"/>
                <w:szCs w:val="16"/>
              </w:rPr>
              <w:t xml:space="preserve">SKUPNA PREDRAČUNSKA VREDNOST Z DDV </w:t>
            </w:r>
          </w:p>
        </w:tc>
        <w:tc>
          <w:tcPr>
            <w:tcW w:w="817" w:type="pct"/>
            <w:tcBorders>
              <w:top w:val="single" w:sz="4" w:space="0" w:color="000000"/>
              <w:left w:val="single" w:sz="4" w:space="0" w:color="auto"/>
              <w:bottom w:val="single" w:sz="4" w:space="0" w:color="000000"/>
              <w:right w:val="single" w:sz="4" w:space="0" w:color="000000"/>
            </w:tcBorders>
            <w:shd w:val="clear" w:color="auto" w:fill="D9D9D9"/>
            <w:vAlign w:val="bottom"/>
          </w:tcPr>
          <w:sdt>
            <w:sdtPr>
              <w:rPr>
                <w:rFonts w:asciiTheme="minorHAnsi" w:hAnsiTheme="minorHAnsi" w:cstheme="minorHAnsi"/>
                <w:b/>
                <w:caps/>
                <w:sz w:val="16"/>
                <w:szCs w:val="16"/>
              </w:rPr>
              <w:id w:val="451832128"/>
              <w:placeholder>
                <w:docPart w:val="4A67C68431104A2A85AE2A1720843EF7"/>
              </w:placeholder>
              <w:showingPlcHdr/>
              <w:text/>
            </w:sdtPr>
            <w:sdtContent>
              <w:p w14:paraId="2CFC3B1C" w14:textId="77777777" w:rsidR="00F35B3B" w:rsidRPr="00F35B3B" w:rsidRDefault="00F35B3B" w:rsidP="00B765DE">
                <w:pPr>
                  <w:snapToGrid w:val="0"/>
                  <w:spacing w:beforeLines="40" w:before="96"/>
                  <w:jc w:val="center"/>
                  <w:rPr>
                    <w:rFonts w:asciiTheme="minorHAnsi" w:hAnsiTheme="minorHAnsi" w:cstheme="minorHAnsi"/>
                    <w:b/>
                    <w:caps/>
                    <w:sz w:val="16"/>
                    <w:szCs w:val="16"/>
                  </w:rPr>
                </w:pPr>
                <w:r w:rsidRPr="00F35B3B">
                  <w:rPr>
                    <w:rStyle w:val="Besedilooznabemesta"/>
                    <w:rFonts w:asciiTheme="minorHAnsi" w:hAnsiTheme="minorHAnsi" w:cstheme="minorHAnsi"/>
                    <w:b/>
                    <w:sz w:val="16"/>
                    <w:szCs w:val="16"/>
                  </w:rPr>
                  <w:t>Kliknite ali tapnite tukaj, če želite vnesti besedilo.</w:t>
                </w:r>
              </w:p>
            </w:sdtContent>
          </w:sdt>
        </w:tc>
      </w:tr>
    </w:tbl>
    <w:p w14:paraId="0278639E" w14:textId="77777777" w:rsidR="00F35B3B" w:rsidRPr="00903CD3" w:rsidRDefault="00F35B3B" w:rsidP="00F35B3B">
      <w:pPr>
        <w:pStyle w:val="Odstavekseznama"/>
        <w:ind w:left="360"/>
        <w:jc w:val="both"/>
        <w:rPr>
          <w:sz w:val="18"/>
          <w:szCs w:val="18"/>
        </w:rPr>
      </w:pPr>
    </w:p>
    <w:p w14:paraId="5F924DAF" w14:textId="77777777" w:rsidR="00F35B3B" w:rsidRPr="00EE7E7D" w:rsidRDefault="00F35B3B" w:rsidP="00F35B3B">
      <w:pPr>
        <w:pStyle w:val="Odstavekseznama"/>
        <w:numPr>
          <w:ilvl w:val="0"/>
          <w:numId w:val="7"/>
        </w:numPr>
        <w:jc w:val="both"/>
        <w:rPr>
          <w:b/>
          <w:bCs/>
          <w:i/>
          <w:iCs/>
          <w:sz w:val="22"/>
          <w:szCs w:val="22"/>
        </w:rPr>
      </w:pPr>
      <w:r w:rsidRPr="00873D66">
        <w:rPr>
          <w:rFonts w:asciiTheme="minorHAnsi" w:hAnsiTheme="minorHAnsi" w:cstheme="minorHAnsi"/>
          <w:sz w:val="22"/>
          <w:szCs w:val="22"/>
        </w:rPr>
        <w:t>Višina popusta</w:t>
      </w:r>
      <w:r w:rsidRPr="00EE7E7D">
        <w:rPr>
          <w:rFonts w:asciiTheme="minorHAnsi" w:hAnsiTheme="minorHAnsi" w:cstheme="minorHAnsi"/>
          <w:sz w:val="22"/>
          <w:szCs w:val="22"/>
        </w:rPr>
        <w:t xml:space="preserve"> na veljavni cenik izvajalca univerzalne storitve za standardno pismo v NP  znaša </w:t>
      </w:r>
      <w:sdt>
        <w:sdtPr>
          <w:rPr>
            <w:rFonts w:asciiTheme="minorHAnsi" w:hAnsiTheme="minorHAnsi" w:cstheme="minorHAnsi"/>
            <w:sz w:val="22"/>
            <w:szCs w:val="22"/>
            <w:highlight w:val="lightGray"/>
          </w:rPr>
          <w:id w:val="1893696432"/>
          <w:placeholder>
            <w:docPart w:val="3C4CE9EEE2F844F6B1EC0810B7D93C72"/>
          </w:placeholder>
          <w:showingPlcHdr/>
          <w:text/>
        </w:sdtPr>
        <w:sdtEndPr>
          <w:rPr>
            <w:highlight w:val="none"/>
          </w:rPr>
        </w:sdtEndPr>
        <w:sdtContent>
          <w:r w:rsidRPr="00EE7E7D">
            <w:rPr>
              <w:rStyle w:val="Besedilooznabemesta"/>
              <w:rFonts w:asciiTheme="minorHAnsi" w:hAnsiTheme="minorHAnsi" w:cstheme="minorHAnsi"/>
              <w:b/>
              <w:bCs/>
              <w:sz w:val="22"/>
              <w:szCs w:val="22"/>
              <w:highlight w:val="lightGray"/>
            </w:rPr>
            <w:t>Kliknite ali tapnite tukaj, če želite vnesti besedilo.</w:t>
          </w:r>
        </w:sdtContent>
      </w:sdt>
      <w:r w:rsidRPr="00EE7E7D">
        <w:rPr>
          <w:rFonts w:asciiTheme="minorHAnsi" w:hAnsiTheme="minorHAnsi" w:cstheme="minorHAnsi"/>
          <w:sz w:val="22"/>
          <w:szCs w:val="22"/>
        </w:rPr>
        <w:t>%.</w:t>
      </w:r>
    </w:p>
    <w:p w14:paraId="0ABB0FA4" w14:textId="77777777" w:rsidR="00F35B3B" w:rsidRPr="00EE7E7D" w:rsidRDefault="00F35B3B" w:rsidP="00F35B3B">
      <w:pPr>
        <w:numPr>
          <w:ilvl w:val="0"/>
          <w:numId w:val="7"/>
        </w:numPr>
        <w:suppressAutoHyphens/>
        <w:jc w:val="both"/>
        <w:rPr>
          <w:rFonts w:asciiTheme="minorHAnsi" w:hAnsiTheme="minorHAnsi" w:cstheme="minorHAnsi"/>
          <w:sz w:val="22"/>
          <w:szCs w:val="22"/>
        </w:rPr>
      </w:pPr>
      <w:r w:rsidRPr="00EE7E7D">
        <w:rPr>
          <w:rFonts w:asciiTheme="minorHAnsi" w:hAnsiTheme="minorHAnsi" w:cstheme="minorHAnsi"/>
          <w:sz w:val="22"/>
          <w:szCs w:val="22"/>
        </w:rPr>
        <w:t>Ponudba velja 3 mesece od roka za oddajo ponudb.</w:t>
      </w:r>
    </w:p>
    <w:p w14:paraId="4553C19F" w14:textId="77777777" w:rsidR="00F35B3B" w:rsidRPr="00873D66" w:rsidRDefault="00F35B3B" w:rsidP="00F35B3B">
      <w:pPr>
        <w:numPr>
          <w:ilvl w:val="0"/>
          <w:numId w:val="7"/>
        </w:numPr>
        <w:jc w:val="both"/>
        <w:rPr>
          <w:rFonts w:asciiTheme="minorHAnsi" w:hAnsiTheme="minorHAnsi" w:cstheme="minorHAnsi"/>
          <w:sz w:val="22"/>
          <w:szCs w:val="22"/>
        </w:rPr>
      </w:pPr>
      <w:r w:rsidRPr="00873D66">
        <w:rPr>
          <w:rFonts w:asciiTheme="minorHAnsi" w:hAnsiTheme="minorHAnsi" w:cstheme="minorHAnsi"/>
          <w:sz w:val="22"/>
          <w:szCs w:val="22"/>
        </w:rPr>
        <w:t>Naročilo se obvezujemo izvesti v skladu z zahtevami iz Dokumentacije za oddajo javnega naročila z oznako ST-1/2026.</w:t>
      </w:r>
    </w:p>
    <w:p w14:paraId="3937CFB2" w14:textId="77777777" w:rsidR="00F35B3B" w:rsidRPr="00CA0A34" w:rsidRDefault="00F35B3B" w:rsidP="00F35B3B">
      <w:pPr>
        <w:jc w:val="both"/>
        <w:rPr>
          <w:rFonts w:asciiTheme="minorHAnsi" w:hAnsiTheme="minorHAnsi" w:cstheme="minorHAnsi"/>
        </w:rPr>
      </w:pPr>
    </w:p>
    <w:p w14:paraId="2D27BED3" w14:textId="77777777" w:rsidR="00F35B3B" w:rsidRPr="00EE7E7D" w:rsidRDefault="00F35B3B" w:rsidP="00F35B3B">
      <w:pPr>
        <w:jc w:val="both"/>
        <w:rPr>
          <w:rFonts w:asciiTheme="minorHAnsi" w:hAnsiTheme="minorHAnsi" w:cstheme="minorHAnsi"/>
          <w:sz w:val="22"/>
          <w:szCs w:val="22"/>
        </w:rPr>
      </w:pPr>
      <w:r w:rsidRPr="00EE7E7D">
        <w:rPr>
          <w:rFonts w:asciiTheme="minorHAnsi" w:hAnsiTheme="minorHAnsi" w:cstheme="minorHAnsi"/>
          <w:sz w:val="22"/>
          <w:szCs w:val="22"/>
        </w:rPr>
        <w:t>Datum:</w:t>
      </w:r>
      <w:sdt>
        <w:sdtPr>
          <w:rPr>
            <w:rFonts w:asciiTheme="minorHAnsi" w:hAnsiTheme="minorHAnsi" w:cstheme="minorHAnsi"/>
            <w:sz w:val="22"/>
            <w:szCs w:val="22"/>
            <w:highlight w:val="lightGray"/>
          </w:rPr>
          <w:id w:val="-1132943187"/>
          <w:placeholder>
            <w:docPart w:val="B7321C4E7E3542F8B9F82D62CCF7F75E"/>
          </w:placeholder>
          <w:showingPlcHdr/>
          <w:date>
            <w:dateFormat w:val="d. MM. yyyy"/>
            <w:lid w:val="sl-SI"/>
            <w:storeMappedDataAs w:val="dateTime"/>
            <w:calendar w:val="gregorian"/>
          </w:date>
        </w:sdtPr>
        <w:sdtContent>
          <w:r w:rsidRPr="00EE7E7D">
            <w:rPr>
              <w:rStyle w:val="Besedilooznabemesta"/>
              <w:rFonts w:asciiTheme="minorHAnsi" w:hAnsiTheme="minorHAnsi" w:cstheme="minorHAnsi"/>
              <w:sz w:val="22"/>
              <w:szCs w:val="22"/>
              <w:highlight w:val="lightGray"/>
            </w:rPr>
            <w:t>Kliknite ali tapnite tukaj, če želite vnesti datum.</w:t>
          </w:r>
        </w:sdtContent>
      </w:sdt>
    </w:p>
    <w:p w14:paraId="68D0725A" w14:textId="77777777" w:rsidR="00F35B3B" w:rsidRDefault="00F35B3B" w:rsidP="00F35B3B">
      <w:pPr>
        <w:rPr>
          <w:rFonts w:asciiTheme="minorHAnsi" w:hAnsiTheme="minorHAnsi" w:cstheme="minorHAnsi"/>
          <w:sz w:val="22"/>
          <w:szCs w:val="22"/>
        </w:rPr>
      </w:pPr>
    </w:p>
    <w:p w14:paraId="4BD22A95" w14:textId="77777777" w:rsidR="00F35B3B" w:rsidRPr="00EE7E7D" w:rsidRDefault="00F35B3B" w:rsidP="00F35B3B">
      <w:pPr>
        <w:rPr>
          <w:rFonts w:asciiTheme="minorHAnsi" w:hAnsiTheme="minorHAnsi" w:cstheme="minorHAnsi"/>
          <w:sz w:val="22"/>
          <w:szCs w:val="22"/>
        </w:rPr>
      </w:pPr>
    </w:p>
    <w:p w14:paraId="1FBFCE66" w14:textId="77777777" w:rsidR="00F35B3B" w:rsidRPr="00873D66" w:rsidRDefault="00F35B3B" w:rsidP="00F35B3B">
      <w:pPr>
        <w:ind w:left="3540" w:firstLine="708"/>
        <w:jc w:val="center"/>
        <w:rPr>
          <w:rFonts w:asciiTheme="minorHAnsi" w:hAnsiTheme="minorHAnsi" w:cstheme="minorHAnsi"/>
          <w:i/>
          <w:iCs/>
        </w:rPr>
      </w:pPr>
      <w:r w:rsidRPr="00EE7E7D">
        <w:rPr>
          <w:rFonts w:asciiTheme="minorHAnsi" w:hAnsiTheme="minorHAnsi" w:cstheme="minorHAnsi"/>
          <w:sz w:val="22"/>
          <w:szCs w:val="22"/>
        </w:rPr>
        <w:t>Žig in podpis ponudnika:</w:t>
      </w:r>
    </w:p>
    <w:p w14:paraId="1C5DE185" w14:textId="77777777" w:rsidR="00F35B3B" w:rsidRDefault="00F35B3B" w:rsidP="00F35B3B">
      <w:pPr>
        <w:jc w:val="both"/>
        <w:rPr>
          <w:rFonts w:asciiTheme="minorHAnsi" w:hAnsiTheme="minorHAnsi" w:cstheme="minorHAnsi"/>
          <w:i/>
          <w:iCs/>
          <w:sz w:val="18"/>
          <w:szCs w:val="18"/>
        </w:rPr>
      </w:pPr>
    </w:p>
    <w:p w14:paraId="58A16336" w14:textId="77777777" w:rsidR="00F35B3B" w:rsidRDefault="00F35B3B" w:rsidP="00F35B3B">
      <w:pPr>
        <w:jc w:val="both"/>
        <w:rPr>
          <w:rFonts w:asciiTheme="minorHAnsi" w:hAnsiTheme="minorHAnsi" w:cstheme="minorHAnsi"/>
          <w:i/>
          <w:iCs/>
          <w:sz w:val="18"/>
          <w:szCs w:val="18"/>
        </w:rPr>
      </w:pPr>
    </w:p>
    <w:p w14:paraId="7B616B08" w14:textId="77777777" w:rsidR="00F35B3B" w:rsidRDefault="00F35B3B" w:rsidP="00F35B3B">
      <w:pPr>
        <w:jc w:val="both"/>
        <w:rPr>
          <w:rFonts w:asciiTheme="minorHAnsi" w:hAnsiTheme="minorHAnsi" w:cstheme="minorHAnsi"/>
          <w:i/>
          <w:iCs/>
          <w:sz w:val="18"/>
          <w:szCs w:val="18"/>
        </w:rPr>
      </w:pPr>
    </w:p>
    <w:p w14:paraId="4267FBCA" w14:textId="63541601" w:rsidR="00F35B3B" w:rsidRPr="00470CF0" w:rsidRDefault="00F35B3B" w:rsidP="00F35B3B">
      <w:pPr>
        <w:jc w:val="both"/>
        <w:rPr>
          <w:rFonts w:asciiTheme="minorHAnsi" w:hAnsiTheme="minorHAnsi" w:cstheme="minorHAnsi"/>
          <w:b/>
          <w:i/>
          <w:iCs/>
          <w:sz w:val="18"/>
          <w:szCs w:val="18"/>
          <w:u w:val="single"/>
        </w:rPr>
      </w:pPr>
      <w:r w:rsidRPr="00470CF0">
        <w:rPr>
          <w:rFonts w:asciiTheme="minorHAnsi" w:hAnsiTheme="minorHAnsi" w:cstheme="minorHAnsi"/>
          <w:i/>
          <w:iCs/>
          <w:sz w:val="18"/>
          <w:szCs w:val="18"/>
        </w:rPr>
        <w:t xml:space="preserve">Ponudbeni predračun se izpolni tako, da se izpolnijo </w:t>
      </w:r>
      <w:r w:rsidRPr="00470CF0">
        <w:rPr>
          <w:rFonts w:asciiTheme="minorHAnsi" w:hAnsiTheme="minorHAnsi" w:cstheme="minorHAnsi"/>
          <w:b/>
          <w:i/>
          <w:iCs/>
          <w:sz w:val="18"/>
          <w:szCs w:val="18"/>
          <w:u w:val="single"/>
        </w:rPr>
        <w:t>VSE OSENČENE POSTAVKE.</w:t>
      </w:r>
      <w:r w:rsidRPr="00470CF0">
        <w:rPr>
          <w:rFonts w:asciiTheme="minorHAnsi" w:hAnsiTheme="minorHAnsi" w:cstheme="minorHAnsi"/>
          <w:i/>
          <w:iCs/>
          <w:sz w:val="18"/>
          <w:szCs w:val="18"/>
        </w:rPr>
        <w:t xml:space="preserve"> </w:t>
      </w:r>
      <w:r>
        <w:rPr>
          <w:rFonts w:asciiTheme="minorHAnsi" w:hAnsiTheme="minorHAnsi" w:cstheme="minorHAnsi"/>
          <w:i/>
          <w:iCs/>
          <w:sz w:val="18"/>
          <w:szCs w:val="18"/>
        </w:rPr>
        <w:t>Vrednosti, razen v %,</w:t>
      </w:r>
      <w:r w:rsidRPr="00470CF0">
        <w:rPr>
          <w:rFonts w:asciiTheme="minorHAnsi" w:hAnsiTheme="minorHAnsi" w:cstheme="minorHAnsi"/>
          <w:i/>
          <w:iCs/>
          <w:sz w:val="18"/>
          <w:szCs w:val="18"/>
        </w:rPr>
        <w:t xml:space="preserve"> morajo biti določene na dve decimalki natančno. </w:t>
      </w:r>
    </w:p>
    <w:bookmarkEnd w:id="27"/>
    <w:p w14:paraId="76832BDF" w14:textId="77777777" w:rsidR="00A47669" w:rsidRDefault="00A47669" w:rsidP="00A47669">
      <w:pPr>
        <w:ind w:left="142"/>
        <w:rPr>
          <w:rFonts w:asciiTheme="minorHAnsi" w:hAnsiTheme="minorHAnsi" w:cstheme="minorHAnsi"/>
          <w:b/>
          <w:i/>
        </w:rPr>
      </w:pPr>
    </w:p>
    <w:p w14:paraId="21370712" w14:textId="77777777" w:rsidR="00A47669" w:rsidRDefault="00A47669" w:rsidP="00A47669">
      <w:pPr>
        <w:ind w:left="142"/>
        <w:rPr>
          <w:rFonts w:asciiTheme="minorHAnsi" w:hAnsiTheme="minorHAnsi" w:cstheme="minorHAnsi"/>
          <w:b/>
          <w:i/>
        </w:rPr>
      </w:pPr>
    </w:p>
    <w:p w14:paraId="5716F728" w14:textId="77777777" w:rsidR="00A47669" w:rsidRDefault="00A47669" w:rsidP="00A47669">
      <w:pPr>
        <w:ind w:left="142"/>
        <w:rPr>
          <w:rFonts w:asciiTheme="minorHAnsi" w:hAnsiTheme="minorHAnsi" w:cstheme="minorHAnsi"/>
          <w:b/>
          <w:i/>
        </w:rPr>
      </w:pPr>
    </w:p>
    <w:p w14:paraId="2714AD86"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F51A80C"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i/>
        </w:rPr>
        <w:lastRenderedPageBreak/>
        <w:t>OBR-PONUDBA</w:t>
      </w:r>
    </w:p>
    <w:p w14:paraId="5AA8C14E" w14:textId="77777777" w:rsidR="00A47669" w:rsidRPr="002A0D1D" w:rsidRDefault="00A47669" w:rsidP="00A47669">
      <w:pPr>
        <w:jc w:val="center"/>
        <w:rPr>
          <w:rFonts w:asciiTheme="minorHAnsi" w:hAnsiTheme="minorHAnsi" w:cstheme="minorHAnsi"/>
          <w:b/>
        </w:rPr>
      </w:pPr>
      <w:r w:rsidRPr="002A0D1D">
        <w:rPr>
          <w:rFonts w:asciiTheme="minorHAnsi" w:hAnsiTheme="minorHAnsi" w:cstheme="minorHAnsi"/>
          <w:b/>
        </w:rPr>
        <w:t xml:space="preserve">PONUDBA </w:t>
      </w:r>
    </w:p>
    <w:p w14:paraId="170CAB39" w14:textId="77777777" w:rsidR="00A47669" w:rsidRPr="002A0D1D" w:rsidRDefault="00A47669" w:rsidP="00A47669">
      <w:pPr>
        <w:jc w:val="center"/>
        <w:rPr>
          <w:rFonts w:asciiTheme="minorHAnsi" w:hAnsiTheme="minorHAnsi" w:cstheme="minorHAnsi"/>
        </w:rPr>
      </w:pPr>
      <w:r w:rsidRPr="002A0D1D">
        <w:rPr>
          <w:rFonts w:asciiTheme="minorHAnsi" w:hAnsiTheme="minorHAnsi" w:cstheme="minorHAnsi"/>
          <w:b/>
        </w:rPr>
        <w:t>Š</w:t>
      </w:r>
      <w:r>
        <w:rPr>
          <w:rFonts w:asciiTheme="minorHAnsi" w:hAnsiTheme="minorHAnsi" w:cstheme="minorHAnsi"/>
          <w:b/>
        </w:rPr>
        <w:t>t</w:t>
      </w:r>
      <w:r w:rsidRPr="002A0D1D">
        <w:rPr>
          <w:rFonts w:asciiTheme="minorHAnsi" w:hAnsiTheme="minorHAnsi" w:cstheme="minorHAnsi"/>
          <w:b/>
        </w:rPr>
        <w:t>.</w:t>
      </w:r>
      <w:sdt>
        <w:sdtPr>
          <w:rPr>
            <w:rFonts w:asciiTheme="minorHAnsi" w:hAnsiTheme="minorHAnsi" w:cstheme="minorHAnsi"/>
          </w:rPr>
          <w:id w:val="-1640112046"/>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5C117409" w14:textId="77777777" w:rsidR="00A47669" w:rsidRPr="00BB23A9" w:rsidRDefault="00A47669" w:rsidP="00A47669">
      <w:pPr>
        <w:jc w:val="center"/>
        <w:rPr>
          <w:rFonts w:asciiTheme="minorHAnsi" w:hAnsiTheme="minorHAnsi" w:cstheme="minorHAnsi"/>
          <w:sz w:val="20"/>
          <w:szCs w:val="20"/>
        </w:rPr>
      </w:pPr>
    </w:p>
    <w:p w14:paraId="4F4B58CF" w14:textId="13F17455" w:rsidR="00A47669" w:rsidRPr="002A0D1D" w:rsidRDefault="00A47669" w:rsidP="00A34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sz w:val="22"/>
          <w:szCs w:val="22"/>
        </w:rPr>
      </w:pPr>
      <w:r w:rsidRPr="002A0D1D">
        <w:rPr>
          <w:rFonts w:asciiTheme="minorHAnsi" w:hAnsiTheme="minorHAnsi" w:cstheme="minorHAnsi"/>
        </w:rPr>
        <w:t xml:space="preserve">Na podlagi obvestila o javnem naročilu objavljenega na Portalu javnih naročil z nazivom </w:t>
      </w:r>
      <w:r w:rsidRPr="002A0D1D">
        <w:rPr>
          <w:rFonts w:asciiTheme="minorHAnsi" w:hAnsiTheme="minorHAnsi" w:cstheme="minorHAnsi"/>
          <w:b/>
        </w:rPr>
        <w:t>»</w:t>
      </w:r>
      <w:r w:rsidR="00A347C6" w:rsidRPr="00373699">
        <w:rPr>
          <w:rFonts w:asciiTheme="minorHAnsi" w:hAnsiTheme="minorHAnsi" w:cstheme="minorHAnsi"/>
          <w:bCs/>
        </w:rPr>
        <w:t xml:space="preserve">TISK RAČUNOV IN </w:t>
      </w:r>
      <w:r w:rsidR="00A97F98">
        <w:rPr>
          <w:rFonts w:asciiTheme="minorHAnsi" w:hAnsiTheme="minorHAnsi" w:cstheme="minorHAnsi"/>
          <w:bCs/>
        </w:rPr>
        <w:t xml:space="preserve">IZVAJANJE </w:t>
      </w:r>
      <w:r w:rsidR="00A347C6" w:rsidRPr="00373699">
        <w:rPr>
          <w:rFonts w:asciiTheme="minorHAnsi" w:hAnsiTheme="minorHAnsi" w:cstheme="minorHAnsi"/>
          <w:bCs/>
        </w:rPr>
        <w:t>POŠTNIH STORITEV</w:t>
      </w:r>
      <w:r w:rsidRPr="002A0D1D">
        <w:rPr>
          <w:rFonts w:asciiTheme="minorHAnsi" w:hAnsiTheme="minorHAnsi" w:cstheme="minorHAnsi"/>
          <w:b/>
        </w:rPr>
        <w:t xml:space="preserve">«, </w:t>
      </w:r>
      <w:r w:rsidRPr="002A0D1D">
        <w:rPr>
          <w:rFonts w:asciiTheme="minorHAnsi" w:hAnsiTheme="minorHAnsi" w:cstheme="minorHAnsi"/>
        </w:rPr>
        <w:t xml:space="preserve">z dne </w:t>
      </w:r>
      <w:sdt>
        <w:sdtPr>
          <w:rPr>
            <w:rFonts w:asciiTheme="minorHAnsi" w:hAnsiTheme="minorHAnsi" w:cstheme="minorHAnsi"/>
          </w:rPr>
          <w:id w:val="1276050128"/>
          <w:placeholder>
            <w:docPart w:val="01671AAA3B0A4666B60AF8BF1DB3809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r w:rsidRPr="002A0D1D">
        <w:rPr>
          <w:rFonts w:asciiTheme="minorHAnsi" w:hAnsiTheme="minorHAnsi" w:cstheme="minorHAnsi"/>
        </w:rPr>
        <w:t xml:space="preserve">, pod št. objave </w:t>
      </w:r>
      <w:sdt>
        <w:sdtPr>
          <w:rPr>
            <w:rFonts w:asciiTheme="minorHAnsi" w:hAnsiTheme="minorHAnsi" w:cstheme="minorHAnsi"/>
          </w:rPr>
          <w:id w:val="925389828"/>
          <w:placeholder>
            <w:docPart w:val="82CD954EB35C424A8749C9AC13D17261"/>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oddajamo našo ponudbeno dokumentacijo v skladu z navodili za izdelavo ponudbe</w:t>
      </w:r>
      <w:r w:rsidR="00A347C6">
        <w:rPr>
          <w:rFonts w:asciiTheme="minorHAnsi" w:hAnsiTheme="minorHAnsi" w:cstheme="minorHAnsi"/>
        </w:rPr>
        <w:t>.</w:t>
      </w:r>
    </w:p>
    <w:p w14:paraId="189ACF53" w14:textId="77777777" w:rsidR="00A47669" w:rsidRPr="00BB23A9" w:rsidRDefault="00A47669" w:rsidP="00A47669">
      <w:pPr>
        <w:widowControl w:val="0"/>
        <w:jc w:val="both"/>
        <w:rPr>
          <w:rFonts w:asciiTheme="minorHAnsi" w:hAnsiTheme="minorHAnsi" w:cstheme="minorHAnsi"/>
          <w:i/>
          <w:iCs/>
          <w:sz w:val="20"/>
          <w:szCs w:val="20"/>
        </w:rPr>
      </w:pPr>
    </w:p>
    <w:p w14:paraId="061059A1"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Na predmetno javno naročilo se prijavljamo </w:t>
      </w:r>
      <w:r w:rsidRPr="002A0D1D">
        <w:rPr>
          <w:rFonts w:asciiTheme="minorHAnsi" w:hAnsiTheme="minorHAnsi" w:cstheme="minorHAnsi"/>
          <w:i/>
          <w:iCs/>
        </w:rPr>
        <w:t>(ustrezno označite):</w:t>
      </w:r>
    </w:p>
    <w:p w14:paraId="3C4B2AFD"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44716295"/>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samostojno;</w:t>
      </w:r>
    </w:p>
    <w:p w14:paraId="2ABCF9EA"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1785414680"/>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skupno ponudbo;</w:t>
      </w:r>
    </w:p>
    <w:p w14:paraId="2ECC3CDB" w14:textId="77777777" w:rsidR="00A47669" w:rsidRPr="002A0D1D" w:rsidRDefault="00000000" w:rsidP="00A47669">
      <w:pPr>
        <w:pStyle w:val="Odstavekseznama"/>
        <w:widowControl w:val="0"/>
        <w:ind w:left="1788" w:hanging="937"/>
        <w:jc w:val="both"/>
        <w:rPr>
          <w:rFonts w:asciiTheme="minorHAnsi" w:hAnsiTheme="minorHAnsi" w:cstheme="minorHAnsi"/>
          <w:b/>
          <w:bCs/>
          <w:sz w:val="22"/>
          <w:szCs w:val="22"/>
        </w:rPr>
      </w:pPr>
      <w:sdt>
        <w:sdtPr>
          <w:rPr>
            <w:rFonts w:asciiTheme="minorHAnsi" w:hAnsiTheme="minorHAnsi" w:cstheme="minorHAnsi"/>
            <w:b/>
            <w:bCs/>
            <w:sz w:val="22"/>
            <w:szCs w:val="22"/>
          </w:rPr>
          <w:id w:val="614493178"/>
          <w14:checkbox>
            <w14:checked w14:val="0"/>
            <w14:checkedState w14:val="2612" w14:font="MS Gothic"/>
            <w14:uncheckedState w14:val="2610" w14:font="MS Gothic"/>
          </w14:checkbox>
        </w:sdtPr>
        <w:sdtContent>
          <w:r w:rsidR="00A47669" w:rsidRPr="002A0D1D">
            <w:rPr>
              <w:rFonts w:ascii="Segoe UI Symbol" w:hAnsi="Segoe UI Symbol" w:cs="Segoe UI Symbol"/>
              <w:b/>
              <w:bCs/>
              <w:sz w:val="22"/>
              <w:szCs w:val="22"/>
            </w:rPr>
            <w:t>☐</w:t>
          </w:r>
        </w:sdtContent>
      </w:sdt>
      <w:r w:rsidR="00A47669" w:rsidRPr="002A0D1D">
        <w:rPr>
          <w:rFonts w:asciiTheme="minorHAnsi" w:hAnsiTheme="minorHAnsi" w:cstheme="minorHAnsi"/>
          <w:b/>
          <w:bCs/>
          <w:sz w:val="22"/>
          <w:szCs w:val="22"/>
        </w:rPr>
        <w:t xml:space="preserve"> s podizvajalci.</w:t>
      </w:r>
    </w:p>
    <w:p w14:paraId="6C4775E6" w14:textId="77777777" w:rsidR="00A47669" w:rsidRPr="00BB23A9" w:rsidRDefault="00A47669" w:rsidP="00A47669">
      <w:pPr>
        <w:overflowPunct w:val="0"/>
        <w:autoSpaceDE w:val="0"/>
        <w:autoSpaceDN w:val="0"/>
        <w:adjustRightInd w:val="0"/>
        <w:ind w:left="720"/>
        <w:textAlignment w:val="baseline"/>
        <w:rPr>
          <w:rFonts w:asciiTheme="minorHAnsi" w:hAnsiTheme="minorHAnsi" w:cstheme="minorHAnsi"/>
          <w:b/>
          <w:sz w:val="20"/>
          <w:szCs w:val="20"/>
        </w:rPr>
      </w:pPr>
    </w:p>
    <w:p w14:paraId="0C82D851" w14:textId="77777777" w:rsidR="00A47669" w:rsidRPr="002A0D1D" w:rsidRDefault="00A47669" w:rsidP="00A47669">
      <w:pPr>
        <w:rPr>
          <w:rFonts w:asciiTheme="minorHAnsi" w:hAnsiTheme="minorHAnsi" w:cstheme="minorHAnsi"/>
          <w:b/>
          <w:bCs/>
        </w:rPr>
      </w:pPr>
      <w:r w:rsidRPr="002A0D1D">
        <w:rPr>
          <w:rFonts w:asciiTheme="minorHAnsi" w:hAnsiTheme="minorHAnsi" w:cstheme="minorHAnsi"/>
          <w:b/>
          <w:bCs/>
        </w:rPr>
        <w:t>1. Podatki o gospodarskem subjektu:</w:t>
      </w:r>
    </w:p>
    <w:p w14:paraId="12B1544D"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Firma oz. ime:</w:t>
      </w:r>
    </w:p>
    <w:tbl>
      <w:tblPr>
        <w:tblW w:w="0" w:type="auto"/>
        <w:tblInd w:w="-3" w:type="dxa"/>
        <w:tblLayout w:type="fixed"/>
        <w:tblLook w:val="0000" w:firstRow="0" w:lastRow="0" w:firstColumn="0" w:lastColumn="0" w:noHBand="0" w:noVBand="0"/>
      </w:tblPr>
      <w:tblGrid>
        <w:gridCol w:w="9082"/>
      </w:tblGrid>
      <w:tr w:rsidR="00A47669" w:rsidRPr="002A0D1D" w14:paraId="4F72D35F" w14:textId="77777777" w:rsidTr="00147874">
        <w:trPr>
          <w:trHeight w:val="411"/>
        </w:trPr>
        <w:sdt>
          <w:sdtPr>
            <w:rPr>
              <w:rFonts w:asciiTheme="minorHAnsi" w:hAnsiTheme="minorHAnsi" w:cstheme="minorHAnsi"/>
            </w:rPr>
            <w:id w:val="-6777336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7FBBC4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23CCB7"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Zakoniti zastopnik:</w:t>
      </w:r>
    </w:p>
    <w:tbl>
      <w:tblPr>
        <w:tblW w:w="0" w:type="auto"/>
        <w:tblInd w:w="-3" w:type="dxa"/>
        <w:tblLayout w:type="fixed"/>
        <w:tblLook w:val="0000" w:firstRow="0" w:lastRow="0" w:firstColumn="0" w:lastColumn="0" w:noHBand="0" w:noVBand="0"/>
      </w:tblPr>
      <w:tblGrid>
        <w:gridCol w:w="9082"/>
      </w:tblGrid>
      <w:tr w:rsidR="00A47669" w:rsidRPr="002A0D1D" w14:paraId="06387621" w14:textId="77777777" w:rsidTr="00147874">
        <w:trPr>
          <w:trHeight w:val="411"/>
        </w:trPr>
        <w:sdt>
          <w:sdtPr>
            <w:rPr>
              <w:rFonts w:asciiTheme="minorHAnsi" w:hAnsiTheme="minorHAnsi" w:cstheme="minorHAnsi"/>
            </w:rPr>
            <w:id w:val="1216926113"/>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713CDC"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F188EEE"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Davčna številka in pristojna finančna uprava:</w:t>
      </w:r>
    </w:p>
    <w:tbl>
      <w:tblPr>
        <w:tblW w:w="0" w:type="auto"/>
        <w:tblInd w:w="-3" w:type="dxa"/>
        <w:tblLayout w:type="fixed"/>
        <w:tblLook w:val="0000" w:firstRow="0" w:lastRow="0" w:firstColumn="0" w:lastColumn="0" w:noHBand="0" w:noVBand="0"/>
      </w:tblPr>
      <w:tblGrid>
        <w:gridCol w:w="9082"/>
      </w:tblGrid>
      <w:tr w:rsidR="00A47669" w:rsidRPr="002A0D1D" w14:paraId="4A00E994" w14:textId="77777777" w:rsidTr="00147874">
        <w:trPr>
          <w:trHeight w:val="411"/>
        </w:trPr>
        <w:sdt>
          <w:sdtPr>
            <w:rPr>
              <w:rFonts w:asciiTheme="minorHAnsi" w:hAnsiTheme="minorHAnsi" w:cstheme="minorHAnsi"/>
            </w:rPr>
            <w:id w:val="-1173034142"/>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C300A1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200DB3F3"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Številka transakcijskega računa:</w:t>
      </w:r>
    </w:p>
    <w:tbl>
      <w:tblPr>
        <w:tblW w:w="0" w:type="auto"/>
        <w:tblInd w:w="-3" w:type="dxa"/>
        <w:tblLayout w:type="fixed"/>
        <w:tblLook w:val="0000" w:firstRow="0" w:lastRow="0" w:firstColumn="0" w:lastColumn="0" w:noHBand="0" w:noVBand="0"/>
      </w:tblPr>
      <w:tblGrid>
        <w:gridCol w:w="9082"/>
      </w:tblGrid>
      <w:tr w:rsidR="00A47669" w:rsidRPr="002A0D1D" w14:paraId="1E990ADC" w14:textId="77777777" w:rsidTr="00147874">
        <w:trPr>
          <w:trHeight w:val="411"/>
        </w:trPr>
        <w:sdt>
          <w:sdtPr>
            <w:rPr>
              <w:rFonts w:asciiTheme="minorHAnsi" w:hAnsiTheme="minorHAnsi" w:cstheme="minorHAnsi"/>
            </w:rPr>
            <w:id w:val="120459671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48BD3B4E"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7042667F"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Matična številka:</w:t>
      </w:r>
    </w:p>
    <w:tbl>
      <w:tblPr>
        <w:tblW w:w="0" w:type="auto"/>
        <w:tblInd w:w="-3" w:type="dxa"/>
        <w:tblLayout w:type="fixed"/>
        <w:tblLook w:val="0000" w:firstRow="0" w:lastRow="0" w:firstColumn="0" w:lastColumn="0" w:noHBand="0" w:noVBand="0"/>
      </w:tblPr>
      <w:tblGrid>
        <w:gridCol w:w="9082"/>
      </w:tblGrid>
      <w:tr w:rsidR="00A47669" w:rsidRPr="002A0D1D" w14:paraId="78463167" w14:textId="77777777" w:rsidTr="00147874">
        <w:trPr>
          <w:trHeight w:val="411"/>
        </w:trPr>
        <w:sdt>
          <w:sdtPr>
            <w:rPr>
              <w:rFonts w:asciiTheme="minorHAnsi" w:hAnsiTheme="minorHAnsi" w:cstheme="minorHAnsi"/>
            </w:rPr>
            <w:id w:val="-867748400"/>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630867"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7E24264"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Naslov:</w:t>
      </w:r>
    </w:p>
    <w:tbl>
      <w:tblPr>
        <w:tblW w:w="0" w:type="auto"/>
        <w:tblInd w:w="-3" w:type="dxa"/>
        <w:tblLayout w:type="fixed"/>
        <w:tblLook w:val="0000" w:firstRow="0" w:lastRow="0" w:firstColumn="0" w:lastColumn="0" w:noHBand="0" w:noVBand="0"/>
      </w:tblPr>
      <w:tblGrid>
        <w:gridCol w:w="9082"/>
      </w:tblGrid>
      <w:tr w:rsidR="00A47669" w:rsidRPr="002A0D1D" w14:paraId="3E06624C" w14:textId="77777777" w:rsidTr="00147874">
        <w:trPr>
          <w:trHeight w:val="411"/>
        </w:trPr>
        <w:sdt>
          <w:sdtPr>
            <w:rPr>
              <w:rFonts w:asciiTheme="minorHAnsi" w:hAnsiTheme="minorHAnsi" w:cstheme="minorHAnsi"/>
            </w:rPr>
            <w:id w:val="-65353046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E19C779"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5F5C279"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Številka telefona:</w:t>
      </w:r>
    </w:p>
    <w:tbl>
      <w:tblPr>
        <w:tblW w:w="0" w:type="auto"/>
        <w:tblInd w:w="-3" w:type="dxa"/>
        <w:tblLayout w:type="fixed"/>
        <w:tblLook w:val="0000" w:firstRow="0" w:lastRow="0" w:firstColumn="0" w:lastColumn="0" w:noHBand="0" w:noVBand="0"/>
      </w:tblPr>
      <w:tblGrid>
        <w:gridCol w:w="9082"/>
      </w:tblGrid>
      <w:tr w:rsidR="00A47669" w:rsidRPr="002A0D1D" w14:paraId="74B3CBC7" w14:textId="77777777" w:rsidTr="00147874">
        <w:trPr>
          <w:trHeight w:val="411"/>
        </w:trPr>
        <w:sdt>
          <w:sdtPr>
            <w:rPr>
              <w:rFonts w:asciiTheme="minorHAnsi" w:hAnsiTheme="minorHAnsi" w:cstheme="minorHAnsi"/>
            </w:rPr>
            <w:id w:val="212843093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10324CAA"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309D9013"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Elektronska pošta za obveščanje ponudnika:</w:t>
      </w:r>
    </w:p>
    <w:tbl>
      <w:tblPr>
        <w:tblW w:w="0" w:type="auto"/>
        <w:tblInd w:w="-3" w:type="dxa"/>
        <w:tblLayout w:type="fixed"/>
        <w:tblLook w:val="0000" w:firstRow="0" w:lastRow="0" w:firstColumn="0" w:lastColumn="0" w:noHBand="0" w:noVBand="0"/>
      </w:tblPr>
      <w:tblGrid>
        <w:gridCol w:w="9082"/>
      </w:tblGrid>
      <w:tr w:rsidR="00A47669" w:rsidRPr="002A0D1D" w14:paraId="2F7DB0AB" w14:textId="77777777" w:rsidTr="00147874">
        <w:trPr>
          <w:trHeight w:val="411"/>
        </w:trPr>
        <w:sdt>
          <w:sdtPr>
            <w:rPr>
              <w:rFonts w:asciiTheme="minorHAnsi" w:hAnsiTheme="minorHAnsi" w:cstheme="minorHAnsi"/>
            </w:rPr>
            <w:id w:val="-145416621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27ACE94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3EF573B"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Kontaktna oseba ponudnika za obveščanje:</w:t>
      </w:r>
    </w:p>
    <w:tbl>
      <w:tblPr>
        <w:tblW w:w="0" w:type="auto"/>
        <w:tblInd w:w="-3" w:type="dxa"/>
        <w:tblLayout w:type="fixed"/>
        <w:tblLook w:val="0000" w:firstRow="0" w:lastRow="0" w:firstColumn="0" w:lastColumn="0" w:noHBand="0" w:noVBand="0"/>
      </w:tblPr>
      <w:tblGrid>
        <w:gridCol w:w="9082"/>
      </w:tblGrid>
      <w:tr w:rsidR="00A47669" w:rsidRPr="002A0D1D" w14:paraId="59CFF45B" w14:textId="77777777" w:rsidTr="00147874">
        <w:trPr>
          <w:trHeight w:val="411"/>
        </w:trPr>
        <w:sdt>
          <w:sdtPr>
            <w:rPr>
              <w:rFonts w:asciiTheme="minorHAnsi" w:hAnsiTheme="minorHAnsi" w:cstheme="minorHAnsi"/>
            </w:rPr>
            <w:id w:val="622739125"/>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0FF23460"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9DE2AB7" w14:textId="5602A604"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 xml:space="preserve">Odgovorna oseba za podpis </w:t>
      </w:r>
      <w:r w:rsidR="00A347C6">
        <w:rPr>
          <w:rFonts w:asciiTheme="minorHAnsi" w:hAnsiTheme="minorHAnsi" w:cstheme="minorHAnsi"/>
          <w:i/>
          <w:iCs/>
          <w:sz w:val="20"/>
          <w:szCs w:val="20"/>
        </w:rPr>
        <w:t>okvirnega sporazuma</w:t>
      </w:r>
      <w:r w:rsidRPr="00A347C6">
        <w:rPr>
          <w:rFonts w:asciiTheme="minorHAnsi" w:hAnsiTheme="minorHAnsi" w:cstheme="minorHAnsi"/>
          <w:i/>
          <w:iCs/>
          <w:sz w:val="20"/>
          <w:szCs w:val="20"/>
        </w:rPr>
        <w:t>:</w:t>
      </w:r>
    </w:p>
    <w:tbl>
      <w:tblPr>
        <w:tblW w:w="0" w:type="auto"/>
        <w:tblInd w:w="-3" w:type="dxa"/>
        <w:tblLayout w:type="fixed"/>
        <w:tblLook w:val="0000" w:firstRow="0" w:lastRow="0" w:firstColumn="0" w:lastColumn="0" w:noHBand="0" w:noVBand="0"/>
      </w:tblPr>
      <w:tblGrid>
        <w:gridCol w:w="9082"/>
      </w:tblGrid>
      <w:tr w:rsidR="00A47669" w:rsidRPr="002A0D1D" w14:paraId="1B285F24" w14:textId="77777777" w:rsidTr="00147874">
        <w:trPr>
          <w:trHeight w:val="411"/>
        </w:trPr>
        <w:sdt>
          <w:sdtPr>
            <w:rPr>
              <w:rFonts w:asciiTheme="minorHAnsi" w:hAnsiTheme="minorHAnsi" w:cstheme="minorHAnsi"/>
            </w:rPr>
            <w:id w:val="-1169715557"/>
            <w:placeholder>
              <w:docPart w:val="D673A4D8A0C748CC954D77B82501D50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7B197848"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21F7E9D0" w14:textId="36EB5869"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iCs/>
          <w:sz w:val="20"/>
          <w:szCs w:val="20"/>
        </w:rPr>
        <w:t xml:space="preserve">Odgovorna oseba za izvajanje </w:t>
      </w:r>
      <w:r w:rsidR="005165F7">
        <w:rPr>
          <w:rFonts w:asciiTheme="minorHAnsi" w:hAnsiTheme="minorHAnsi" w:cstheme="minorHAnsi"/>
          <w:i/>
          <w:iCs/>
          <w:sz w:val="20"/>
          <w:szCs w:val="20"/>
        </w:rPr>
        <w:t>okvirnega sporazuma</w:t>
      </w:r>
      <w:r w:rsidRPr="00A347C6">
        <w:rPr>
          <w:rFonts w:asciiTheme="minorHAnsi" w:hAnsiTheme="minorHAnsi" w:cstheme="minorHAnsi"/>
          <w:i/>
          <w:iCs/>
          <w:sz w:val="20"/>
          <w:szCs w:val="20"/>
        </w:rPr>
        <w:t xml:space="preserve"> (ime in priimek, tel., el. naslov):</w:t>
      </w:r>
    </w:p>
    <w:tbl>
      <w:tblPr>
        <w:tblW w:w="0" w:type="auto"/>
        <w:tblInd w:w="-3" w:type="dxa"/>
        <w:tblLayout w:type="fixed"/>
        <w:tblLook w:val="0000" w:firstRow="0" w:lastRow="0" w:firstColumn="0" w:lastColumn="0" w:noHBand="0" w:noVBand="0"/>
      </w:tblPr>
      <w:tblGrid>
        <w:gridCol w:w="9082"/>
      </w:tblGrid>
      <w:tr w:rsidR="00A47669" w:rsidRPr="002A0D1D" w14:paraId="086132AF" w14:textId="77777777" w:rsidTr="00147874">
        <w:trPr>
          <w:trHeight w:val="411"/>
        </w:trPr>
        <w:sdt>
          <w:sdtPr>
            <w:rPr>
              <w:rFonts w:asciiTheme="minorHAnsi" w:hAnsiTheme="minorHAnsi" w:cstheme="minorHAnsi"/>
            </w:rPr>
            <w:id w:val="-102801214"/>
            <w:placeholder>
              <w:docPart w:val="37F939333C4C4817BDCD66AE3EFA002D"/>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vAlign w:val="center"/>
              </w:tcPr>
              <w:p w14:paraId="3ED18ED4" w14:textId="77777777" w:rsidR="00A47669" w:rsidRPr="002A0D1D" w:rsidRDefault="00A47669" w:rsidP="00147874">
                <w:pPr>
                  <w:snapToGrid w:val="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13E22AFC" w14:textId="77777777" w:rsidR="00A47669" w:rsidRPr="002A0D1D" w:rsidRDefault="00A47669" w:rsidP="00A47669">
      <w:pPr>
        <w:rPr>
          <w:rFonts w:asciiTheme="minorHAnsi" w:hAnsiTheme="minorHAnsi" w:cstheme="minorHAnsi"/>
          <w:i/>
        </w:rPr>
      </w:pPr>
      <w:r w:rsidRPr="002A0D1D">
        <w:rPr>
          <w:rFonts w:asciiTheme="minorHAnsi" w:hAnsiTheme="minorHAnsi" w:cstheme="minorHAnsi"/>
        </w:rPr>
        <w:t xml:space="preserve">Ponudnik spada v kategorijo mikro, malih ali srednjih podjetij: </w:t>
      </w:r>
      <w:r>
        <w:rPr>
          <w:rFonts w:asciiTheme="minorHAnsi" w:hAnsiTheme="minorHAnsi" w:cstheme="minorHAnsi"/>
          <w:i/>
        </w:rPr>
        <w:t>(</w:t>
      </w:r>
      <w:r w:rsidRPr="002A0D1D">
        <w:rPr>
          <w:rFonts w:asciiTheme="minorHAnsi" w:hAnsiTheme="minorHAnsi" w:cstheme="minorHAnsi"/>
          <w:i/>
        </w:rPr>
        <w:t>ustrezno označite)</w:t>
      </w:r>
    </w:p>
    <w:p w14:paraId="6697BCFE"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857646021"/>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DA</w:t>
      </w:r>
    </w:p>
    <w:p w14:paraId="663A45FF" w14:textId="77777777" w:rsidR="00A47669" w:rsidRPr="002A0D1D" w:rsidRDefault="00000000" w:rsidP="00A47669">
      <w:pPr>
        <w:pStyle w:val="Odstavekseznama"/>
        <w:rPr>
          <w:rFonts w:asciiTheme="minorHAnsi" w:hAnsiTheme="minorHAnsi" w:cstheme="minorHAnsi"/>
          <w:sz w:val="22"/>
          <w:szCs w:val="22"/>
        </w:rPr>
      </w:pPr>
      <w:sdt>
        <w:sdtPr>
          <w:rPr>
            <w:rFonts w:asciiTheme="minorHAnsi" w:hAnsiTheme="minorHAnsi" w:cstheme="minorHAnsi"/>
            <w:sz w:val="22"/>
            <w:szCs w:val="22"/>
          </w:rPr>
          <w:id w:val="119789810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sz w:val="22"/>
              <w:szCs w:val="22"/>
            </w:rPr>
            <w:t>☐</w:t>
          </w:r>
        </w:sdtContent>
      </w:sdt>
      <w:r w:rsidR="00A47669" w:rsidRPr="002A0D1D">
        <w:rPr>
          <w:rFonts w:asciiTheme="minorHAnsi" w:hAnsiTheme="minorHAnsi" w:cstheme="minorHAnsi"/>
          <w:sz w:val="22"/>
          <w:szCs w:val="22"/>
        </w:rPr>
        <w:t xml:space="preserve"> NE</w:t>
      </w:r>
    </w:p>
    <w:p w14:paraId="649C2CCA" w14:textId="77777777" w:rsidR="00A47669" w:rsidRPr="00BB23A9" w:rsidRDefault="00A47669" w:rsidP="00A47669">
      <w:pPr>
        <w:rPr>
          <w:rFonts w:asciiTheme="minorHAnsi" w:hAnsiTheme="minorHAnsi" w:cstheme="minorHAnsi"/>
          <w:sz w:val="20"/>
          <w:szCs w:val="20"/>
        </w:rPr>
      </w:pPr>
    </w:p>
    <w:p w14:paraId="566F2377" w14:textId="77777777" w:rsidR="00A47669" w:rsidRPr="002A0D1D" w:rsidRDefault="00A47669" w:rsidP="00A47669">
      <w:pPr>
        <w:rPr>
          <w:rFonts w:asciiTheme="minorHAnsi" w:hAnsiTheme="minorHAnsi" w:cstheme="minorHAnsi"/>
          <w:i/>
          <w:iCs/>
        </w:rPr>
      </w:pPr>
      <w:r w:rsidRPr="002A0D1D">
        <w:rPr>
          <w:rFonts w:asciiTheme="minorHAnsi" w:hAnsiTheme="minorHAnsi" w:cstheme="minorHAnsi"/>
          <w:b/>
        </w:rPr>
        <w:t>2. Skupna ponudba</w:t>
      </w:r>
      <w:r w:rsidRPr="002A0D1D">
        <w:rPr>
          <w:rFonts w:asciiTheme="minorHAnsi" w:hAnsiTheme="minorHAnsi" w:cstheme="minorHAnsi"/>
        </w:rPr>
        <w:t xml:space="preserve"> </w:t>
      </w:r>
      <w:r w:rsidRPr="002A0D1D">
        <w:rPr>
          <w:rFonts w:asciiTheme="minorHAnsi" w:hAnsiTheme="minorHAnsi" w:cstheme="minorHAnsi"/>
          <w:i/>
          <w:iCs/>
        </w:rPr>
        <w:t>(ponudniki izpolnijo, če so predložili skupno ponudbo)</w:t>
      </w:r>
    </w:p>
    <w:p w14:paraId="00B05D28" w14:textId="77777777" w:rsidR="00A47669" w:rsidRPr="00BB23A9" w:rsidRDefault="00A47669" w:rsidP="00A47669">
      <w:pPr>
        <w:rPr>
          <w:rFonts w:asciiTheme="minorHAnsi" w:hAnsiTheme="minorHAnsi" w:cstheme="minorHAnsi"/>
          <w:sz w:val="20"/>
          <w:szCs w:val="20"/>
        </w:rPr>
      </w:pPr>
    </w:p>
    <w:p w14:paraId="08F2819B" w14:textId="77777777" w:rsidR="00A47669" w:rsidRPr="00A347C6" w:rsidRDefault="00A47669" w:rsidP="00A47669">
      <w:pPr>
        <w:rPr>
          <w:rFonts w:asciiTheme="minorHAnsi" w:hAnsiTheme="minorHAnsi" w:cstheme="minorHAnsi"/>
          <w:i/>
          <w:iCs/>
          <w:sz w:val="20"/>
          <w:szCs w:val="20"/>
        </w:rPr>
      </w:pPr>
      <w:r w:rsidRPr="00A347C6">
        <w:rPr>
          <w:rFonts w:asciiTheme="minorHAnsi" w:hAnsiTheme="minorHAnsi" w:cstheme="minorHAnsi"/>
          <w:i/>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594"/>
      </w:tblGrid>
      <w:tr w:rsidR="00A47669" w:rsidRPr="002A0D1D" w14:paraId="119E00AC" w14:textId="77777777" w:rsidTr="00147874">
        <w:tc>
          <w:tcPr>
            <w:tcW w:w="468" w:type="dxa"/>
          </w:tcPr>
          <w:p w14:paraId="5A62C205"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Št.</w:t>
            </w:r>
          </w:p>
        </w:tc>
        <w:tc>
          <w:tcPr>
            <w:tcW w:w="8818" w:type="dxa"/>
          </w:tcPr>
          <w:p w14:paraId="19BA0D54" w14:textId="77777777" w:rsidR="00A47669" w:rsidRPr="002A0D1D" w:rsidRDefault="00A47669" w:rsidP="00147874">
            <w:pPr>
              <w:rPr>
                <w:rFonts w:asciiTheme="minorHAnsi" w:hAnsiTheme="minorHAnsi" w:cstheme="minorHAnsi"/>
              </w:rPr>
            </w:pPr>
            <w:r w:rsidRPr="002A0D1D">
              <w:rPr>
                <w:rFonts w:asciiTheme="minorHAnsi" w:hAnsiTheme="minorHAnsi" w:cstheme="minorHAnsi"/>
              </w:rPr>
              <w:t>Naziv partnerja v skupni ponudbi</w:t>
            </w:r>
          </w:p>
        </w:tc>
      </w:tr>
      <w:tr w:rsidR="00A47669" w:rsidRPr="002A0D1D" w14:paraId="19B6046E" w14:textId="77777777" w:rsidTr="00147874">
        <w:tc>
          <w:tcPr>
            <w:tcW w:w="468" w:type="dxa"/>
          </w:tcPr>
          <w:p w14:paraId="758C7FF4"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lastRenderedPageBreak/>
              <w:t>1</w:t>
            </w:r>
          </w:p>
        </w:tc>
        <w:sdt>
          <w:sdtPr>
            <w:rPr>
              <w:rFonts w:asciiTheme="minorHAnsi" w:hAnsiTheme="minorHAnsi" w:cstheme="minorHAnsi"/>
            </w:rPr>
            <w:id w:val="-122315119"/>
            <w:placeholder>
              <w:docPart w:val="DDB14DA21881484287B89FC8484751BE"/>
            </w:placeholder>
            <w:showingPlcHdr/>
            <w:text/>
          </w:sdtPr>
          <w:sdtContent>
            <w:tc>
              <w:tcPr>
                <w:tcW w:w="8818" w:type="dxa"/>
              </w:tcPr>
              <w:p w14:paraId="2A1599B2"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5BBB0EBE" w14:textId="77777777" w:rsidTr="00147874">
        <w:tc>
          <w:tcPr>
            <w:tcW w:w="468" w:type="dxa"/>
          </w:tcPr>
          <w:p w14:paraId="76D49D5D"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2</w:t>
            </w:r>
          </w:p>
        </w:tc>
        <w:sdt>
          <w:sdtPr>
            <w:rPr>
              <w:rFonts w:asciiTheme="minorHAnsi" w:hAnsiTheme="minorHAnsi" w:cstheme="minorHAnsi"/>
            </w:rPr>
            <w:id w:val="402568749"/>
            <w:placeholder>
              <w:docPart w:val="DDB14DA21881484287B89FC8484751BE"/>
            </w:placeholder>
            <w:showingPlcHdr/>
            <w:text/>
          </w:sdtPr>
          <w:sdtContent>
            <w:tc>
              <w:tcPr>
                <w:tcW w:w="8818" w:type="dxa"/>
              </w:tcPr>
              <w:p w14:paraId="55A5FBD5"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294EA87A" w14:textId="77777777" w:rsidTr="00147874">
        <w:tc>
          <w:tcPr>
            <w:tcW w:w="468" w:type="dxa"/>
          </w:tcPr>
          <w:p w14:paraId="32316C3C" w14:textId="77777777" w:rsidR="00A47669" w:rsidRPr="002A0D1D" w:rsidRDefault="00A47669" w:rsidP="00147874">
            <w:pPr>
              <w:jc w:val="center"/>
              <w:rPr>
                <w:rFonts w:asciiTheme="minorHAnsi" w:hAnsiTheme="minorHAnsi" w:cstheme="minorHAnsi"/>
              </w:rPr>
            </w:pPr>
            <w:r w:rsidRPr="002A0D1D">
              <w:rPr>
                <w:rFonts w:asciiTheme="minorHAnsi" w:hAnsiTheme="minorHAnsi" w:cstheme="minorHAnsi"/>
              </w:rPr>
              <w:t>3</w:t>
            </w:r>
          </w:p>
        </w:tc>
        <w:sdt>
          <w:sdtPr>
            <w:rPr>
              <w:rFonts w:asciiTheme="minorHAnsi" w:hAnsiTheme="minorHAnsi" w:cstheme="minorHAnsi"/>
            </w:rPr>
            <w:id w:val="-705639471"/>
            <w:placeholder>
              <w:docPart w:val="DDB14DA21881484287B89FC8484751BE"/>
            </w:placeholder>
            <w:showingPlcHdr/>
            <w:text/>
          </w:sdtPr>
          <w:sdtContent>
            <w:tc>
              <w:tcPr>
                <w:tcW w:w="8818" w:type="dxa"/>
              </w:tcPr>
              <w:p w14:paraId="2D121224" w14:textId="77777777" w:rsidR="00A47669" w:rsidRPr="002A0D1D" w:rsidRDefault="00A47669" w:rsidP="00147874">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tc>
          </w:sdtContent>
        </w:sdt>
      </w:tr>
    </w:tbl>
    <w:p w14:paraId="0E2EEB75" w14:textId="77777777" w:rsidR="00A347C6" w:rsidRDefault="00A347C6" w:rsidP="00A47669">
      <w:pPr>
        <w:jc w:val="both"/>
        <w:rPr>
          <w:rFonts w:asciiTheme="minorHAnsi" w:hAnsiTheme="minorHAnsi" w:cstheme="minorHAnsi"/>
          <w:i/>
        </w:rPr>
      </w:pPr>
    </w:p>
    <w:p w14:paraId="49A2090A" w14:textId="23339D86" w:rsidR="00A47669" w:rsidRPr="002A0D1D" w:rsidRDefault="00A47669" w:rsidP="00A47669">
      <w:pPr>
        <w:jc w:val="both"/>
        <w:rPr>
          <w:rFonts w:asciiTheme="minorHAnsi" w:hAnsiTheme="minorHAnsi" w:cstheme="minorHAnsi"/>
          <w:i/>
        </w:rPr>
      </w:pPr>
      <w:r w:rsidRPr="002A0D1D">
        <w:rPr>
          <w:rFonts w:asciiTheme="minorHAnsi" w:hAnsiTheme="minorHAnsi" w:cstheme="minorHAnsi"/>
          <w:i/>
        </w:rPr>
        <w:t xml:space="preserve">Podatki o partnerju v skupni ponudbi (ponudnik kopira podatke o gospodarskem subjektu pod točko 1. in izpolni v celoti za vsakega od partnerjev v skupni ponudbi). </w:t>
      </w:r>
    </w:p>
    <w:p w14:paraId="6841B1BA" w14:textId="77777777" w:rsidR="00A47669" w:rsidRPr="00BB23A9" w:rsidRDefault="00A47669" w:rsidP="00A47669">
      <w:pPr>
        <w:rPr>
          <w:rFonts w:asciiTheme="minorHAnsi" w:hAnsiTheme="minorHAnsi" w:cstheme="minorHAnsi"/>
          <w:sz w:val="20"/>
          <w:szCs w:val="20"/>
        </w:rPr>
      </w:pPr>
    </w:p>
    <w:p w14:paraId="3B4C1865" w14:textId="77777777" w:rsidR="00A47669" w:rsidRPr="002A0D1D" w:rsidRDefault="00A47669" w:rsidP="00A47669">
      <w:pPr>
        <w:rPr>
          <w:rFonts w:asciiTheme="minorHAnsi" w:hAnsiTheme="minorHAnsi" w:cstheme="minorHAnsi"/>
          <w:b/>
        </w:rPr>
      </w:pPr>
      <w:r w:rsidRPr="002A0D1D">
        <w:rPr>
          <w:rFonts w:asciiTheme="minorHAnsi" w:hAnsiTheme="minorHAnsi" w:cstheme="minorHAnsi"/>
          <w:b/>
        </w:rPr>
        <w:t>3. Nastopanje s podizvajalci</w:t>
      </w:r>
    </w:p>
    <w:p w14:paraId="71509CC7" w14:textId="77777777" w:rsidR="00A47669" w:rsidRPr="00BB23A9" w:rsidRDefault="00A47669" w:rsidP="00A47669">
      <w:pPr>
        <w:rPr>
          <w:rFonts w:asciiTheme="minorHAnsi" w:hAnsiTheme="minorHAnsi" w:cstheme="minorHAnsi"/>
          <w:b/>
          <w:sz w:val="20"/>
          <w:szCs w:val="20"/>
        </w:rPr>
      </w:pPr>
    </w:p>
    <w:p w14:paraId="3C9B601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Ponudnik nastopa s podizvajalci </w:t>
      </w:r>
      <w:r w:rsidRPr="002A0D1D">
        <w:rPr>
          <w:rFonts w:asciiTheme="minorHAnsi" w:hAnsiTheme="minorHAnsi" w:cstheme="minorHAnsi"/>
          <w:i/>
        </w:rPr>
        <w:t>(ustrezno označite)</w:t>
      </w:r>
    </w:p>
    <w:p w14:paraId="2FC19464"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29159857"/>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DA</w:t>
      </w:r>
    </w:p>
    <w:p w14:paraId="306691DA" w14:textId="77777777" w:rsidR="00A47669" w:rsidRPr="002A0D1D" w:rsidRDefault="00000000" w:rsidP="00A47669">
      <w:pPr>
        <w:pStyle w:val="Odstavekseznama"/>
        <w:rPr>
          <w:rFonts w:asciiTheme="minorHAnsi" w:hAnsiTheme="minorHAnsi" w:cstheme="minorHAnsi"/>
        </w:rPr>
      </w:pPr>
      <w:sdt>
        <w:sdtPr>
          <w:rPr>
            <w:rFonts w:asciiTheme="minorHAnsi" w:hAnsiTheme="minorHAnsi" w:cstheme="minorHAnsi"/>
          </w:rPr>
          <w:id w:val="79448575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 NE</w:t>
      </w:r>
    </w:p>
    <w:p w14:paraId="69F623A5" w14:textId="77777777" w:rsidR="00A47669" w:rsidRPr="00BB23A9" w:rsidRDefault="00A47669" w:rsidP="00A47669">
      <w:pPr>
        <w:rPr>
          <w:rFonts w:asciiTheme="minorHAnsi" w:hAnsiTheme="minorHAnsi" w:cstheme="minorHAnsi"/>
          <w:sz w:val="20"/>
          <w:szCs w:val="20"/>
        </w:rPr>
      </w:pPr>
    </w:p>
    <w:p w14:paraId="22C26DC6"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 ki nastopa s podizvajalci, mora za vsakega od podizvajalcev predložiti:</w:t>
      </w:r>
    </w:p>
    <w:p w14:paraId="17FA0FF0" w14:textId="77777777" w:rsidR="00A47669" w:rsidRPr="002A0D1D" w:rsidRDefault="00A47669" w:rsidP="00A47669">
      <w:pPr>
        <w:pStyle w:val="Odstavekseznama"/>
        <w:numPr>
          <w:ilvl w:val="0"/>
          <w:numId w:val="27"/>
        </w:numPr>
        <w:jc w:val="both"/>
        <w:rPr>
          <w:rFonts w:asciiTheme="minorHAnsi" w:hAnsiTheme="minorHAnsi" w:cstheme="minorHAnsi"/>
        </w:rPr>
      </w:pPr>
      <w:r w:rsidRPr="002A0D1D">
        <w:rPr>
          <w:rFonts w:asciiTheme="minorHAnsi" w:hAnsiTheme="minorHAnsi" w:cstheme="minorHAnsi"/>
        </w:rPr>
        <w:t xml:space="preserve">obrazec </w:t>
      </w:r>
      <w:r w:rsidRPr="002A0D1D">
        <w:rPr>
          <w:rFonts w:asciiTheme="minorHAnsi" w:hAnsiTheme="minorHAnsi" w:cstheme="minorHAnsi"/>
          <w:b/>
        </w:rPr>
        <w:t xml:space="preserve">Podizvajalci v ponudbi (OBR-3) </w:t>
      </w:r>
      <w:r w:rsidRPr="002A0D1D">
        <w:rPr>
          <w:rFonts w:asciiTheme="minorHAnsi" w:hAnsiTheme="minorHAnsi" w:cstheme="minorHAnsi"/>
        </w:rPr>
        <w:t>in soglasje za neposredna plačila (če podizvajalec zahteva neposredno plačilo).</w:t>
      </w:r>
    </w:p>
    <w:p w14:paraId="6F4216D8" w14:textId="77777777" w:rsidR="00A47669" w:rsidRPr="00BB23A9" w:rsidRDefault="00A47669" w:rsidP="00A47669">
      <w:pPr>
        <w:rPr>
          <w:rFonts w:asciiTheme="minorHAnsi" w:hAnsiTheme="minorHAnsi" w:cstheme="minorHAnsi"/>
          <w:sz w:val="20"/>
          <w:szCs w:val="20"/>
        </w:rPr>
      </w:pPr>
    </w:p>
    <w:p w14:paraId="55734033"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Ponudniku, ki nastopa brez podizvajalcev, zgoraj navedenih dokazil ni potrebno predložiti.</w:t>
      </w:r>
    </w:p>
    <w:p w14:paraId="4172B560" w14:textId="77777777" w:rsidR="00A47669" w:rsidRPr="00BB23A9" w:rsidRDefault="00A47669" w:rsidP="00A47669">
      <w:pPr>
        <w:rPr>
          <w:rFonts w:asciiTheme="minorHAnsi" w:hAnsiTheme="minorHAnsi" w:cstheme="minorHAnsi"/>
          <w:sz w:val="20"/>
          <w:szCs w:val="20"/>
        </w:rPr>
      </w:pPr>
    </w:p>
    <w:p w14:paraId="68A4FD5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Če ima ponudnik sedež v drugi državi, mora navesti svojega pooblaščenca(-ko) za vročitve, v skladu z določbami Zakona o splošnem upravnem postopku (Uradni list RS, </w:t>
      </w:r>
      <w:hyperlink r:id="rId40" w:tgtFrame="_blank" w:tooltip="Zakon o splošnem upravnem postopku (uradno prečiščeno besedilo) (ZUP-UPB2)" w:history="1">
        <w:r w:rsidRPr="002A0D1D">
          <w:rPr>
            <w:rFonts w:asciiTheme="minorHAnsi" w:eastAsiaTheme="majorEastAsia" w:hAnsiTheme="minorHAnsi" w:cstheme="minorHAnsi"/>
          </w:rPr>
          <w:t>24/06</w:t>
        </w:r>
      </w:hyperlink>
      <w:r w:rsidRPr="002A0D1D">
        <w:rPr>
          <w:rFonts w:asciiTheme="minorHAnsi" w:hAnsiTheme="minorHAnsi" w:cstheme="minorHAnsi"/>
        </w:rPr>
        <w:t xml:space="preserve"> – uradno prečiščeno besedilo, </w:t>
      </w:r>
      <w:hyperlink r:id="rId41" w:tgtFrame="_blank" w:tooltip="Zakon o upravnem sporu (ZUS-1)" w:history="1">
        <w:r w:rsidRPr="002A0D1D">
          <w:rPr>
            <w:rFonts w:asciiTheme="minorHAnsi" w:eastAsiaTheme="majorEastAsia" w:hAnsiTheme="minorHAnsi" w:cstheme="minorHAnsi"/>
          </w:rPr>
          <w:t>105/06</w:t>
        </w:r>
      </w:hyperlink>
      <w:r w:rsidRPr="002A0D1D">
        <w:rPr>
          <w:rFonts w:asciiTheme="minorHAnsi" w:hAnsiTheme="minorHAnsi" w:cstheme="minorHAnsi"/>
        </w:rPr>
        <w:t xml:space="preserve"> – ZUS-1, </w:t>
      </w:r>
      <w:hyperlink r:id="rId42" w:tgtFrame="_blank" w:tooltip="Zakon o spremembah in dopolnitvah Zakona o splošnem upravnem postopku (ZUP-E)" w:history="1">
        <w:r w:rsidRPr="002A0D1D">
          <w:rPr>
            <w:rFonts w:asciiTheme="minorHAnsi" w:eastAsiaTheme="majorEastAsia" w:hAnsiTheme="minorHAnsi" w:cstheme="minorHAnsi"/>
          </w:rPr>
          <w:t>126/07</w:t>
        </w:r>
      </w:hyperlink>
      <w:r w:rsidRPr="002A0D1D">
        <w:rPr>
          <w:rFonts w:asciiTheme="minorHAnsi" w:hAnsiTheme="minorHAnsi" w:cstheme="minorHAnsi"/>
        </w:rPr>
        <w:t xml:space="preserve">, </w:t>
      </w:r>
      <w:hyperlink r:id="rId43" w:tgtFrame="_blank" w:tooltip="Zakon o spremembi in dopolnitvah Zakona o splošnem upravnem postopku (ZUP-F)" w:history="1">
        <w:r w:rsidRPr="002A0D1D">
          <w:rPr>
            <w:rFonts w:asciiTheme="minorHAnsi" w:eastAsiaTheme="majorEastAsia" w:hAnsiTheme="minorHAnsi" w:cstheme="minorHAnsi"/>
          </w:rPr>
          <w:t>65/08</w:t>
        </w:r>
      </w:hyperlink>
      <w:r w:rsidRPr="002A0D1D">
        <w:rPr>
          <w:rFonts w:asciiTheme="minorHAnsi" w:hAnsiTheme="minorHAnsi" w:cstheme="minorHAnsi"/>
        </w:rPr>
        <w:t xml:space="preserve">, </w:t>
      </w:r>
      <w:hyperlink r:id="rId44" w:tgtFrame="_blank" w:tooltip="Zakon o spremembah in dopolnitvah Zakona o splošnem upravnem postopku (ZUP-G)" w:history="1">
        <w:r w:rsidRPr="002A0D1D">
          <w:rPr>
            <w:rFonts w:asciiTheme="minorHAnsi" w:eastAsiaTheme="majorEastAsia" w:hAnsiTheme="minorHAnsi" w:cstheme="minorHAnsi"/>
          </w:rPr>
          <w:t>8/10</w:t>
        </w:r>
      </w:hyperlink>
      <w:r w:rsidRPr="002A0D1D">
        <w:rPr>
          <w:rFonts w:asciiTheme="minorHAnsi" w:hAnsiTheme="minorHAnsi" w:cstheme="minorHAnsi"/>
        </w:rPr>
        <w:t xml:space="preserve">, </w:t>
      </w:r>
      <w:hyperlink r:id="rId45" w:tgtFrame="_blank" w:tooltip="Zakon o spremembah in dopolnitvi Zakona o splošnem upravnem postopku (ZUP-H)" w:history="1">
        <w:r w:rsidRPr="002A0D1D">
          <w:rPr>
            <w:rFonts w:asciiTheme="minorHAnsi" w:eastAsiaTheme="majorEastAsia" w:hAnsiTheme="minorHAnsi" w:cstheme="minorHAnsi"/>
          </w:rPr>
          <w:t>82/13</w:t>
        </w:r>
      </w:hyperlink>
      <w:r w:rsidRPr="002A0D1D">
        <w:rPr>
          <w:rFonts w:asciiTheme="minorHAnsi" w:hAnsiTheme="minorHAnsi" w:cstheme="minorHAnsi"/>
        </w:rPr>
        <w:t xml:space="preserve">, </w:t>
      </w:r>
      <w:hyperlink r:id="rId46" w:tgtFrame="_blank" w:tooltip="Zakon o interventnih ukrepih za omilitev posledic drugega vala epidemije COVID-19 (ZIUOPDVE)" w:history="1">
        <w:r w:rsidRPr="002A0D1D">
          <w:rPr>
            <w:rFonts w:asciiTheme="minorHAnsi" w:eastAsiaTheme="majorEastAsia" w:hAnsiTheme="minorHAnsi" w:cstheme="minorHAnsi"/>
          </w:rPr>
          <w:t>175/20</w:t>
        </w:r>
      </w:hyperlink>
      <w:r w:rsidRPr="002A0D1D">
        <w:rPr>
          <w:rFonts w:asciiTheme="minorHAnsi" w:hAnsiTheme="minorHAnsi" w:cstheme="minorHAnsi"/>
        </w:rPr>
        <w:t xml:space="preserve"> – ZIUOPDVE in </w:t>
      </w:r>
      <w:hyperlink r:id="rId47" w:tgtFrame="_blank" w:tooltip="Zakon o debirokratizaciji (ZDeb)" w:history="1">
        <w:r w:rsidRPr="002A0D1D">
          <w:rPr>
            <w:rFonts w:asciiTheme="minorHAnsi" w:eastAsiaTheme="majorEastAsia" w:hAnsiTheme="minorHAnsi" w:cstheme="minorHAnsi"/>
          </w:rPr>
          <w:t>3/22</w:t>
        </w:r>
      </w:hyperlink>
      <w:r w:rsidRPr="002A0D1D">
        <w:rPr>
          <w:rFonts w:asciiTheme="minorHAnsi" w:hAnsiTheme="minorHAnsi" w:cstheme="minorHAnsi"/>
        </w:rPr>
        <w:t xml:space="preserve"> – ZDeb; v nadaljevanju: ZUP):</w:t>
      </w:r>
    </w:p>
    <w:p w14:paraId="1C97C7CD" w14:textId="77777777" w:rsidR="00A47669" w:rsidRPr="002A0D1D" w:rsidRDefault="00A47669" w:rsidP="00A47669">
      <w:pPr>
        <w:jc w:val="both"/>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A47669" w:rsidRPr="002A0D1D" w14:paraId="68F49729" w14:textId="77777777" w:rsidTr="00147874">
        <w:trPr>
          <w:trHeight w:val="567"/>
        </w:trPr>
        <w:tc>
          <w:tcPr>
            <w:tcW w:w="9209" w:type="dxa"/>
          </w:tcPr>
          <w:p w14:paraId="05D8CB1C"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naziv pooblaščenca za vročanje:</w:t>
            </w:r>
            <w:sdt>
              <w:sdtPr>
                <w:rPr>
                  <w:rFonts w:asciiTheme="minorHAnsi" w:hAnsiTheme="minorHAnsi" w:cstheme="minorHAnsi"/>
                </w:rPr>
                <w:id w:val="-403366625"/>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67CFECE3" w14:textId="77777777" w:rsidTr="00147874">
        <w:trPr>
          <w:trHeight w:val="567"/>
        </w:trPr>
        <w:tc>
          <w:tcPr>
            <w:tcW w:w="9209" w:type="dxa"/>
          </w:tcPr>
          <w:p w14:paraId="0A57DD42"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naslov pooblaščenca za vročanje:</w:t>
            </w:r>
            <w:sdt>
              <w:sdtPr>
                <w:rPr>
                  <w:rFonts w:asciiTheme="minorHAnsi" w:hAnsiTheme="minorHAnsi" w:cstheme="minorHAnsi"/>
                </w:rPr>
                <w:id w:val="1033463953"/>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0CF615CE" w14:textId="77777777" w:rsidTr="00147874">
        <w:trPr>
          <w:trHeight w:val="567"/>
        </w:trPr>
        <w:tc>
          <w:tcPr>
            <w:tcW w:w="9209" w:type="dxa"/>
          </w:tcPr>
          <w:p w14:paraId="2EBFBE59"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kontaktna oseba:</w:t>
            </w:r>
            <w:sdt>
              <w:sdtPr>
                <w:rPr>
                  <w:rFonts w:asciiTheme="minorHAnsi" w:hAnsiTheme="minorHAnsi" w:cstheme="minorHAnsi"/>
                </w:rPr>
                <w:id w:val="1405261376"/>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7924E0A7" w14:textId="77777777" w:rsidTr="00147874">
        <w:trPr>
          <w:trHeight w:val="567"/>
        </w:trPr>
        <w:tc>
          <w:tcPr>
            <w:tcW w:w="9209" w:type="dxa"/>
          </w:tcPr>
          <w:p w14:paraId="57AF3F86"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elektronski naslov kontaktne osebe:</w:t>
            </w:r>
            <w:sdt>
              <w:sdtPr>
                <w:rPr>
                  <w:rFonts w:asciiTheme="minorHAnsi" w:hAnsiTheme="minorHAnsi" w:cstheme="minorHAnsi"/>
                </w:rPr>
                <w:id w:val="-2004966380"/>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r w:rsidR="00A47669" w:rsidRPr="002A0D1D" w14:paraId="1136CD37" w14:textId="77777777" w:rsidTr="00147874">
        <w:trPr>
          <w:trHeight w:val="567"/>
        </w:trPr>
        <w:tc>
          <w:tcPr>
            <w:tcW w:w="9209" w:type="dxa"/>
          </w:tcPr>
          <w:p w14:paraId="16CB52DE" w14:textId="77777777" w:rsidR="00A47669" w:rsidRPr="002A0D1D" w:rsidRDefault="00A47669" w:rsidP="00147874">
            <w:pPr>
              <w:autoSpaceDE w:val="0"/>
              <w:autoSpaceDN w:val="0"/>
              <w:adjustRightInd w:val="0"/>
              <w:rPr>
                <w:rFonts w:asciiTheme="minorHAnsi" w:hAnsiTheme="minorHAnsi" w:cstheme="minorHAnsi"/>
              </w:rPr>
            </w:pPr>
            <w:r w:rsidRPr="002A0D1D">
              <w:rPr>
                <w:rFonts w:asciiTheme="minorHAnsi" w:hAnsiTheme="minorHAnsi" w:cstheme="minorHAnsi"/>
              </w:rPr>
              <w:t>telefon kontaktne osebe:</w:t>
            </w:r>
            <w:sdt>
              <w:sdtPr>
                <w:rPr>
                  <w:rFonts w:asciiTheme="minorHAnsi" w:hAnsiTheme="minorHAnsi" w:cstheme="minorHAnsi"/>
                </w:rPr>
                <w:id w:val="-242641831"/>
                <w:placeholder>
                  <w:docPart w:val="BFAF16A368AD4D5B9768AA23B47B1F9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tc>
      </w:tr>
    </w:tbl>
    <w:p w14:paraId="7E6B8427" w14:textId="77777777" w:rsidR="00A47669" w:rsidRPr="003D18CA" w:rsidRDefault="00A47669" w:rsidP="00A47669">
      <w:pPr>
        <w:tabs>
          <w:tab w:val="left" w:pos="1134"/>
        </w:tabs>
        <w:rPr>
          <w:rFonts w:asciiTheme="minorHAnsi" w:hAnsiTheme="minorHAnsi" w:cstheme="minorHAnsi"/>
          <w:sz w:val="16"/>
          <w:szCs w:val="16"/>
        </w:rPr>
      </w:pPr>
    </w:p>
    <w:p w14:paraId="698DF76C" w14:textId="77777777" w:rsidR="00A347C6" w:rsidRDefault="00A347C6" w:rsidP="00A47669">
      <w:pPr>
        <w:tabs>
          <w:tab w:val="left" w:pos="5760"/>
        </w:tabs>
        <w:rPr>
          <w:rFonts w:asciiTheme="minorHAnsi" w:hAnsiTheme="minorHAnsi" w:cstheme="minorHAnsi"/>
        </w:rPr>
      </w:pPr>
    </w:p>
    <w:p w14:paraId="3F506138" w14:textId="77777777" w:rsidR="00A347C6" w:rsidRDefault="00A47669" w:rsidP="00A47669">
      <w:pPr>
        <w:tabs>
          <w:tab w:val="left" w:pos="5760"/>
        </w:tabs>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2133011906"/>
          <w:placeholder>
            <w:docPart w:val="49277C7E615A451A9AF99057B6CD28BA"/>
          </w:placeholder>
          <w:showingPlcHdr/>
          <w:date>
            <w:dateFormat w:val="d. MM. yyyy"/>
            <w:lid w:val="sl-SI"/>
            <w:storeMappedDataAs w:val="dateTime"/>
            <w:calendar w:val="gregorian"/>
          </w:date>
        </w:sdtPr>
        <w:sdtContent>
          <w:r w:rsidRPr="002A0D1D">
            <w:rPr>
              <w:rStyle w:val="Besedilooznabemesta"/>
              <w:rFonts w:asciiTheme="minorHAnsi" w:eastAsia="MS ??" w:hAnsiTheme="minorHAnsi" w:cstheme="minorHAnsi"/>
              <w:color w:val="auto"/>
            </w:rPr>
            <w:t>Kliknite ali tapnite tukaj, če želite vnesti datum.</w:t>
          </w:r>
        </w:sdtContent>
      </w:sdt>
      <w:r w:rsidRPr="002A0D1D">
        <w:rPr>
          <w:rFonts w:asciiTheme="minorHAnsi" w:hAnsiTheme="minorHAnsi" w:cstheme="minorHAnsi"/>
        </w:rPr>
        <w:tab/>
      </w:r>
    </w:p>
    <w:p w14:paraId="03710601" w14:textId="77777777" w:rsidR="00A347C6" w:rsidRDefault="00A347C6" w:rsidP="00A47669">
      <w:pPr>
        <w:tabs>
          <w:tab w:val="left" w:pos="5760"/>
        </w:tabs>
        <w:rPr>
          <w:rFonts w:asciiTheme="minorHAnsi" w:hAnsiTheme="minorHAnsi" w:cstheme="minorHAnsi"/>
        </w:rPr>
      </w:pPr>
    </w:p>
    <w:p w14:paraId="750BC25B" w14:textId="77777777" w:rsidR="00A347C6" w:rsidRDefault="00A347C6" w:rsidP="00A47669">
      <w:pPr>
        <w:tabs>
          <w:tab w:val="left" w:pos="5760"/>
        </w:tabs>
        <w:rPr>
          <w:rFonts w:asciiTheme="minorHAnsi" w:hAnsiTheme="minorHAnsi" w:cstheme="minorHAnsi"/>
        </w:rPr>
      </w:pPr>
    </w:p>
    <w:p w14:paraId="7DB9CFD0" w14:textId="21FFFFF9" w:rsidR="00A47669" w:rsidRPr="002A0D1D" w:rsidRDefault="00A47669" w:rsidP="00A47669">
      <w:pPr>
        <w:tabs>
          <w:tab w:val="left" w:pos="5760"/>
        </w:tabs>
        <w:rPr>
          <w:rFonts w:asciiTheme="minorHAnsi" w:hAnsiTheme="minorHAnsi" w:cstheme="minorHAnsi"/>
        </w:rPr>
      </w:pPr>
      <w:r w:rsidRPr="002A0D1D">
        <w:rPr>
          <w:rFonts w:asciiTheme="minorHAnsi" w:hAnsiTheme="minorHAnsi" w:cstheme="minorHAnsi"/>
        </w:rPr>
        <w:t>Žig in podpis ponudnika:</w:t>
      </w:r>
    </w:p>
    <w:p w14:paraId="5C66644F" w14:textId="77777777" w:rsidR="003D18CA" w:rsidRDefault="003D18CA">
      <w:pPr>
        <w:spacing w:after="160" w:line="259" w:lineRule="auto"/>
        <w:rPr>
          <w:rFonts w:asciiTheme="minorHAnsi" w:hAnsiTheme="minorHAnsi" w:cstheme="minorHAnsi"/>
          <w:i/>
        </w:rPr>
      </w:pPr>
      <w:r>
        <w:rPr>
          <w:rFonts w:asciiTheme="minorHAnsi" w:hAnsiTheme="minorHAnsi" w:cstheme="minorHAnsi"/>
          <w:i/>
        </w:rPr>
        <w:br w:type="page"/>
      </w:r>
    </w:p>
    <w:p w14:paraId="5F230D61" w14:textId="77777777" w:rsidR="00A47669" w:rsidRPr="002A0D1D" w:rsidRDefault="00A47669" w:rsidP="00A47669">
      <w:pPr>
        <w:pageBreakBefore/>
        <w:rPr>
          <w:rFonts w:asciiTheme="minorHAnsi" w:hAnsiTheme="minorHAnsi" w:cstheme="minorHAnsi"/>
          <w:b/>
          <w:i/>
        </w:rPr>
      </w:pPr>
      <w:r w:rsidRPr="002A0D1D">
        <w:rPr>
          <w:rFonts w:asciiTheme="minorHAnsi" w:hAnsiTheme="minorHAnsi" w:cstheme="minorHAnsi"/>
          <w:b/>
          <w:i/>
        </w:rPr>
        <w:lastRenderedPageBreak/>
        <w:t>OBR-2</w:t>
      </w:r>
    </w:p>
    <w:p w14:paraId="5EC5248B" w14:textId="77777777" w:rsidR="00A47669" w:rsidRPr="002A0D1D" w:rsidRDefault="00A47669" w:rsidP="00A47669">
      <w:pPr>
        <w:rPr>
          <w:rFonts w:asciiTheme="minorHAnsi" w:hAnsiTheme="minorHAnsi" w:cstheme="minorHAnsi"/>
          <w:i/>
        </w:rPr>
      </w:pPr>
    </w:p>
    <w:p w14:paraId="4C17CE53"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Ponudnik:</w:t>
      </w:r>
      <w:r w:rsidRPr="002A0D1D">
        <w:rPr>
          <w:rFonts w:asciiTheme="minorHAnsi" w:hAnsiTheme="minorHAnsi" w:cstheme="minorHAnsi"/>
        </w:rPr>
        <w:t xml:space="preserve"> </w:t>
      </w:r>
    </w:p>
    <w:sdt>
      <w:sdtPr>
        <w:rPr>
          <w:rFonts w:asciiTheme="minorHAnsi" w:hAnsiTheme="minorHAnsi" w:cstheme="minorHAnsi"/>
        </w:rPr>
        <w:id w:val="-1005972045"/>
        <w:placeholder>
          <w:docPart w:val="F9189CF97C5E4631AA46880071AAF57C"/>
        </w:placeholder>
        <w:showingPlcHdr/>
      </w:sdtPr>
      <w:sdtContent>
        <w:p w14:paraId="48531A3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3721CEE7"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Matična številka: </w:t>
      </w:r>
    </w:p>
    <w:sdt>
      <w:sdtPr>
        <w:rPr>
          <w:rFonts w:asciiTheme="minorHAnsi" w:hAnsiTheme="minorHAnsi" w:cstheme="minorHAnsi"/>
        </w:rPr>
        <w:id w:val="-180362793"/>
        <w:placeholder>
          <w:docPart w:val="F9189CF97C5E4631AA46880071AAF57C"/>
        </w:placeholder>
        <w:showingPlcHdr/>
      </w:sdtPr>
      <w:sdtContent>
        <w:p w14:paraId="270B57B9" w14:textId="77777777" w:rsidR="00A47669" w:rsidRPr="002A0D1D" w:rsidRDefault="00A47669" w:rsidP="00A47669">
          <w:pPr>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79312BF2" w14:textId="77777777" w:rsidR="00A47669" w:rsidRPr="002A0D1D" w:rsidRDefault="00A47669" w:rsidP="00A47669">
      <w:pPr>
        <w:pStyle w:val="Naslov1"/>
        <w:spacing w:before="60"/>
        <w:jc w:val="center"/>
        <w:rPr>
          <w:rFonts w:asciiTheme="minorHAnsi" w:hAnsiTheme="minorHAnsi" w:cstheme="minorHAnsi"/>
          <w:color w:val="auto"/>
          <w:sz w:val="24"/>
          <w:szCs w:val="24"/>
        </w:rPr>
      </w:pPr>
    </w:p>
    <w:p w14:paraId="6E6FD7A6" w14:textId="77777777" w:rsidR="00A47669" w:rsidRPr="00BB23A9" w:rsidRDefault="00A47669" w:rsidP="00A47669">
      <w:pPr>
        <w:jc w:val="center"/>
        <w:rPr>
          <w:rFonts w:asciiTheme="minorHAnsi" w:hAnsiTheme="minorHAnsi" w:cstheme="minorHAnsi"/>
          <w:b/>
        </w:rPr>
      </w:pPr>
      <w:r w:rsidRPr="00BB23A9">
        <w:rPr>
          <w:rFonts w:asciiTheme="minorHAnsi" w:hAnsiTheme="minorHAnsi" w:cstheme="minorHAnsi"/>
          <w:b/>
        </w:rPr>
        <w:t>IZJAVA O NEOBSTOJU IZKLJUČITVENIH RAZLOGOV IN POOBLASTILO</w:t>
      </w:r>
    </w:p>
    <w:p w14:paraId="53B0FB82" w14:textId="77777777" w:rsidR="00A47669" w:rsidRPr="002A0D1D" w:rsidRDefault="00A47669" w:rsidP="00A47669">
      <w:pPr>
        <w:rPr>
          <w:rFonts w:asciiTheme="minorHAnsi" w:hAnsiTheme="minorHAnsi" w:cstheme="minorHAnsi"/>
          <w:b/>
        </w:rPr>
      </w:pPr>
    </w:p>
    <w:p w14:paraId="47AD7BF9" w14:textId="6EF28214" w:rsidR="00A47669" w:rsidRPr="002A0D1D" w:rsidRDefault="00A47669" w:rsidP="00A47669">
      <w:pPr>
        <w:widowControl w:val="0"/>
        <w:tabs>
          <w:tab w:val="left" w:pos="9923"/>
        </w:tabs>
        <w:autoSpaceDE w:val="0"/>
        <w:ind w:right="-15"/>
        <w:jc w:val="both"/>
        <w:rPr>
          <w:rFonts w:asciiTheme="minorHAnsi" w:hAnsiTheme="minorHAnsi" w:cstheme="minorHAnsi"/>
          <w:sz w:val="22"/>
          <w:szCs w:val="22"/>
        </w:rPr>
      </w:pPr>
      <w:r w:rsidRPr="002A0D1D">
        <w:rPr>
          <w:rFonts w:asciiTheme="minorHAnsi" w:hAnsiTheme="minorHAnsi" w:cstheme="minorHAnsi"/>
          <w:b/>
          <w:sz w:val="22"/>
          <w:szCs w:val="22"/>
        </w:rPr>
        <w:t>V zvezi z javnim naročilom »</w:t>
      </w:r>
      <w:r w:rsidR="00A347C6" w:rsidRPr="00A347C6">
        <w:rPr>
          <w:rFonts w:asciiTheme="minorHAnsi" w:hAnsiTheme="minorHAnsi" w:cstheme="minorHAnsi"/>
          <w:b/>
          <w:sz w:val="22"/>
          <w:szCs w:val="22"/>
        </w:rPr>
        <w:t>TISK RAČUNOV IN</w:t>
      </w:r>
      <w:r w:rsidR="00DB6379">
        <w:rPr>
          <w:rFonts w:asciiTheme="minorHAnsi" w:hAnsiTheme="minorHAnsi" w:cstheme="minorHAnsi"/>
          <w:b/>
          <w:sz w:val="22"/>
          <w:szCs w:val="22"/>
        </w:rPr>
        <w:t xml:space="preserve"> IZVAJANJE</w:t>
      </w:r>
      <w:r w:rsidR="00A347C6" w:rsidRPr="00A347C6">
        <w:rPr>
          <w:rFonts w:asciiTheme="minorHAnsi" w:hAnsiTheme="minorHAnsi" w:cstheme="minorHAnsi"/>
          <w:b/>
          <w:sz w:val="22"/>
          <w:szCs w:val="22"/>
        </w:rPr>
        <w:t xml:space="preserve"> POŠTNIH STORITEV</w:t>
      </w:r>
      <w:r w:rsidRPr="002A0D1D">
        <w:rPr>
          <w:rFonts w:asciiTheme="minorHAnsi" w:hAnsiTheme="minorHAnsi" w:cstheme="minorHAnsi"/>
          <w:b/>
          <w:sz w:val="22"/>
          <w:szCs w:val="22"/>
        </w:rPr>
        <w:t>» izjavljamo, da</w:t>
      </w:r>
      <w:r>
        <w:rPr>
          <w:rFonts w:asciiTheme="minorHAnsi" w:hAnsiTheme="minorHAnsi" w:cstheme="minorHAnsi"/>
          <w:b/>
          <w:sz w:val="22"/>
          <w:szCs w:val="22"/>
        </w:rPr>
        <w:t>:</w:t>
      </w:r>
    </w:p>
    <w:p w14:paraId="6579DFD0" w14:textId="77777777" w:rsidR="00A47669" w:rsidRPr="002A0D1D" w:rsidRDefault="00A47669" w:rsidP="00A47669">
      <w:pPr>
        <w:rPr>
          <w:rFonts w:asciiTheme="minorHAnsi" w:hAnsiTheme="minorHAnsi" w:cstheme="minorHAnsi"/>
          <w:b/>
          <w:sz w:val="22"/>
          <w:szCs w:val="22"/>
        </w:rPr>
      </w:pPr>
    </w:p>
    <w:p w14:paraId="0F8C1F08" w14:textId="77777777" w:rsidR="00A47669" w:rsidRPr="00BB23A9"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BB23A9">
        <w:rPr>
          <w:rFonts w:asciiTheme="minorHAnsi" w:hAnsiTheme="minorHAnsi" w:cstheme="minorHAnsi"/>
          <w:b/>
          <w:sz w:val="22"/>
          <w:szCs w:val="22"/>
        </w:rPr>
        <w:t>ne obstajajo razlogi za izključitev, ki so določeni v prvem, drugem in četrtem odstavku 75. členu ZJN-3;</w:t>
      </w:r>
    </w:p>
    <w:p w14:paraId="0D8F4209" w14:textId="7DDC2189"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 podpisom te izjave pooblaščamo naročnika</w:t>
      </w:r>
      <w:r w:rsidR="000E48C6" w:rsidRPr="000E48C6">
        <w:rPr>
          <w:rFonts w:asciiTheme="minorHAnsi" w:hAnsiTheme="minorHAnsi" w:cstheme="minorHAnsi"/>
          <w:b/>
          <w:sz w:val="22"/>
          <w:szCs w:val="22"/>
        </w:rPr>
        <w:t xml:space="preserve"> EKO-PARK d.o.o. Lendava OKO-PARK Kft. Lendva, Glavna ulica 109, 9220 Lendava</w:t>
      </w:r>
      <w:r w:rsidRPr="002A0D1D">
        <w:rPr>
          <w:rFonts w:asciiTheme="minorHAnsi" w:hAnsiTheme="minorHAnsi" w:cstheme="minorHAnsi"/>
          <w:b/>
          <w:sz w:val="22"/>
          <w:szCs w:val="22"/>
        </w:rPr>
        <w:t>, za pridobitev vseh dokazil o izpolnjevanju zgoraj navedenih pogojev iz uradnih evidenc ter podajamo soglasje za pridobitev podatkov v zvezi z izpolnjevanjem teh pogojev;</w:t>
      </w:r>
    </w:p>
    <w:p w14:paraId="4BE51BBA" w14:textId="77777777" w:rsidR="00A47669" w:rsidRPr="002A0D1D" w:rsidRDefault="00A47669" w:rsidP="00A47669">
      <w:pPr>
        <w:pStyle w:val="Odstavekseznama"/>
        <w:numPr>
          <w:ilvl w:val="0"/>
          <w:numId w:val="27"/>
        </w:numPr>
        <w:suppressAutoHyphens/>
        <w:ind w:left="709"/>
        <w:jc w:val="both"/>
        <w:rPr>
          <w:rFonts w:asciiTheme="minorHAnsi" w:hAnsiTheme="minorHAnsi" w:cstheme="minorHAnsi"/>
          <w:b/>
          <w:sz w:val="22"/>
          <w:szCs w:val="22"/>
        </w:rPr>
      </w:pPr>
      <w:r w:rsidRPr="002A0D1D">
        <w:rPr>
          <w:rFonts w:asciiTheme="minorHAnsi" w:hAnsiTheme="minorHAnsi" w:cstheme="minorHAnsi"/>
          <w:b/>
          <w:sz w:val="22"/>
          <w:szCs w:val="22"/>
        </w:rPr>
        <w:t>so člani upravnega, vodstvenega ali nadzornega organa, ki imajo pooblastila za njegovo zastopanje ali odločanje ali nadzor v gospodarskem subjektu naslednje osebe:</w:t>
      </w:r>
    </w:p>
    <w:p w14:paraId="2F657AD9" w14:textId="77777777" w:rsidR="00A47669" w:rsidRPr="002A0D1D" w:rsidRDefault="00A47669" w:rsidP="00A47669">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210"/>
        <w:gridCol w:w="2613"/>
        <w:gridCol w:w="2955"/>
      </w:tblGrid>
      <w:tr w:rsidR="00A47669" w:rsidRPr="002A0D1D" w14:paraId="1602A5A3" w14:textId="77777777" w:rsidTr="003D18CA">
        <w:tc>
          <w:tcPr>
            <w:tcW w:w="3397" w:type="dxa"/>
            <w:shd w:val="clear" w:color="auto" w:fill="DEEAF6" w:themeFill="accent1" w:themeFillTint="33"/>
            <w:vAlign w:val="center"/>
          </w:tcPr>
          <w:p w14:paraId="6326AD39"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IME IN PRIIMEK ČLANA</w:t>
            </w:r>
          </w:p>
        </w:tc>
        <w:tc>
          <w:tcPr>
            <w:tcW w:w="2693" w:type="dxa"/>
            <w:shd w:val="clear" w:color="auto" w:fill="DEEAF6" w:themeFill="accent1" w:themeFillTint="33"/>
            <w:vAlign w:val="center"/>
          </w:tcPr>
          <w:p w14:paraId="5DD04E1B"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DRŽAVLJANSTVO</w:t>
            </w:r>
          </w:p>
        </w:tc>
        <w:tc>
          <w:tcPr>
            <w:tcW w:w="3114" w:type="dxa"/>
            <w:shd w:val="clear" w:color="auto" w:fill="DEEAF6" w:themeFill="accent1" w:themeFillTint="33"/>
            <w:vAlign w:val="center"/>
          </w:tcPr>
          <w:p w14:paraId="1B5138F4" w14:textId="77777777" w:rsidR="00A47669" w:rsidRPr="00BB23A9" w:rsidRDefault="00A47669" w:rsidP="00147874">
            <w:pPr>
              <w:jc w:val="center"/>
              <w:rPr>
                <w:rFonts w:asciiTheme="minorHAnsi" w:hAnsiTheme="minorHAnsi" w:cstheme="minorHAnsi"/>
                <w:b/>
                <w:iCs/>
                <w:sz w:val="20"/>
                <w:szCs w:val="20"/>
              </w:rPr>
            </w:pPr>
            <w:r w:rsidRPr="00BB23A9">
              <w:rPr>
                <w:rFonts w:asciiTheme="minorHAnsi" w:hAnsiTheme="minorHAnsi" w:cstheme="minorHAnsi"/>
                <w:b/>
                <w:iCs/>
                <w:sz w:val="20"/>
                <w:szCs w:val="20"/>
              </w:rPr>
              <w:t xml:space="preserve">ENOTNA MATIČNA ŠTEVILKA </w:t>
            </w:r>
          </w:p>
        </w:tc>
      </w:tr>
      <w:tr w:rsidR="00A47669" w:rsidRPr="002A0D1D" w14:paraId="51D0AD0D" w14:textId="77777777" w:rsidTr="00147874">
        <w:sdt>
          <w:sdtPr>
            <w:rPr>
              <w:rFonts w:asciiTheme="minorHAnsi" w:hAnsiTheme="minorHAnsi" w:cstheme="minorHAnsi"/>
              <w:sz w:val="20"/>
              <w:szCs w:val="20"/>
            </w:rPr>
            <w:id w:val="1436787695"/>
            <w:placeholder>
              <w:docPart w:val="FA565F8E7E3D438E94F29038FB2D169E"/>
            </w:placeholder>
            <w:showingPlcHdr/>
            <w:text/>
          </w:sdtPr>
          <w:sdtContent>
            <w:tc>
              <w:tcPr>
                <w:tcW w:w="3397" w:type="dxa"/>
                <w:vAlign w:val="center"/>
              </w:tcPr>
              <w:p w14:paraId="7E990C2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889870201"/>
            <w:placeholder>
              <w:docPart w:val="A4A4C875F63840CABBF7A72EECCB93FC"/>
            </w:placeholder>
            <w:showingPlcHdr/>
            <w:text/>
          </w:sdtPr>
          <w:sdtContent>
            <w:tc>
              <w:tcPr>
                <w:tcW w:w="2693" w:type="dxa"/>
                <w:vAlign w:val="center"/>
              </w:tcPr>
              <w:p w14:paraId="5073CE8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960573669"/>
            <w:placeholder>
              <w:docPart w:val="C594D1251F1D494E8908F866C66EFB91"/>
            </w:placeholder>
            <w:showingPlcHdr/>
            <w:text/>
          </w:sdtPr>
          <w:sdtContent>
            <w:tc>
              <w:tcPr>
                <w:tcW w:w="3114" w:type="dxa"/>
                <w:vAlign w:val="center"/>
              </w:tcPr>
              <w:p w14:paraId="05C781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EC439D" w14:textId="77777777" w:rsidTr="00147874">
        <w:sdt>
          <w:sdtPr>
            <w:rPr>
              <w:rFonts w:asciiTheme="minorHAnsi" w:hAnsiTheme="minorHAnsi" w:cstheme="minorHAnsi"/>
              <w:sz w:val="20"/>
              <w:szCs w:val="20"/>
            </w:rPr>
            <w:id w:val="140239020"/>
            <w:placeholder>
              <w:docPart w:val="3CA6EDD76D2349DAA74CFB0FE78D7EFC"/>
            </w:placeholder>
            <w:showingPlcHdr/>
            <w:text/>
          </w:sdtPr>
          <w:sdtContent>
            <w:tc>
              <w:tcPr>
                <w:tcW w:w="3397" w:type="dxa"/>
                <w:vAlign w:val="center"/>
              </w:tcPr>
              <w:p w14:paraId="4D8BB5E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12276746"/>
            <w:placeholder>
              <w:docPart w:val="E4B91EA497A847BCA3DE9B36403C672D"/>
            </w:placeholder>
            <w:showingPlcHdr/>
            <w:text/>
          </w:sdtPr>
          <w:sdtContent>
            <w:tc>
              <w:tcPr>
                <w:tcW w:w="2693" w:type="dxa"/>
                <w:vAlign w:val="center"/>
              </w:tcPr>
              <w:p w14:paraId="03CDFACC"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985152208"/>
            <w:placeholder>
              <w:docPart w:val="842B099AE22C40CC8BB15F0F2BE29B14"/>
            </w:placeholder>
            <w:showingPlcHdr/>
            <w:text/>
          </w:sdtPr>
          <w:sdtContent>
            <w:tc>
              <w:tcPr>
                <w:tcW w:w="3114" w:type="dxa"/>
                <w:vAlign w:val="center"/>
              </w:tcPr>
              <w:p w14:paraId="101B071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001BDD5A" w14:textId="77777777" w:rsidTr="00147874">
        <w:sdt>
          <w:sdtPr>
            <w:rPr>
              <w:rFonts w:asciiTheme="minorHAnsi" w:hAnsiTheme="minorHAnsi" w:cstheme="minorHAnsi"/>
              <w:sz w:val="20"/>
              <w:szCs w:val="20"/>
            </w:rPr>
            <w:id w:val="-1841536866"/>
            <w:placeholder>
              <w:docPart w:val="FFC87709A11A4C43BB2698C59E4464C8"/>
            </w:placeholder>
            <w:showingPlcHdr/>
            <w:text/>
          </w:sdtPr>
          <w:sdtContent>
            <w:tc>
              <w:tcPr>
                <w:tcW w:w="3397" w:type="dxa"/>
                <w:vAlign w:val="center"/>
              </w:tcPr>
              <w:p w14:paraId="3DEACFB4"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436559235"/>
            <w:placeholder>
              <w:docPart w:val="6C6DE7C36AA345F8A307257D72A81AE9"/>
            </w:placeholder>
            <w:showingPlcHdr/>
            <w:text/>
          </w:sdtPr>
          <w:sdtContent>
            <w:tc>
              <w:tcPr>
                <w:tcW w:w="2693" w:type="dxa"/>
                <w:vAlign w:val="center"/>
              </w:tcPr>
              <w:p w14:paraId="742EF4F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661764651"/>
            <w:placeholder>
              <w:docPart w:val="3096D114AE66463984E741245FEF8AF8"/>
            </w:placeholder>
            <w:showingPlcHdr/>
            <w:text/>
          </w:sdtPr>
          <w:sdtContent>
            <w:tc>
              <w:tcPr>
                <w:tcW w:w="3114" w:type="dxa"/>
                <w:vAlign w:val="center"/>
              </w:tcPr>
              <w:p w14:paraId="4879B4D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67A4D7A6" w14:textId="77777777" w:rsidTr="00147874">
        <w:sdt>
          <w:sdtPr>
            <w:rPr>
              <w:rFonts w:asciiTheme="minorHAnsi" w:hAnsiTheme="minorHAnsi" w:cstheme="minorHAnsi"/>
              <w:sz w:val="20"/>
              <w:szCs w:val="20"/>
            </w:rPr>
            <w:id w:val="-3436423"/>
            <w:placeholder>
              <w:docPart w:val="A54B3AEA7BBD4029B5FB5A9036859B76"/>
            </w:placeholder>
            <w:showingPlcHdr/>
            <w:text/>
          </w:sdtPr>
          <w:sdtContent>
            <w:tc>
              <w:tcPr>
                <w:tcW w:w="3397" w:type="dxa"/>
                <w:vAlign w:val="center"/>
              </w:tcPr>
              <w:p w14:paraId="4807641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68070958"/>
            <w:placeholder>
              <w:docPart w:val="E58374B89F84413B9A556C9639E310C5"/>
            </w:placeholder>
            <w:showingPlcHdr/>
            <w:text/>
          </w:sdtPr>
          <w:sdtContent>
            <w:tc>
              <w:tcPr>
                <w:tcW w:w="2693" w:type="dxa"/>
                <w:vAlign w:val="center"/>
              </w:tcPr>
              <w:p w14:paraId="5E98A2F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39940686"/>
            <w:placeholder>
              <w:docPart w:val="4ED803E427E74AFE9FC6DE17F72B261A"/>
            </w:placeholder>
            <w:showingPlcHdr/>
            <w:text/>
          </w:sdtPr>
          <w:sdtContent>
            <w:tc>
              <w:tcPr>
                <w:tcW w:w="3114" w:type="dxa"/>
                <w:vAlign w:val="center"/>
              </w:tcPr>
              <w:p w14:paraId="20B1FF8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1B6F10AA" w14:textId="77777777" w:rsidTr="00147874">
        <w:sdt>
          <w:sdtPr>
            <w:rPr>
              <w:rFonts w:asciiTheme="minorHAnsi" w:hAnsiTheme="minorHAnsi" w:cstheme="minorHAnsi"/>
              <w:sz w:val="20"/>
              <w:szCs w:val="20"/>
            </w:rPr>
            <w:id w:val="424769454"/>
            <w:placeholder>
              <w:docPart w:val="27550599B2D44E5AB431896941BC501F"/>
            </w:placeholder>
            <w:showingPlcHdr/>
            <w:text/>
          </w:sdtPr>
          <w:sdtContent>
            <w:tc>
              <w:tcPr>
                <w:tcW w:w="3397" w:type="dxa"/>
                <w:vAlign w:val="center"/>
              </w:tcPr>
              <w:p w14:paraId="39F1F3F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22746618"/>
            <w:placeholder>
              <w:docPart w:val="8A78A8FB657A4F598459BCF124BB52C8"/>
            </w:placeholder>
            <w:showingPlcHdr/>
            <w:text/>
          </w:sdtPr>
          <w:sdtContent>
            <w:tc>
              <w:tcPr>
                <w:tcW w:w="2693" w:type="dxa"/>
                <w:vAlign w:val="center"/>
              </w:tcPr>
              <w:p w14:paraId="122828F7"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003817455"/>
            <w:placeholder>
              <w:docPart w:val="C61627B5A92F4D0A98BA2F09EF1CA13D"/>
            </w:placeholder>
            <w:showingPlcHdr/>
            <w:text/>
          </w:sdtPr>
          <w:sdtContent>
            <w:tc>
              <w:tcPr>
                <w:tcW w:w="3114" w:type="dxa"/>
                <w:vAlign w:val="center"/>
              </w:tcPr>
              <w:p w14:paraId="29B838FD"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D37B3D6" w14:textId="77777777" w:rsidTr="00147874">
        <w:sdt>
          <w:sdtPr>
            <w:rPr>
              <w:rFonts w:asciiTheme="minorHAnsi" w:hAnsiTheme="minorHAnsi" w:cstheme="minorHAnsi"/>
              <w:sz w:val="20"/>
              <w:szCs w:val="20"/>
            </w:rPr>
            <w:id w:val="931088286"/>
            <w:placeholder>
              <w:docPart w:val="F0D384C8677448269185396300E3430D"/>
            </w:placeholder>
            <w:showingPlcHdr/>
            <w:text/>
          </w:sdtPr>
          <w:sdtContent>
            <w:tc>
              <w:tcPr>
                <w:tcW w:w="3397" w:type="dxa"/>
              </w:tcPr>
              <w:p w14:paraId="0EDEF99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014954638"/>
            <w:placeholder>
              <w:docPart w:val="2F6914E7383B4A0BA6CC2C6873DAB9AF"/>
            </w:placeholder>
            <w:showingPlcHdr/>
            <w:text/>
          </w:sdtPr>
          <w:sdtContent>
            <w:tc>
              <w:tcPr>
                <w:tcW w:w="2693" w:type="dxa"/>
              </w:tcPr>
              <w:p w14:paraId="1B18DECF"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187706186"/>
            <w:placeholder>
              <w:docPart w:val="1129ECC0B4B14727B5C99E3FD6B0C300"/>
            </w:placeholder>
            <w:showingPlcHdr/>
            <w:text/>
          </w:sdtPr>
          <w:sdtContent>
            <w:tc>
              <w:tcPr>
                <w:tcW w:w="3114" w:type="dxa"/>
              </w:tcPr>
              <w:p w14:paraId="24286858"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3E605E19" w14:textId="77777777" w:rsidTr="00147874">
        <w:sdt>
          <w:sdtPr>
            <w:rPr>
              <w:rFonts w:asciiTheme="minorHAnsi" w:hAnsiTheme="minorHAnsi" w:cstheme="minorHAnsi"/>
              <w:sz w:val="20"/>
              <w:szCs w:val="20"/>
            </w:rPr>
            <w:id w:val="-1849784023"/>
            <w:placeholder>
              <w:docPart w:val="0736D4BAAB7A475BA60AFFA022C26FEC"/>
            </w:placeholder>
            <w:showingPlcHdr/>
            <w:text/>
          </w:sdtPr>
          <w:sdtContent>
            <w:tc>
              <w:tcPr>
                <w:tcW w:w="3397" w:type="dxa"/>
              </w:tcPr>
              <w:p w14:paraId="1CFAF79B"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1718270570"/>
            <w:placeholder>
              <w:docPart w:val="A40793AA89034716A158243BEB7DC375"/>
            </w:placeholder>
            <w:showingPlcHdr/>
            <w:text/>
          </w:sdtPr>
          <w:sdtContent>
            <w:tc>
              <w:tcPr>
                <w:tcW w:w="2693" w:type="dxa"/>
              </w:tcPr>
              <w:p w14:paraId="62F9A722"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49234005"/>
            <w:placeholder>
              <w:docPart w:val="4CAA4B0D0CAA4B84BAEEFE57D5142DEE"/>
            </w:placeholder>
            <w:showingPlcHdr/>
            <w:text/>
          </w:sdtPr>
          <w:sdtContent>
            <w:tc>
              <w:tcPr>
                <w:tcW w:w="3114" w:type="dxa"/>
              </w:tcPr>
              <w:p w14:paraId="1E8DBB8A"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r w:rsidR="00A47669" w:rsidRPr="002A0D1D" w14:paraId="77FC5079" w14:textId="77777777" w:rsidTr="00147874">
        <w:sdt>
          <w:sdtPr>
            <w:rPr>
              <w:rFonts w:asciiTheme="minorHAnsi" w:hAnsiTheme="minorHAnsi" w:cstheme="minorHAnsi"/>
              <w:sz w:val="20"/>
              <w:szCs w:val="20"/>
            </w:rPr>
            <w:id w:val="-775709542"/>
            <w:placeholder>
              <w:docPart w:val="08FF542F1B6A435C972834B971CEF551"/>
            </w:placeholder>
            <w:showingPlcHdr/>
            <w:text/>
          </w:sdtPr>
          <w:sdtContent>
            <w:tc>
              <w:tcPr>
                <w:tcW w:w="3397" w:type="dxa"/>
              </w:tcPr>
              <w:p w14:paraId="1206AB11"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717562427"/>
            <w:placeholder>
              <w:docPart w:val="F7CF8C1290F340749D55B09132DF484D"/>
            </w:placeholder>
            <w:showingPlcHdr/>
            <w:text/>
          </w:sdtPr>
          <w:sdtContent>
            <w:tc>
              <w:tcPr>
                <w:tcW w:w="2693" w:type="dxa"/>
              </w:tcPr>
              <w:p w14:paraId="24DD77AE"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sdt>
          <w:sdtPr>
            <w:rPr>
              <w:rFonts w:asciiTheme="minorHAnsi" w:hAnsiTheme="minorHAnsi" w:cstheme="minorHAnsi"/>
              <w:sz w:val="20"/>
              <w:szCs w:val="20"/>
            </w:rPr>
            <w:id w:val="2105140337"/>
            <w:placeholder>
              <w:docPart w:val="C6748AB3B4B84B698807818898A10A26"/>
            </w:placeholder>
            <w:showingPlcHdr/>
            <w:text/>
          </w:sdtPr>
          <w:sdtContent>
            <w:tc>
              <w:tcPr>
                <w:tcW w:w="3114" w:type="dxa"/>
              </w:tcPr>
              <w:p w14:paraId="5F451325" w14:textId="77777777" w:rsidR="00A47669" w:rsidRPr="00BB23A9" w:rsidRDefault="00A47669" w:rsidP="00147874">
                <w:pPr>
                  <w:jc w:val="center"/>
                  <w:rPr>
                    <w:rFonts w:asciiTheme="minorHAnsi" w:hAnsiTheme="minorHAnsi" w:cstheme="minorHAnsi"/>
                    <w:sz w:val="20"/>
                    <w:szCs w:val="20"/>
                  </w:rPr>
                </w:pPr>
                <w:r w:rsidRPr="00BB23A9">
                  <w:rPr>
                    <w:rStyle w:val="Besedilooznabemesta"/>
                    <w:rFonts w:asciiTheme="minorHAnsi" w:eastAsiaTheme="majorEastAsia" w:hAnsiTheme="minorHAnsi" w:cstheme="minorHAnsi"/>
                    <w:color w:val="auto"/>
                    <w:sz w:val="20"/>
                    <w:szCs w:val="20"/>
                  </w:rPr>
                  <w:t>Kliknite ali tapnite tukaj, če želite vnesti besedilo.</w:t>
                </w:r>
              </w:p>
            </w:tc>
          </w:sdtContent>
        </w:sdt>
      </w:tr>
    </w:tbl>
    <w:p w14:paraId="25A83096" w14:textId="77777777" w:rsidR="00A47669" w:rsidRPr="002A0D1D" w:rsidRDefault="00A47669" w:rsidP="00A47669">
      <w:pPr>
        <w:pStyle w:val="Default"/>
        <w:jc w:val="both"/>
        <w:rPr>
          <w:rFonts w:asciiTheme="minorHAnsi" w:hAnsiTheme="minorHAnsi" w:cstheme="minorHAnsi"/>
          <w:color w:val="auto"/>
        </w:rPr>
      </w:pPr>
    </w:p>
    <w:p w14:paraId="405CC36F" w14:textId="77777777" w:rsidR="00A47669" w:rsidRDefault="00A47669" w:rsidP="00A47669">
      <w:pPr>
        <w:jc w:val="both"/>
        <w:rPr>
          <w:rFonts w:asciiTheme="minorHAnsi" w:hAnsiTheme="minorHAnsi" w:cstheme="minorHAnsi"/>
          <w:sz w:val="20"/>
          <w:szCs w:val="20"/>
        </w:rPr>
      </w:pPr>
      <w:r w:rsidRPr="002A0D1D">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41C2441A" w14:textId="77777777" w:rsidR="00A47669" w:rsidRPr="002A0D1D" w:rsidRDefault="00A47669" w:rsidP="00A47669">
      <w:pPr>
        <w:jc w:val="both"/>
        <w:rPr>
          <w:rFonts w:asciiTheme="minorHAnsi" w:hAnsiTheme="minorHAnsi" w:cstheme="minorHAnsi"/>
          <w:sz w:val="20"/>
          <w:szCs w:val="20"/>
        </w:rPr>
      </w:pPr>
    </w:p>
    <w:p w14:paraId="54BB7DEC" w14:textId="77777777" w:rsidR="00A47669" w:rsidRPr="002A0D1D" w:rsidRDefault="00A47669" w:rsidP="00A47669">
      <w:pPr>
        <w:jc w:val="both"/>
        <w:rPr>
          <w:rFonts w:asciiTheme="minorHAnsi" w:hAnsiTheme="minorHAnsi" w:cstheme="minorHAnsi"/>
        </w:rPr>
      </w:pPr>
    </w:p>
    <w:p w14:paraId="37DAB6D4" w14:textId="77777777" w:rsidR="00A47669" w:rsidRPr="002A0D1D" w:rsidRDefault="00A47669" w:rsidP="00A47669">
      <w:pPr>
        <w:spacing w:before="60" w:after="60"/>
        <w:rPr>
          <w:rFonts w:asciiTheme="minorHAnsi" w:hAnsiTheme="minorHAnsi" w:cstheme="minorHAnsi"/>
        </w:rPr>
      </w:pPr>
      <w:r w:rsidRPr="002A0D1D">
        <w:rPr>
          <w:rFonts w:asciiTheme="minorHAnsi" w:hAnsiTheme="minorHAnsi" w:cstheme="minorHAnsi"/>
        </w:rPr>
        <w:t>Datum:</w:t>
      </w:r>
      <w:sdt>
        <w:sdtPr>
          <w:rPr>
            <w:rFonts w:asciiTheme="minorHAnsi" w:hAnsiTheme="minorHAnsi" w:cstheme="minorHAnsi"/>
          </w:rPr>
          <w:id w:val="481513190"/>
          <w:placeholder>
            <w:docPart w:val="2572A4EE0B2A4455956487CF6AFD074C"/>
          </w:placeholder>
        </w:sdtPr>
        <w:sdtContent>
          <w:sdt>
            <w:sdtPr>
              <w:rPr>
                <w:rFonts w:asciiTheme="minorHAnsi" w:hAnsiTheme="minorHAnsi" w:cstheme="minorHAnsi"/>
              </w:rPr>
              <w:id w:val="-1460713332"/>
              <w:placeholder>
                <w:docPart w:val="B45BD9826D064E719206C09F8FD65E11"/>
              </w:placeholder>
              <w:showingPlcHdr/>
              <w:date>
                <w:dateFormat w:val="d. MM. yyyy"/>
                <w:lid w:val="sl-SI"/>
                <w:storeMappedDataAs w:val="dateTime"/>
                <w:calendar w:val="gregorian"/>
              </w:date>
            </w:sdtPr>
            <w:sdtContent>
              <w:r w:rsidRPr="002A0D1D">
                <w:rPr>
                  <w:rStyle w:val="Besedilooznabemesta"/>
                  <w:rFonts w:asciiTheme="minorHAnsi" w:hAnsiTheme="minorHAnsi" w:cstheme="minorHAnsi"/>
                  <w:color w:val="auto"/>
                </w:rPr>
                <w:t>Kliknite ali tapnite tukaj, če želite vnesti datum.</w:t>
              </w:r>
            </w:sdtContent>
          </w:sdt>
        </w:sdtContent>
      </w:sdt>
      <w:r w:rsidRPr="002A0D1D">
        <w:rPr>
          <w:rFonts w:asciiTheme="minorHAnsi" w:hAnsiTheme="minorHAnsi" w:cstheme="minorHAnsi"/>
        </w:rPr>
        <w:t xml:space="preserve">                       Žig in podpis ponudnika:</w:t>
      </w:r>
    </w:p>
    <w:p w14:paraId="5CA4B2AA" w14:textId="77777777" w:rsidR="00A47669" w:rsidRDefault="00A47669" w:rsidP="00A47669">
      <w:pPr>
        <w:jc w:val="both"/>
        <w:rPr>
          <w:rFonts w:asciiTheme="minorHAnsi" w:hAnsiTheme="minorHAnsi" w:cstheme="minorHAnsi"/>
        </w:rPr>
      </w:pPr>
    </w:p>
    <w:p w14:paraId="356700D2" w14:textId="77777777" w:rsidR="00A47669" w:rsidRDefault="00A47669" w:rsidP="00A47669">
      <w:pPr>
        <w:jc w:val="both"/>
        <w:rPr>
          <w:rFonts w:asciiTheme="minorHAnsi" w:hAnsiTheme="minorHAnsi" w:cstheme="minorHAnsi"/>
        </w:rPr>
      </w:pPr>
    </w:p>
    <w:p w14:paraId="4B9742B1" w14:textId="77777777" w:rsidR="00A47669" w:rsidRDefault="00A47669" w:rsidP="00A47669">
      <w:pPr>
        <w:jc w:val="both"/>
        <w:rPr>
          <w:rFonts w:asciiTheme="minorHAnsi" w:hAnsiTheme="minorHAnsi" w:cstheme="minorHAnsi"/>
        </w:rPr>
      </w:pPr>
    </w:p>
    <w:p w14:paraId="04E6684E" w14:textId="77777777" w:rsidR="009770B9" w:rsidRDefault="009770B9" w:rsidP="00A47669">
      <w:pPr>
        <w:jc w:val="both"/>
        <w:rPr>
          <w:rFonts w:asciiTheme="minorHAnsi" w:hAnsiTheme="minorHAnsi" w:cstheme="minorHAnsi"/>
        </w:rPr>
      </w:pPr>
    </w:p>
    <w:p w14:paraId="163C304F"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1E16147A" w14:textId="77777777" w:rsidR="00A47669" w:rsidRPr="00BB23A9" w:rsidRDefault="00A47669" w:rsidP="00A47669">
      <w:pPr>
        <w:rPr>
          <w:rFonts w:asciiTheme="minorHAnsi" w:hAnsiTheme="minorHAnsi" w:cstheme="minorHAnsi"/>
          <w:b/>
          <w:i/>
        </w:rPr>
      </w:pPr>
      <w:r w:rsidRPr="00BB23A9">
        <w:rPr>
          <w:rFonts w:asciiTheme="minorHAnsi" w:hAnsiTheme="minorHAnsi" w:cstheme="minorHAnsi"/>
          <w:b/>
          <w:i/>
        </w:rPr>
        <w:lastRenderedPageBreak/>
        <w:t>OBR-2.1</w:t>
      </w:r>
    </w:p>
    <w:p w14:paraId="501C54A0" w14:textId="77777777" w:rsidR="00A47669" w:rsidRPr="002A0D1D" w:rsidRDefault="00A47669" w:rsidP="00A47669">
      <w:pPr>
        <w:jc w:val="center"/>
        <w:rPr>
          <w:rFonts w:asciiTheme="minorHAnsi" w:hAnsiTheme="minorHAnsi" w:cstheme="minorHAnsi"/>
          <w:b/>
          <w:bCs/>
          <w:sz w:val="22"/>
          <w:szCs w:val="22"/>
        </w:rPr>
      </w:pPr>
    </w:p>
    <w:p w14:paraId="69E762D4"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 xml:space="preserve">POOBLASTILO ZA PRIDOBITEV POTRDILA </w:t>
      </w:r>
    </w:p>
    <w:p w14:paraId="6CC73DA6" w14:textId="77777777" w:rsidR="00A47669" w:rsidRPr="00BB23A9" w:rsidRDefault="00A47669" w:rsidP="00A47669">
      <w:pPr>
        <w:jc w:val="center"/>
        <w:rPr>
          <w:rFonts w:asciiTheme="minorHAnsi" w:hAnsiTheme="minorHAnsi" w:cstheme="minorHAnsi"/>
          <w:b/>
          <w:bCs/>
        </w:rPr>
      </w:pPr>
      <w:r w:rsidRPr="00BB23A9">
        <w:rPr>
          <w:rFonts w:asciiTheme="minorHAnsi" w:hAnsiTheme="minorHAnsi" w:cstheme="minorHAnsi"/>
          <w:b/>
          <w:bCs/>
        </w:rPr>
        <w:t>IZ KAZENSKE EVIDENCE FIZIČNIH OSEB</w:t>
      </w:r>
    </w:p>
    <w:p w14:paraId="3294F2F4" w14:textId="77777777" w:rsidR="00A47669" w:rsidRDefault="00A47669" w:rsidP="00A47669">
      <w:pPr>
        <w:rPr>
          <w:rFonts w:asciiTheme="minorHAnsi" w:hAnsiTheme="minorHAnsi" w:cstheme="minorHAnsi"/>
          <w:sz w:val="22"/>
          <w:szCs w:val="22"/>
        </w:rPr>
      </w:pPr>
    </w:p>
    <w:p w14:paraId="173958FA" w14:textId="77777777" w:rsidR="00A47669" w:rsidRPr="002A0D1D" w:rsidRDefault="00A47669" w:rsidP="00A47669">
      <w:pPr>
        <w:rPr>
          <w:rFonts w:asciiTheme="minorHAnsi" w:hAnsiTheme="minorHAnsi" w:cstheme="minorHAnsi"/>
          <w:sz w:val="22"/>
          <w:szCs w:val="22"/>
        </w:rPr>
      </w:pPr>
    </w:p>
    <w:tbl>
      <w:tblPr>
        <w:tblW w:w="5077" w:type="pct"/>
        <w:tblInd w:w="4" w:type="dxa"/>
        <w:tblCellMar>
          <w:top w:w="55" w:type="dxa"/>
          <w:left w:w="55" w:type="dxa"/>
          <w:bottom w:w="55" w:type="dxa"/>
          <w:right w:w="55" w:type="dxa"/>
        </w:tblCellMar>
        <w:tblLook w:val="0000" w:firstRow="0" w:lastRow="0" w:firstColumn="0" w:lastColumn="0" w:noHBand="0" w:noVBand="0"/>
      </w:tblPr>
      <w:tblGrid>
        <w:gridCol w:w="2493"/>
        <w:gridCol w:w="29"/>
        <w:gridCol w:w="1037"/>
        <w:gridCol w:w="2233"/>
        <w:gridCol w:w="1059"/>
        <w:gridCol w:w="2355"/>
      </w:tblGrid>
      <w:tr w:rsidR="00A47669" w:rsidRPr="002A0D1D" w14:paraId="3F8FC62B" w14:textId="77777777" w:rsidTr="00147874">
        <w:trPr>
          <w:trHeight w:val="749"/>
        </w:trPr>
        <w:tc>
          <w:tcPr>
            <w:tcW w:w="1370" w:type="pct"/>
            <w:gridSpan w:val="2"/>
            <w:tcBorders>
              <w:top w:val="single" w:sz="4" w:space="0" w:color="auto"/>
              <w:left w:val="single" w:sz="2" w:space="0" w:color="000000"/>
              <w:bottom w:val="single" w:sz="2" w:space="0" w:color="000000"/>
              <w:right w:val="single" w:sz="2" w:space="0" w:color="000000"/>
            </w:tcBorders>
            <w:vAlign w:val="center"/>
          </w:tcPr>
          <w:p w14:paraId="0E173C99" w14:textId="77777777" w:rsidR="00A47669" w:rsidRPr="002A0D1D" w:rsidRDefault="00A47669" w:rsidP="00147874">
            <w:pPr>
              <w:pStyle w:val="Glava"/>
              <w:spacing w:before="100" w:beforeAutospacing="1"/>
              <w:rPr>
                <w:rFonts w:cstheme="minorHAnsi"/>
                <w:iCs/>
              </w:rPr>
            </w:pPr>
            <w:r w:rsidRPr="002A0D1D">
              <w:rPr>
                <w:rFonts w:cstheme="minorHAnsi"/>
                <w:iCs/>
              </w:rPr>
              <w:t>Naročnik</w:t>
            </w:r>
          </w:p>
        </w:tc>
        <w:tc>
          <w:tcPr>
            <w:tcW w:w="3630" w:type="pct"/>
            <w:gridSpan w:val="4"/>
            <w:tcBorders>
              <w:top w:val="single" w:sz="4" w:space="0" w:color="auto"/>
              <w:left w:val="single" w:sz="2" w:space="0" w:color="000000"/>
              <w:bottom w:val="single" w:sz="2" w:space="0" w:color="000000"/>
              <w:right w:val="single" w:sz="2" w:space="0" w:color="000000"/>
            </w:tcBorders>
            <w:vAlign w:val="center"/>
          </w:tcPr>
          <w:p w14:paraId="2C7C81E4" w14:textId="218EEF04" w:rsidR="00A47669" w:rsidRPr="002A0D1D" w:rsidRDefault="000E48C6" w:rsidP="00147874">
            <w:pPr>
              <w:pStyle w:val="Glava"/>
              <w:spacing w:before="100" w:beforeAutospacing="1"/>
              <w:rPr>
                <w:rFonts w:cstheme="minorHAnsi"/>
                <w:iCs/>
              </w:rPr>
            </w:pPr>
            <w:r w:rsidRPr="00C94906">
              <w:rPr>
                <w:rFonts w:cstheme="minorHAnsi"/>
              </w:rPr>
              <w:t>EKO-PARK d.o.o. Lendava OKO-PARK Kft. Lendva, Glavna ulica 109, 9220 Lendava</w:t>
            </w:r>
          </w:p>
        </w:tc>
      </w:tr>
      <w:tr w:rsidR="00A47669" w:rsidRPr="002A0D1D" w14:paraId="45D44186" w14:textId="77777777" w:rsidTr="00147874">
        <w:trPr>
          <w:trHeight w:val="320"/>
        </w:trPr>
        <w:tc>
          <w:tcPr>
            <w:tcW w:w="1370" w:type="pct"/>
            <w:gridSpan w:val="2"/>
            <w:tcBorders>
              <w:top w:val="single" w:sz="2" w:space="0" w:color="000000"/>
              <w:left w:val="single" w:sz="1" w:space="0" w:color="000000"/>
              <w:bottom w:val="single" w:sz="4" w:space="0" w:color="auto"/>
            </w:tcBorders>
            <w:vAlign w:val="center"/>
          </w:tcPr>
          <w:p w14:paraId="09B23E42" w14:textId="77777777" w:rsidR="00A47669" w:rsidRPr="002A0D1D" w:rsidRDefault="00A47669" w:rsidP="00147874">
            <w:pPr>
              <w:pStyle w:val="Glava"/>
              <w:spacing w:before="100" w:beforeAutospacing="1"/>
              <w:rPr>
                <w:rFonts w:cstheme="minorHAnsi"/>
                <w:bCs/>
              </w:rPr>
            </w:pPr>
            <w:r w:rsidRPr="002A0D1D">
              <w:rPr>
                <w:rFonts w:cstheme="minorHAnsi"/>
                <w:bCs/>
              </w:rPr>
              <w:t>Številka javnega naročila na PJN</w:t>
            </w:r>
          </w:p>
        </w:tc>
        <w:sdt>
          <w:sdtPr>
            <w:rPr>
              <w:rFonts w:cstheme="minorHAnsi"/>
              <w:bCs/>
            </w:rPr>
            <w:id w:val="1591044147"/>
            <w:placeholder>
              <w:docPart w:val="7E555F311C2E4142A33DF94869AA59AA"/>
            </w:placeholder>
            <w:showingPlcHdr/>
            <w:text/>
          </w:sdtPr>
          <w:sdtContent>
            <w:tc>
              <w:tcPr>
                <w:tcW w:w="3630" w:type="pct"/>
                <w:gridSpan w:val="4"/>
                <w:tcBorders>
                  <w:top w:val="single" w:sz="2" w:space="0" w:color="000000"/>
                  <w:left w:val="single" w:sz="1" w:space="0" w:color="000000"/>
                  <w:bottom w:val="single" w:sz="4" w:space="0" w:color="auto"/>
                  <w:right w:val="single" w:sz="1" w:space="0" w:color="000000"/>
                </w:tcBorders>
                <w:vAlign w:val="center"/>
              </w:tcPr>
              <w:p w14:paraId="160B2D44" w14:textId="77777777" w:rsidR="00A47669" w:rsidRPr="002A0D1D" w:rsidRDefault="00A47669" w:rsidP="00147874">
                <w:pPr>
                  <w:pStyle w:val="Glava"/>
                  <w:spacing w:before="100" w:beforeAutospacing="1"/>
                  <w:rPr>
                    <w:rFonts w:cstheme="minorHAnsi"/>
                    <w:bCs/>
                  </w:rPr>
                </w:pPr>
                <w:r w:rsidRPr="002A0D1D">
                  <w:rPr>
                    <w:rStyle w:val="Besedilooznabemesta"/>
                    <w:rFonts w:cstheme="minorHAnsi"/>
                    <w:color w:val="auto"/>
                  </w:rPr>
                  <w:t>Kliknite ali tapnite tukaj, če želite vnesti besedilo.</w:t>
                </w:r>
              </w:p>
            </w:tc>
          </w:sdtContent>
        </w:sdt>
      </w:tr>
      <w:tr w:rsidR="00A47669" w:rsidRPr="002A0D1D" w14:paraId="57528955" w14:textId="77777777" w:rsidTr="00147874">
        <w:trPr>
          <w:trHeight w:val="255"/>
        </w:trPr>
        <w:tc>
          <w:tcPr>
            <w:tcW w:w="1370" w:type="pct"/>
            <w:gridSpan w:val="2"/>
            <w:tcBorders>
              <w:top w:val="single" w:sz="4" w:space="0" w:color="auto"/>
              <w:left w:val="single" w:sz="4" w:space="0" w:color="auto"/>
              <w:bottom w:val="single" w:sz="4" w:space="0" w:color="auto"/>
              <w:right w:val="single" w:sz="4" w:space="0" w:color="auto"/>
            </w:tcBorders>
            <w:vAlign w:val="center"/>
          </w:tcPr>
          <w:p w14:paraId="7AE297E1" w14:textId="77777777" w:rsidR="00A47669" w:rsidRPr="002A0D1D" w:rsidRDefault="00A47669" w:rsidP="00147874">
            <w:pPr>
              <w:pStyle w:val="Glava"/>
              <w:spacing w:before="100" w:beforeAutospacing="1"/>
              <w:rPr>
                <w:rFonts w:cstheme="minorHAnsi"/>
                <w:bCs/>
              </w:rPr>
            </w:pPr>
            <w:r w:rsidRPr="002A0D1D">
              <w:rPr>
                <w:rFonts w:cstheme="minorHAnsi"/>
                <w:bCs/>
              </w:rPr>
              <w:t>Naslov javnega naročila</w:t>
            </w:r>
          </w:p>
        </w:tc>
        <w:tc>
          <w:tcPr>
            <w:tcW w:w="3630" w:type="pct"/>
            <w:gridSpan w:val="4"/>
            <w:tcBorders>
              <w:top w:val="single" w:sz="4" w:space="0" w:color="auto"/>
              <w:left w:val="single" w:sz="4" w:space="0" w:color="auto"/>
              <w:bottom w:val="single" w:sz="4" w:space="0" w:color="auto"/>
              <w:right w:val="single" w:sz="4" w:space="0" w:color="auto"/>
            </w:tcBorders>
            <w:vAlign w:val="center"/>
          </w:tcPr>
          <w:p w14:paraId="61E989A6" w14:textId="64369614" w:rsidR="00A47669" w:rsidRPr="00394F5C" w:rsidRDefault="00A347C6" w:rsidP="00394F5C">
            <w:pPr>
              <w:keepNext/>
              <w:keepLines/>
              <w:snapToGrid w:val="0"/>
              <w:spacing w:before="100" w:beforeAutospacing="1"/>
              <w:rPr>
                <w:rFonts w:asciiTheme="minorHAnsi" w:hAnsiTheme="minorHAnsi" w:cstheme="minorHAnsi"/>
                <w:bCs/>
              </w:rPr>
            </w:pPr>
            <w:r w:rsidRPr="00373699">
              <w:rPr>
                <w:rFonts w:asciiTheme="minorHAnsi" w:hAnsiTheme="minorHAnsi" w:cstheme="minorHAnsi"/>
                <w:bCs/>
              </w:rPr>
              <w:t xml:space="preserve">TISK RAČUNOV IN </w:t>
            </w:r>
            <w:r w:rsidR="00EF5990">
              <w:rPr>
                <w:rFonts w:asciiTheme="minorHAnsi" w:hAnsiTheme="minorHAnsi" w:cstheme="minorHAnsi"/>
                <w:bCs/>
              </w:rPr>
              <w:t xml:space="preserve">IZVAJANJE </w:t>
            </w:r>
            <w:r w:rsidRPr="00373699">
              <w:rPr>
                <w:rFonts w:asciiTheme="minorHAnsi" w:hAnsiTheme="minorHAnsi" w:cstheme="minorHAnsi"/>
                <w:bCs/>
              </w:rPr>
              <w:t>POŠTNIH STORITEV</w:t>
            </w:r>
          </w:p>
        </w:tc>
      </w:tr>
      <w:tr w:rsidR="00A47669" w:rsidRPr="002A0D1D" w14:paraId="787BF30D" w14:textId="77777777" w:rsidTr="00147874">
        <w:trPr>
          <w:trHeight w:val="20"/>
        </w:trPr>
        <w:tc>
          <w:tcPr>
            <w:tcW w:w="5000" w:type="pct"/>
            <w:gridSpan w:val="6"/>
            <w:tcBorders>
              <w:top w:val="single" w:sz="4" w:space="0" w:color="auto"/>
              <w:left w:val="single" w:sz="4" w:space="0" w:color="auto"/>
              <w:bottom w:val="single" w:sz="4" w:space="0" w:color="auto"/>
              <w:right w:val="single" w:sz="4" w:space="0" w:color="auto"/>
            </w:tcBorders>
          </w:tcPr>
          <w:p w14:paraId="146B6E87" w14:textId="77777777" w:rsidR="00A47669" w:rsidRPr="002A0D1D" w:rsidRDefault="00A47669" w:rsidP="00147874">
            <w:pPr>
              <w:pStyle w:val="TableContents"/>
              <w:jc w:val="center"/>
              <w:rPr>
                <w:rFonts w:asciiTheme="minorHAnsi" w:hAnsiTheme="minorHAnsi" w:cstheme="minorHAnsi"/>
                <w:b/>
                <w:bCs/>
              </w:rPr>
            </w:pPr>
            <w:r w:rsidRPr="002A0D1D">
              <w:rPr>
                <w:rFonts w:asciiTheme="minorHAnsi" w:hAnsiTheme="minorHAnsi" w:cstheme="minorHAnsi"/>
                <w:b/>
                <w:bCs/>
              </w:rPr>
              <w:t>Podatki o fizični osebi – zastopniku ali zastopnici</w:t>
            </w:r>
          </w:p>
        </w:tc>
      </w:tr>
      <w:tr w:rsidR="00A47669" w:rsidRPr="002A0D1D" w14:paraId="1094618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6283AE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068691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46B0734"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276E97DE"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EMŠO</w:t>
            </w:r>
          </w:p>
        </w:tc>
        <w:sdt>
          <w:sdtPr>
            <w:rPr>
              <w:rFonts w:asciiTheme="minorHAnsi" w:hAnsiTheme="minorHAnsi" w:cstheme="minorHAnsi"/>
              <w:bCs/>
            </w:rPr>
            <w:id w:val="-835922082"/>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58C4E3FB"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153D5DA"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69000265"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Datum rojstva</w:t>
            </w:r>
          </w:p>
        </w:tc>
        <w:sdt>
          <w:sdtPr>
            <w:rPr>
              <w:rFonts w:asciiTheme="minorHAnsi" w:hAnsiTheme="minorHAnsi" w:cstheme="minorHAnsi"/>
              <w:bCs/>
            </w:rPr>
            <w:id w:val="-592085038"/>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4068D8D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08035ABC"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583FB79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Kraj rojstva</w:t>
            </w:r>
          </w:p>
        </w:tc>
        <w:sdt>
          <w:sdtPr>
            <w:rPr>
              <w:rFonts w:asciiTheme="minorHAnsi" w:hAnsiTheme="minorHAnsi" w:cstheme="minorHAnsi"/>
              <w:bCs/>
            </w:rPr>
            <w:id w:val="26628161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1F728920"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8E67D58"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03BC8411"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Občina rojstva</w:t>
            </w:r>
          </w:p>
        </w:tc>
        <w:sdt>
          <w:sdtPr>
            <w:rPr>
              <w:rFonts w:asciiTheme="minorHAnsi" w:hAnsiTheme="minorHAnsi" w:cstheme="minorHAnsi"/>
              <w:bCs/>
            </w:rPr>
            <w:id w:val="1761865947"/>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223224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4035136"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D636F83"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Država rojstva</w:t>
            </w:r>
          </w:p>
        </w:tc>
        <w:sdt>
          <w:sdtPr>
            <w:rPr>
              <w:rFonts w:asciiTheme="minorHAnsi" w:hAnsiTheme="minorHAnsi" w:cstheme="minorHAnsi"/>
              <w:bCs/>
            </w:rPr>
            <w:id w:val="-774331903"/>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vAlign w:val="center"/>
              </w:tcPr>
              <w:p w14:paraId="7AB9C68F"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5DA647D"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4E4F68CC"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Stalno/začasno bivališča</w:t>
            </w:r>
          </w:p>
        </w:tc>
        <w:tc>
          <w:tcPr>
            <w:tcW w:w="579" w:type="pct"/>
            <w:gridSpan w:val="2"/>
            <w:tcBorders>
              <w:top w:val="single" w:sz="4" w:space="0" w:color="auto"/>
              <w:left w:val="single" w:sz="4" w:space="0" w:color="auto"/>
              <w:bottom w:val="single" w:sz="4" w:space="0" w:color="auto"/>
              <w:right w:val="single" w:sz="4" w:space="0" w:color="auto"/>
            </w:tcBorders>
            <w:vAlign w:val="center"/>
          </w:tcPr>
          <w:p w14:paraId="57742E54"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Ulica in hišna številka</w:t>
            </w:r>
          </w:p>
        </w:tc>
        <w:sdt>
          <w:sdtPr>
            <w:rPr>
              <w:rFonts w:asciiTheme="minorHAnsi" w:hAnsiTheme="minorHAnsi" w:cstheme="minorHAnsi"/>
              <w:bCs/>
            </w:rPr>
            <w:id w:val="-476919779"/>
            <w:placeholder>
              <w:docPart w:val="0CCCFEB3C305462C80B03C218452D7BD"/>
            </w:placeholder>
            <w:showingPlcHdr/>
            <w:text/>
          </w:sdtPr>
          <w:sdtContent>
            <w:tc>
              <w:tcPr>
                <w:tcW w:w="1213" w:type="pct"/>
                <w:tcBorders>
                  <w:top w:val="single" w:sz="4" w:space="0" w:color="auto"/>
                  <w:left w:val="single" w:sz="4" w:space="0" w:color="auto"/>
                  <w:bottom w:val="single" w:sz="4" w:space="0" w:color="auto"/>
                  <w:right w:val="single" w:sz="4" w:space="0" w:color="auto"/>
                </w:tcBorders>
                <w:vAlign w:val="center"/>
              </w:tcPr>
              <w:p w14:paraId="1F222CA7"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c>
          <w:tcPr>
            <w:tcW w:w="575" w:type="pct"/>
            <w:tcBorders>
              <w:top w:val="single" w:sz="4" w:space="0" w:color="auto"/>
              <w:left w:val="single" w:sz="4" w:space="0" w:color="auto"/>
              <w:bottom w:val="single" w:sz="4" w:space="0" w:color="auto"/>
              <w:right w:val="single" w:sz="4" w:space="0" w:color="auto"/>
            </w:tcBorders>
            <w:vAlign w:val="center"/>
          </w:tcPr>
          <w:p w14:paraId="7D17B7DD"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Poštna številka in pošta</w:t>
            </w:r>
          </w:p>
        </w:tc>
        <w:sdt>
          <w:sdtPr>
            <w:rPr>
              <w:rFonts w:asciiTheme="minorHAnsi" w:hAnsiTheme="minorHAnsi" w:cstheme="minorHAnsi"/>
              <w:bCs/>
            </w:rPr>
            <w:id w:val="-1995019994"/>
            <w:placeholder>
              <w:docPart w:val="0CCCFEB3C305462C80B03C218452D7BD"/>
            </w:placeholder>
            <w:showingPlcHdr/>
            <w:text/>
          </w:sdtPr>
          <w:sdtContent>
            <w:tc>
              <w:tcPr>
                <w:tcW w:w="1278" w:type="pct"/>
                <w:tcBorders>
                  <w:top w:val="single" w:sz="4" w:space="0" w:color="auto"/>
                  <w:left w:val="single" w:sz="4" w:space="0" w:color="auto"/>
                  <w:bottom w:val="single" w:sz="4" w:space="0" w:color="auto"/>
                  <w:right w:val="single" w:sz="4" w:space="0" w:color="auto"/>
                </w:tcBorders>
                <w:vAlign w:val="center"/>
              </w:tcPr>
              <w:p w14:paraId="11F59824"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4CB51462" w14:textId="77777777" w:rsidTr="00147874">
        <w:trPr>
          <w:trHeight w:val="20"/>
        </w:trPr>
        <w:tc>
          <w:tcPr>
            <w:tcW w:w="1354" w:type="pct"/>
            <w:tcBorders>
              <w:top w:val="single" w:sz="4" w:space="0" w:color="auto"/>
              <w:left w:val="single" w:sz="4" w:space="0" w:color="auto"/>
              <w:bottom w:val="single" w:sz="4" w:space="0" w:color="auto"/>
              <w:right w:val="single" w:sz="4" w:space="0" w:color="auto"/>
            </w:tcBorders>
          </w:tcPr>
          <w:p w14:paraId="764DC6DB"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Državljanstvo</w:t>
            </w:r>
          </w:p>
        </w:tc>
        <w:sdt>
          <w:sdtPr>
            <w:rPr>
              <w:rFonts w:asciiTheme="minorHAnsi" w:hAnsiTheme="minorHAnsi" w:cstheme="minorHAnsi"/>
              <w:bCs/>
            </w:rPr>
            <w:id w:val="-1103257135"/>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20D2A949"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183A3F67" w14:textId="77777777" w:rsidTr="00147874">
        <w:tc>
          <w:tcPr>
            <w:tcW w:w="1354" w:type="pct"/>
            <w:tcBorders>
              <w:top w:val="single" w:sz="4" w:space="0" w:color="auto"/>
              <w:left w:val="single" w:sz="4" w:space="0" w:color="auto"/>
              <w:bottom w:val="single" w:sz="4" w:space="0" w:color="auto"/>
              <w:right w:val="single" w:sz="4" w:space="0" w:color="auto"/>
            </w:tcBorders>
          </w:tcPr>
          <w:p w14:paraId="59DBDCA6"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Dekliški priimek</w:t>
            </w:r>
          </w:p>
        </w:tc>
        <w:sdt>
          <w:sdtPr>
            <w:rPr>
              <w:rFonts w:asciiTheme="minorHAnsi" w:hAnsiTheme="minorHAnsi" w:cstheme="minorHAnsi"/>
              <w:bCs/>
            </w:rPr>
            <w:id w:val="1106925711"/>
            <w:placeholder>
              <w:docPart w:val="0CCCFEB3C305462C80B03C218452D7BD"/>
            </w:placeholder>
            <w:showingPlcHdr/>
            <w:text/>
          </w:sdtPr>
          <w:sdtContent>
            <w:tc>
              <w:tcPr>
                <w:tcW w:w="3646" w:type="pct"/>
                <w:gridSpan w:val="5"/>
                <w:tcBorders>
                  <w:top w:val="single" w:sz="4" w:space="0" w:color="auto"/>
                  <w:left w:val="single" w:sz="4" w:space="0" w:color="auto"/>
                  <w:bottom w:val="single" w:sz="4" w:space="0" w:color="auto"/>
                  <w:right w:val="single" w:sz="4" w:space="0" w:color="auto"/>
                </w:tcBorders>
              </w:tcPr>
              <w:p w14:paraId="62ACBF78" w14:textId="77777777" w:rsidR="00A47669" w:rsidRPr="002A0D1D" w:rsidRDefault="00A47669" w:rsidP="00147874">
                <w:pPr>
                  <w:pStyle w:val="TableContents"/>
                  <w:rPr>
                    <w:rFonts w:asciiTheme="minorHAnsi" w:hAnsiTheme="minorHAnsi" w:cstheme="minorHAnsi"/>
                    <w:bCs/>
                  </w:rPr>
                </w:pPr>
                <w:r w:rsidRPr="002A0D1D">
                  <w:rPr>
                    <w:rStyle w:val="Besedilooznabemesta"/>
                    <w:rFonts w:asciiTheme="minorHAnsi" w:hAnsiTheme="minorHAnsi" w:cstheme="minorHAnsi"/>
                    <w:color w:val="auto"/>
                  </w:rPr>
                  <w:t>Kliknite ali tapnite tukaj, če želite vnesti besedilo.</w:t>
                </w:r>
              </w:p>
            </w:tc>
          </w:sdtContent>
        </w:sdt>
      </w:tr>
      <w:tr w:rsidR="00A47669" w:rsidRPr="002A0D1D" w14:paraId="359D30A0" w14:textId="77777777" w:rsidTr="00147874">
        <w:tc>
          <w:tcPr>
            <w:tcW w:w="1354" w:type="pct"/>
            <w:tcBorders>
              <w:top w:val="single" w:sz="4" w:space="0" w:color="auto"/>
              <w:left w:val="single" w:sz="4" w:space="0" w:color="auto"/>
              <w:bottom w:val="single" w:sz="4" w:space="0" w:color="auto"/>
              <w:right w:val="single" w:sz="4" w:space="0" w:color="auto"/>
            </w:tcBorders>
            <w:vAlign w:val="center"/>
          </w:tcPr>
          <w:p w14:paraId="0D9F1FF9" w14:textId="77777777"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Namen izdaje potrdila</w:t>
            </w:r>
          </w:p>
        </w:tc>
        <w:tc>
          <w:tcPr>
            <w:tcW w:w="3646" w:type="pct"/>
            <w:gridSpan w:val="5"/>
            <w:tcBorders>
              <w:top w:val="single" w:sz="4" w:space="0" w:color="auto"/>
              <w:left w:val="single" w:sz="4" w:space="0" w:color="auto"/>
              <w:bottom w:val="single" w:sz="4" w:space="0" w:color="auto"/>
              <w:right w:val="single" w:sz="4" w:space="0" w:color="auto"/>
            </w:tcBorders>
          </w:tcPr>
          <w:p w14:paraId="2C9A46DC" w14:textId="5C3279B8" w:rsidR="00A47669" w:rsidRPr="002A0D1D" w:rsidRDefault="00A47669" w:rsidP="00147874">
            <w:pPr>
              <w:pStyle w:val="TableContents"/>
              <w:rPr>
                <w:rFonts w:asciiTheme="minorHAnsi" w:hAnsiTheme="minorHAnsi" w:cstheme="minorHAnsi"/>
                <w:bCs/>
              </w:rPr>
            </w:pPr>
            <w:r w:rsidRPr="002A0D1D">
              <w:rPr>
                <w:rFonts w:asciiTheme="minorHAnsi" w:hAnsiTheme="minorHAnsi" w:cstheme="minorHAnsi"/>
                <w:bCs/>
              </w:rPr>
              <w:t xml:space="preserve">Preverjanje izpolnjevanja pogojev v postopku oddaje </w:t>
            </w:r>
            <w:r w:rsidR="002E0008">
              <w:rPr>
                <w:rFonts w:asciiTheme="minorHAnsi" w:hAnsiTheme="minorHAnsi" w:cstheme="minorHAnsi"/>
                <w:bCs/>
              </w:rPr>
              <w:t>ponudbe</w:t>
            </w:r>
            <w:r w:rsidRPr="002A0D1D">
              <w:rPr>
                <w:rFonts w:asciiTheme="minorHAnsi" w:hAnsiTheme="minorHAnsi" w:cstheme="minorHAnsi"/>
                <w:bCs/>
              </w:rPr>
              <w:t xml:space="preserve"> zgoraj navedenega javnega naročila.</w:t>
            </w:r>
          </w:p>
        </w:tc>
      </w:tr>
    </w:tbl>
    <w:p w14:paraId="6A5F47A2" w14:textId="77777777" w:rsidR="00A47669" w:rsidRPr="002A0D1D" w:rsidRDefault="00A47669" w:rsidP="00A47669">
      <w:pPr>
        <w:rPr>
          <w:rFonts w:asciiTheme="minorHAnsi" w:hAnsiTheme="minorHAnsi" w:cstheme="minorHAnsi"/>
          <w:sz w:val="22"/>
          <w:szCs w:val="22"/>
        </w:rPr>
      </w:pPr>
    </w:p>
    <w:p w14:paraId="644C0610" w14:textId="0D6313FB" w:rsidR="00A47669" w:rsidRPr="002A0D1D" w:rsidRDefault="00A47669" w:rsidP="00A47669">
      <w:pPr>
        <w:jc w:val="both"/>
        <w:rPr>
          <w:rFonts w:asciiTheme="minorHAnsi" w:hAnsiTheme="minorHAnsi" w:cstheme="minorHAnsi"/>
          <w:sz w:val="22"/>
          <w:szCs w:val="22"/>
        </w:rPr>
      </w:pPr>
      <w:r w:rsidRPr="002A0D1D">
        <w:rPr>
          <w:rFonts w:asciiTheme="minorHAnsi" w:hAnsiTheme="minorHAnsi" w:cstheme="minorHAnsi"/>
          <w:sz w:val="22"/>
          <w:szCs w:val="22"/>
        </w:rPr>
        <w:t>Spodaj podpisani pooblastitelj ali pooblastiteljica, pooblaščam naročnika</w:t>
      </w:r>
      <w:r w:rsidR="000E48C6" w:rsidRPr="00563CBF">
        <w:rPr>
          <w:rFonts w:asciiTheme="minorHAnsi" w:hAnsiTheme="minorHAnsi" w:cstheme="minorHAnsi"/>
          <w:sz w:val="22"/>
          <w:szCs w:val="22"/>
        </w:rPr>
        <w:t xml:space="preserve"> EKO-PARK d.o.o. Lendava OKO-PARK Kft. Lendva, Glavna ulica 109, 9220 Lendava</w:t>
      </w:r>
      <w:r w:rsidRPr="002A0D1D">
        <w:rPr>
          <w:rFonts w:asciiTheme="minorHAnsi" w:hAnsiTheme="minorHAnsi" w:cstheme="minorHAnsi"/>
          <w:sz w:val="22"/>
          <w:szCs w:val="22"/>
        </w:rPr>
        <w:t>, da za potrebe izvedbe predmetnega javnega naročila pridobi vse potrebne podatke oz. potrdilo iz kazenske evidence fizičnih oseb Ministrstva za pravosodje RS.</w:t>
      </w:r>
    </w:p>
    <w:p w14:paraId="53918973"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p>
    <w:p w14:paraId="1152E15D"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V/na ________________, dne __________</w:t>
      </w:r>
    </w:p>
    <w:p w14:paraId="339C656F" w14:textId="77777777" w:rsidR="00A47669" w:rsidRPr="002A0D1D" w:rsidRDefault="00A47669" w:rsidP="00A47669">
      <w:pPr>
        <w:keepNext/>
        <w:keepLines/>
        <w:tabs>
          <w:tab w:val="left" w:pos="536"/>
        </w:tabs>
        <w:spacing w:before="51" w:after="240"/>
        <w:jc w:val="both"/>
        <w:rPr>
          <w:rFonts w:asciiTheme="minorHAnsi" w:hAnsiTheme="minorHAnsi" w:cstheme="minorHAnsi"/>
          <w:bCs/>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Ime in priimek:</w:t>
      </w:r>
    </w:p>
    <w:p w14:paraId="11EC1317" w14:textId="77777777" w:rsidR="00A47669" w:rsidRPr="002A0D1D" w:rsidRDefault="00A47669" w:rsidP="00A47669">
      <w:pPr>
        <w:keepNext/>
        <w:keepLines/>
        <w:tabs>
          <w:tab w:val="left" w:pos="536"/>
        </w:tabs>
        <w:spacing w:before="51" w:after="240"/>
        <w:jc w:val="both"/>
        <w:rPr>
          <w:rFonts w:asciiTheme="minorHAnsi" w:hAnsiTheme="minorHAnsi" w:cstheme="minorHAnsi"/>
          <w:sz w:val="22"/>
          <w:szCs w:val="22"/>
        </w:rPr>
      </w:pP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r>
      <w:r w:rsidRPr="002A0D1D">
        <w:rPr>
          <w:rFonts w:asciiTheme="minorHAnsi" w:hAnsiTheme="minorHAnsi" w:cstheme="minorHAnsi"/>
          <w:bCs/>
          <w:sz w:val="22"/>
          <w:szCs w:val="22"/>
        </w:rPr>
        <w:tab/>
        <w:t>Podpis:</w:t>
      </w:r>
    </w:p>
    <w:p w14:paraId="28A522F0" w14:textId="77777777" w:rsidR="00A47669" w:rsidRDefault="00A47669" w:rsidP="00A47669">
      <w:pPr>
        <w:rPr>
          <w:rFonts w:asciiTheme="minorHAnsi" w:hAnsiTheme="minorHAnsi" w:cstheme="minorHAnsi"/>
          <w:b/>
          <w:i/>
        </w:rPr>
      </w:pPr>
    </w:p>
    <w:p w14:paraId="623A12E6" w14:textId="77777777" w:rsidR="00A47669" w:rsidRDefault="00A47669" w:rsidP="00A47669">
      <w:pPr>
        <w:rPr>
          <w:rFonts w:asciiTheme="minorHAnsi" w:hAnsiTheme="minorHAnsi" w:cstheme="minorHAnsi"/>
          <w:b/>
          <w:i/>
        </w:rPr>
      </w:pPr>
    </w:p>
    <w:p w14:paraId="68F3E6DB" w14:textId="77777777" w:rsidR="00A47669" w:rsidRDefault="00A47669" w:rsidP="00A47669">
      <w:pPr>
        <w:rPr>
          <w:rFonts w:asciiTheme="minorHAnsi" w:hAnsiTheme="minorHAnsi" w:cstheme="minorHAnsi"/>
          <w:b/>
          <w:i/>
        </w:rPr>
      </w:pPr>
    </w:p>
    <w:p w14:paraId="6FEC4F9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7B5A972" w14:textId="77777777" w:rsidR="00A47669" w:rsidRPr="002A0D1D" w:rsidRDefault="00A47669" w:rsidP="00A47669">
      <w:pPr>
        <w:rPr>
          <w:rFonts w:asciiTheme="minorHAnsi" w:hAnsiTheme="minorHAnsi" w:cstheme="minorHAnsi"/>
          <w:b/>
          <w:i/>
        </w:rPr>
      </w:pPr>
      <w:r w:rsidRPr="002A0D1D">
        <w:rPr>
          <w:rFonts w:asciiTheme="minorHAnsi" w:hAnsiTheme="minorHAnsi" w:cstheme="minorHAnsi"/>
          <w:b/>
          <w:i/>
        </w:rPr>
        <w:lastRenderedPageBreak/>
        <w:t>OBR-3</w:t>
      </w:r>
    </w:p>
    <w:p w14:paraId="6F325BBE" w14:textId="77777777" w:rsidR="009770B9" w:rsidRDefault="009770B9" w:rsidP="00A47669">
      <w:pPr>
        <w:pStyle w:val="Heading"/>
        <w:rPr>
          <w:rFonts w:asciiTheme="minorHAnsi" w:hAnsiTheme="minorHAnsi" w:cstheme="minorHAnsi"/>
          <w:sz w:val="24"/>
        </w:rPr>
      </w:pPr>
    </w:p>
    <w:p w14:paraId="79F68659" w14:textId="77777777" w:rsidR="00A47669" w:rsidRPr="002A0D1D" w:rsidRDefault="00A47669" w:rsidP="00A47669">
      <w:pPr>
        <w:pStyle w:val="Heading"/>
        <w:rPr>
          <w:rFonts w:asciiTheme="minorHAnsi" w:hAnsiTheme="minorHAnsi" w:cstheme="minorHAnsi"/>
          <w:sz w:val="24"/>
        </w:rPr>
      </w:pPr>
      <w:r w:rsidRPr="002A0D1D">
        <w:rPr>
          <w:rFonts w:asciiTheme="minorHAnsi" w:hAnsiTheme="minorHAnsi" w:cstheme="minorHAnsi"/>
          <w:sz w:val="24"/>
        </w:rPr>
        <w:t>PODIZVAJALCI V PONUDBI</w:t>
      </w:r>
      <w:r w:rsidRPr="002A0D1D">
        <w:rPr>
          <w:rFonts w:asciiTheme="minorHAnsi" w:hAnsiTheme="minorHAnsi" w:cstheme="minorHAnsi"/>
          <w:sz w:val="24"/>
          <w:vertAlign w:val="superscript"/>
        </w:rPr>
        <w:footnoteReference w:id="3"/>
      </w:r>
    </w:p>
    <w:p w14:paraId="018D0E21" w14:textId="4D1237CD" w:rsidR="00A47669" w:rsidRPr="002A0D1D" w:rsidRDefault="00A47669" w:rsidP="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2A0D1D">
        <w:rPr>
          <w:rFonts w:asciiTheme="minorHAnsi" w:hAnsiTheme="minorHAnsi" w:cstheme="minorHAnsi"/>
          <w:b/>
        </w:rPr>
        <w:t>»</w:t>
      </w:r>
      <w:r w:rsidR="00A347C6" w:rsidRPr="00373699">
        <w:rPr>
          <w:rFonts w:asciiTheme="minorHAnsi" w:hAnsiTheme="minorHAnsi" w:cstheme="minorHAnsi"/>
          <w:bCs/>
        </w:rPr>
        <w:t xml:space="preserve">TISK RAČUNOV IN </w:t>
      </w:r>
      <w:r w:rsidR="00EF5990">
        <w:rPr>
          <w:rFonts w:asciiTheme="minorHAnsi" w:hAnsiTheme="minorHAnsi" w:cstheme="minorHAnsi"/>
          <w:bCs/>
        </w:rPr>
        <w:t xml:space="preserve">IZVAJANJE </w:t>
      </w:r>
      <w:r w:rsidR="00A347C6" w:rsidRPr="00373699">
        <w:rPr>
          <w:rFonts w:asciiTheme="minorHAnsi" w:hAnsiTheme="minorHAnsi" w:cstheme="minorHAnsi"/>
          <w:bCs/>
        </w:rPr>
        <w:t>POŠTNIH STORITEV</w:t>
      </w:r>
      <w:r w:rsidRPr="002A0D1D">
        <w:rPr>
          <w:rFonts w:asciiTheme="minorHAnsi" w:hAnsiTheme="minorHAnsi" w:cstheme="minorHAnsi"/>
          <w:b/>
        </w:rPr>
        <w:t>«</w:t>
      </w:r>
    </w:p>
    <w:p w14:paraId="1B63BCF7" w14:textId="77777777" w:rsidR="00A47669" w:rsidRPr="002A0D1D" w:rsidRDefault="00A47669" w:rsidP="00A47669">
      <w:pPr>
        <w:pStyle w:val="Telobesedila"/>
        <w:jc w:val="center"/>
        <w:rPr>
          <w:rFonts w:asciiTheme="minorHAnsi" w:hAnsiTheme="minorHAnsi" w:cstheme="minorHAnsi"/>
          <w:b/>
          <w:bCs/>
          <w:i w:val="0"/>
          <w:kern w:val="0"/>
          <w:sz w:val="24"/>
          <w:szCs w:val="24"/>
          <w:lang w:val="x-none" w:eastAsia="zh-CN" w:bidi="ar-SA"/>
        </w:rPr>
      </w:pPr>
    </w:p>
    <w:p w14:paraId="5C55135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Ponudnik: </w:t>
      </w:r>
      <w:sdt>
        <w:sdtPr>
          <w:rPr>
            <w:rFonts w:asciiTheme="minorHAnsi" w:hAnsiTheme="minorHAnsi" w:cstheme="minorHAnsi"/>
          </w:rPr>
          <w:id w:val="-10981665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46D2E99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podizvajalca: </w:t>
      </w:r>
      <w:sdt>
        <w:sdtPr>
          <w:rPr>
            <w:rFonts w:asciiTheme="minorHAnsi" w:hAnsiTheme="minorHAnsi" w:cstheme="minorHAnsi"/>
          </w:rPr>
          <w:id w:val="-90260349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24595D2B"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Naslov: </w:t>
      </w:r>
      <w:sdt>
        <w:sdtPr>
          <w:rPr>
            <w:rFonts w:asciiTheme="minorHAnsi" w:hAnsiTheme="minorHAnsi" w:cstheme="minorHAnsi"/>
          </w:rPr>
          <w:id w:val="-139111159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1357FD6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321922830"/>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1A06C5F"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Davčna številka:</w:t>
      </w:r>
      <w:sdt>
        <w:sdtPr>
          <w:rPr>
            <w:rFonts w:asciiTheme="minorHAnsi" w:hAnsiTheme="minorHAnsi" w:cstheme="minorHAnsi"/>
          </w:rPr>
          <w:id w:val="41482270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26A553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Transakcijski račun:</w:t>
      </w:r>
      <w:sdt>
        <w:sdtPr>
          <w:rPr>
            <w:rFonts w:asciiTheme="minorHAnsi" w:hAnsiTheme="minorHAnsi" w:cstheme="minorHAnsi"/>
          </w:rPr>
          <w:id w:val="-2000797002"/>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74535373"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Zakoniti zastopniki:</w:t>
      </w:r>
      <w:sdt>
        <w:sdtPr>
          <w:rPr>
            <w:rFonts w:asciiTheme="minorHAnsi" w:hAnsiTheme="minorHAnsi" w:cstheme="minorHAnsi"/>
          </w:rPr>
          <w:id w:val="-1638952911"/>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p>
    <w:p w14:paraId="3BB55F62"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Vrsta storitev ali dobav, ki jih bo izvedel podizvajalec: </w:t>
      </w:r>
      <w:sdt>
        <w:sdtPr>
          <w:rPr>
            <w:rFonts w:asciiTheme="minorHAnsi" w:hAnsiTheme="minorHAnsi" w:cstheme="minorHAnsi"/>
          </w:rPr>
          <w:id w:val="241068096"/>
          <w:placeholder>
            <w:docPart w:val="B48E6C87AB9D4E30AAAE0194C0AA55B6"/>
          </w:placeholder>
          <w:showingPlcHdr/>
        </w:sdtPr>
        <w:sdtContent>
          <w:r w:rsidRPr="002A0D1D">
            <w:rPr>
              <w:rStyle w:val="Besedilooznabemesta"/>
              <w:rFonts w:asciiTheme="minorHAnsi" w:hAnsiTheme="minorHAnsi" w:cstheme="minorHAnsi"/>
              <w:color w:val="auto"/>
            </w:rPr>
            <w:t>Kliknite ali tapnite tukaj, če želite vnesti besedilo.</w:t>
          </w:r>
        </w:sdtContent>
      </w:sdt>
    </w:p>
    <w:p w14:paraId="38190F24"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Vrednost storitev ali dobav brez DPZP: </w:t>
      </w:r>
      <w:sdt>
        <w:sdtPr>
          <w:rPr>
            <w:rFonts w:asciiTheme="minorHAnsi" w:hAnsiTheme="minorHAnsi" w:cstheme="minorHAnsi"/>
          </w:rPr>
          <w:id w:val="-964348837"/>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EUR</w:t>
      </w:r>
    </w:p>
    <w:p w14:paraId="3466981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Ocenjen delež podizvajalca pri celotni izvedbi naročila:</w:t>
      </w:r>
      <w:sdt>
        <w:sdtPr>
          <w:rPr>
            <w:rFonts w:asciiTheme="minorHAnsi" w:hAnsiTheme="minorHAnsi" w:cstheme="minorHAnsi"/>
          </w:rPr>
          <w:id w:val="-577129868"/>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5EE4A2A9" w14:textId="77777777" w:rsidR="00A47669" w:rsidRPr="002A0D1D" w:rsidRDefault="00A47669" w:rsidP="00A47669">
      <w:pPr>
        <w:jc w:val="both"/>
        <w:rPr>
          <w:rFonts w:asciiTheme="minorHAnsi" w:hAnsiTheme="minorHAnsi" w:cstheme="minorHAnsi"/>
          <w:i/>
        </w:rPr>
      </w:pPr>
    </w:p>
    <w:p w14:paraId="0441091C" w14:textId="77777777" w:rsidR="00A47669" w:rsidRPr="002A0D1D" w:rsidRDefault="00A47669" w:rsidP="00A47669">
      <w:pPr>
        <w:jc w:val="both"/>
        <w:rPr>
          <w:rFonts w:asciiTheme="minorHAnsi" w:hAnsiTheme="minorHAnsi" w:cstheme="minorHAnsi"/>
        </w:rPr>
      </w:pPr>
    </w:p>
    <w:p w14:paraId="4E073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 skladu s petim odstavkom 94. člena ZJN-3 zahtevamo neposredno plačilo s strani naročnika.</w:t>
      </w:r>
    </w:p>
    <w:p w14:paraId="05DEDE41"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i/>
        </w:rPr>
        <w:t xml:space="preserve">(ustrezno označite): </w:t>
      </w:r>
      <w:r w:rsidRPr="002A0D1D">
        <w:rPr>
          <w:rFonts w:asciiTheme="minorHAnsi" w:hAnsiTheme="minorHAnsi" w:cstheme="minorHAnsi"/>
          <w:i/>
        </w:rPr>
        <w:tab/>
      </w:r>
    </w:p>
    <w:p w14:paraId="520114D7" w14:textId="77777777" w:rsidR="00A47669" w:rsidRDefault="00000000" w:rsidP="00A47669">
      <w:pPr>
        <w:spacing w:before="60" w:after="60"/>
        <w:jc w:val="center"/>
        <w:rPr>
          <w:rFonts w:asciiTheme="minorHAnsi" w:hAnsiTheme="minorHAnsi" w:cstheme="minorHAnsi"/>
        </w:rPr>
      </w:pPr>
      <w:sdt>
        <w:sdtPr>
          <w:rPr>
            <w:rFonts w:asciiTheme="minorHAnsi" w:hAnsiTheme="minorHAnsi" w:cstheme="minorHAnsi"/>
          </w:rPr>
          <w:id w:val="1865325548"/>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DA </w:t>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r w:rsidR="00A47669" w:rsidRPr="002A0D1D">
        <w:rPr>
          <w:rFonts w:asciiTheme="minorHAnsi" w:hAnsiTheme="minorHAnsi" w:cstheme="minorHAnsi"/>
        </w:rPr>
        <w:tab/>
      </w:r>
      <w:sdt>
        <w:sdtPr>
          <w:rPr>
            <w:rFonts w:asciiTheme="minorHAnsi" w:hAnsiTheme="minorHAnsi" w:cstheme="minorHAnsi"/>
          </w:rPr>
          <w:id w:val="347998576"/>
          <w14:checkbox>
            <w14:checked w14:val="0"/>
            <w14:checkedState w14:val="2612" w14:font="MS Gothic"/>
            <w14:uncheckedState w14:val="2610" w14:font="MS Gothic"/>
          </w14:checkbox>
        </w:sdtPr>
        <w:sdtContent>
          <w:r w:rsidR="00A47669" w:rsidRPr="002A0D1D">
            <w:rPr>
              <w:rFonts w:ascii="Segoe UI Symbol" w:eastAsia="MS Gothic" w:hAnsi="Segoe UI Symbol" w:cs="Segoe UI Symbol"/>
            </w:rPr>
            <w:t>☐</w:t>
          </w:r>
        </w:sdtContent>
      </w:sdt>
      <w:r w:rsidR="00A47669" w:rsidRPr="002A0D1D">
        <w:rPr>
          <w:rFonts w:asciiTheme="minorHAnsi" w:hAnsiTheme="minorHAnsi" w:cstheme="minorHAnsi"/>
        </w:rPr>
        <w:t xml:space="preserve">NE </w:t>
      </w:r>
    </w:p>
    <w:p w14:paraId="0E8962E9" w14:textId="77777777" w:rsidR="00A47669" w:rsidRPr="002A0D1D" w:rsidRDefault="00A47669" w:rsidP="00A47669">
      <w:pPr>
        <w:spacing w:before="60" w:after="60"/>
        <w:jc w:val="center"/>
        <w:rPr>
          <w:rFonts w:asciiTheme="minorHAnsi" w:hAnsiTheme="minorHAnsi" w:cstheme="minorHAnsi"/>
        </w:rPr>
      </w:pPr>
    </w:p>
    <w:p w14:paraId="47A44036" w14:textId="3E207EE8"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165F7">
        <w:rPr>
          <w:rFonts w:asciiTheme="minorHAnsi" w:hAnsiTheme="minorHAnsi" w:cstheme="minorHAnsi"/>
        </w:rPr>
        <w:t>okvirnega sporazuma</w:t>
      </w:r>
      <w:r w:rsidRPr="002A0D1D">
        <w:rPr>
          <w:rFonts w:asciiTheme="minorHAnsi" w:hAnsiTheme="minorHAnsi" w:cstheme="minorHAnsi"/>
        </w:rPr>
        <w:t>.</w:t>
      </w:r>
    </w:p>
    <w:p w14:paraId="034040F8" w14:textId="77777777" w:rsidR="00A47669" w:rsidRPr="002A0D1D" w:rsidRDefault="00A47669" w:rsidP="00A47669">
      <w:pPr>
        <w:jc w:val="both"/>
        <w:rPr>
          <w:rFonts w:asciiTheme="minorHAnsi" w:hAnsiTheme="minorHAnsi" w:cstheme="minorHAnsi"/>
        </w:rPr>
      </w:pPr>
    </w:p>
    <w:p w14:paraId="53092C68" w14:textId="77777777" w:rsidR="00A47669" w:rsidRPr="002A0D1D" w:rsidRDefault="00A47669" w:rsidP="00A47669">
      <w:pPr>
        <w:jc w:val="both"/>
        <w:rPr>
          <w:rFonts w:asciiTheme="minorHAnsi" w:hAnsiTheme="minorHAnsi" w:cstheme="minorHAnsi"/>
        </w:rPr>
      </w:pPr>
    </w:p>
    <w:p w14:paraId="21F9621C" w14:textId="77777777" w:rsidR="00A47669" w:rsidRPr="002A0D1D" w:rsidRDefault="00A47669" w:rsidP="00A47669">
      <w:pPr>
        <w:rPr>
          <w:rFonts w:asciiTheme="minorHAnsi" w:hAnsiTheme="minorHAnsi" w:cstheme="minorHAnsi"/>
        </w:rPr>
      </w:pPr>
      <w:r w:rsidRPr="002A0D1D">
        <w:rPr>
          <w:rFonts w:asciiTheme="minorHAnsi" w:hAnsiTheme="minorHAnsi" w:cstheme="minorHAnsi"/>
        </w:rPr>
        <w:t xml:space="preserve">Datum: </w:t>
      </w:r>
      <w:sdt>
        <w:sdtPr>
          <w:rPr>
            <w:rFonts w:asciiTheme="minorHAnsi" w:hAnsiTheme="minorHAnsi" w:cstheme="minorHAnsi"/>
          </w:rPr>
          <w:id w:val="1398466756"/>
          <w:placeholder>
            <w:docPart w:val="B48E6C87AB9D4E30AAAE0194C0AA55B6"/>
          </w:placeholder>
          <w:showingPlcHdr/>
          <w:text/>
        </w:sdtPr>
        <w:sdtContent>
          <w:r w:rsidRPr="002A0D1D">
            <w:rPr>
              <w:rStyle w:val="Besedilooznabemesta"/>
              <w:rFonts w:asciiTheme="minorHAnsi" w:hAnsiTheme="minorHAnsi" w:cstheme="minorHAnsi"/>
              <w:color w:val="auto"/>
            </w:rPr>
            <w:t>Kliknite ali tapnite tukaj, če želite vnesti besedilo.</w:t>
          </w:r>
        </w:sdtContent>
      </w:sdt>
      <w:r w:rsidRPr="002A0D1D">
        <w:rPr>
          <w:rFonts w:asciiTheme="minorHAnsi" w:hAnsiTheme="minorHAnsi" w:cstheme="minorHAnsi"/>
        </w:rPr>
        <w:t xml:space="preserve">            </w:t>
      </w:r>
    </w:p>
    <w:p w14:paraId="77358BDC" w14:textId="77777777" w:rsidR="00A47669" w:rsidRDefault="00A47669" w:rsidP="00A47669">
      <w:pPr>
        <w:rPr>
          <w:rFonts w:asciiTheme="minorHAnsi" w:hAnsiTheme="minorHAnsi" w:cstheme="minorHAnsi"/>
        </w:rPr>
      </w:pPr>
    </w:p>
    <w:p w14:paraId="5C435FE5" w14:textId="77777777" w:rsidR="00A47669" w:rsidRDefault="00A47669" w:rsidP="00A47669">
      <w:pPr>
        <w:rPr>
          <w:rFonts w:asciiTheme="minorHAnsi" w:hAnsiTheme="minorHAnsi" w:cstheme="minorHAnsi"/>
        </w:rPr>
      </w:pPr>
    </w:p>
    <w:p w14:paraId="1FC2C077" w14:textId="77777777" w:rsidR="00A47669" w:rsidRPr="002A0D1D" w:rsidRDefault="00A47669" w:rsidP="00A47669">
      <w:pPr>
        <w:rPr>
          <w:rFonts w:asciiTheme="minorHAnsi" w:hAnsiTheme="minorHAnsi" w:cstheme="minorHAnsi"/>
        </w:rPr>
      </w:pPr>
    </w:p>
    <w:p w14:paraId="0D5E5AC4" w14:textId="77777777" w:rsidR="00A47669" w:rsidRPr="002A0D1D" w:rsidRDefault="00A47669" w:rsidP="00A47669">
      <w:pPr>
        <w:ind w:left="2832" w:firstLine="708"/>
        <w:jc w:val="center"/>
        <w:rPr>
          <w:rFonts w:asciiTheme="minorHAnsi" w:hAnsiTheme="minorHAnsi" w:cstheme="minorHAnsi"/>
        </w:rPr>
      </w:pPr>
      <w:r w:rsidRPr="002A0D1D">
        <w:rPr>
          <w:rFonts w:asciiTheme="minorHAnsi" w:hAnsiTheme="minorHAnsi" w:cstheme="minorHAnsi"/>
        </w:rPr>
        <w:t>Žig in podpis podizvajalca:</w:t>
      </w:r>
    </w:p>
    <w:p w14:paraId="77CCDA41" w14:textId="77777777" w:rsidR="00A47669" w:rsidRDefault="00A47669" w:rsidP="00A47669">
      <w:pPr>
        <w:jc w:val="both"/>
        <w:rPr>
          <w:rFonts w:asciiTheme="minorHAnsi" w:hAnsiTheme="minorHAnsi" w:cstheme="minorHAnsi"/>
          <w:i/>
        </w:rPr>
      </w:pPr>
    </w:p>
    <w:p w14:paraId="08DDF3A4" w14:textId="77777777" w:rsidR="00A47669" w:rsidRDefault="00A47669" w:rsidP="00A47669">
      <w:pPr>
        <w:jc w:val="both"/>
        <w:rPr>
          <w:rFonts w:asciiTheme="minorHAnsi" w:hAnsiTheme="minorHAnsi" w:cstheme="minorHAnsi"/>
          <w:i/>
        </w:rPr>
      </w:pPr>
    </w:p>
    <w:p w14:paraId="45D89027" w14:textId="77777777" w:rsidR="00A47669" w:rsidRDefault="00A47669" w:rsidP="00A47669">
      <w:pPr>
        <w:jc w:val="both"/>
        <w:rPr>
          <w:rFonts w:asciiTheme="minorHAnsi" w:hAnsiTheme="minorHAnsi" w:cstheme="minorHAnsi"/>
          <w:i/>
        </w:rPr>
      </w:pPr>
    </w:p>
    <w:p w14:paraId="201EFD24" w14:textId="77777777" w:rsidR="00A47669" w:rsidRDefault="00A47669" w:rsidP="00A47669">
      <w:pPr>
        <w:jc w:val="both"/>
        <w:rPr>
          <w:rFonts w:asciiTheme="minorHAnsi" w:hAnsiTheme="minorHAnsi" w:cstheme="minorHAnsi"/>
          <w:i/>
        </w:rPr>
      </w:pPr>
    </w:p>
    <w:p w14:paraId="5FE200CE" w14:textId="77777777" w:rsidR="00A47669" w:rsidRDefault="00A47669" w:rsidP="00A47669">
      <w:pPr>
        <w:rPr>
          <w:rFonts w:asciiTheme="minorHAnsi" w:hAnsiTheme="minorHAnsi" w:cstheme="minorHAnsi"/>
          <w:b/>
          <w:i/>
        </w:rPr>
      </w:pPr>
    </w:p>
    <w:p w14:paraId="7C45B78C" w14:textId="77777777" w:rsidR="00A47669" w:rsidRDefault="00A47669" w:rsidP="00A47669">
      <w:pPr>
        <w:rPr>
          <w:rFonts w:asciiTheme="minorHAnsi" w:hAnsiTheme="minorHAnsi" w:cstheme="minorHAnsi"/>
          <w:b/>
          <w:i/>
        </w:rPr>
      </w:pPr>
    </w:p>
    <w:p w14:paraId="199F7876" w14:textId="77777777" w:rsidR="009770B9" w:rsidRDefault="009770B9" w:rsidP="00A47669">
      <w:pPr>
        <w:rPr>
          <w:rFonts w:asciiTheme="minorHAnsi" w:hAnsiTheme="minorHAnsi" w:cstheme="minorHAnsi"/>
          <w:b/>
          <w:i/>
        </w:rPr>
      </w:pPr>
    </w:p>
    <w:p w14:paraId="15DD116C"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5CF22BCF" w14:textId="77777777" w:rsidR="00A47669" w:rsidRPr="002A0D1D" w:rsidRDefault="00A47669" w:rsidP="00A47669">
      <w:pPr>
        <w:autoSpaceDE w:val="0"/>
        <w:autoSpaceDN w:val="0"/>
        <w:adjustRightInd w:val="0"/>
        <w:rPr>
          <w:rFonts w:asciiTheme="minorHAnsi" w:hAnsiTheme="minorHAnsi" w:cstheme="minorHAnsi"/>
          <w:b/>
          <w:i/>
        </w:rPr>
      </w:pPr>
      <w:r w:rsidRPr="002A0D1D">
        <w:rPr>
          <w:rFonts w:asciiTheme="minorHAnsi" w:hAnsiTheme="minorHAnsi" w:cstheme="minorHAnsi"/>
          <w:b/>
          <w:i/>
        </w:rPr>
        <w:lastRenderedPageBreak/>
        <w:t>OBR-5</w:t>
      </w:r>
    </w:p>
    <w:p w14:paraId="51877A4B" w14:textId="255CDA06" w:rsidR="00A47669" w:rsidRPr="002A0D1D" w:rsidRDefault="00A47669" w:rsidP="00A47669">
      <w:pPr>
        <w:autoSpaceDE w:val="0"/>
        <w:rPr>
          <w:rFonts w:asciiTheme="minorHAnsi" w:hAnsiTheme="minorHAnsi" w:cstheme="minorHAnsi"/>
          <w:b/>
          <w:i/>
        </w:rPr>
      </w:pPr>
      <w:bookmarkStart w:id="35" w:name="_Hlk46143986"/>
      <w:r w:rsidRPr="002A0D1D">
        <w:rPr>
          <w:rFonts w:asciiTheme="minorHAnsi" w:hAnsiTheme="minorHAnsi" w:cstheme="minorHAnsi"/>
          <w:b/>
          <w:i/>
        </w:rPr>
        <w:t xml:space="preserve">Vzorec </w:t>
      </w:r>
      <w:r w:rsidR="000F2FFA">
        <w:rPr>
          <w:rFonts w:asciiTheme="minorHAnsi" w:hAnsiTheme="minorHAnsi" w:cstheme="minorHAnsi"/>
          <w:b/>
          <w:i/>
        </w:rPr>
        <w:t>okvirnega sporazuma</w:t>
      </w:r>
    </w:p>
    <w:bookmarkEnd w:id="35"/>
    <w:p w14:paraId="556B5DC5" w14:textId="77777777" w:rsidR="00A47669" w:rsidRPr="002A0D1D" w:rsidRDefault="00A47669" w:rsidP="00A47669">
      <w:pPr>
        <w:rPr>
          <w:rFonts w:asciiTheme="minorHAnsi" w:hAnsiTheme="minorHAnsi" w:cstheme="minorHAnsi"/>
          <w:b/>
        </w:rPr>
      </w:pPr>
    </w:p>
    <w:p w14:paraId="2D6C9BE2" w14:textId="77777777" w:rsidR="000F2FFA" w:rsidRPr="003B6046" w:rsidRDefault="000F2FFA" w:rsidP="000F2FFA">
      <w:pPr>
        <w:autoSpaceDE w:val="0"/>
        <w:adjustRightInd w:val="0"/>
        <w:jc w:val="center"/>
        <w:rPr>
          <w:rFonts w:asciiTheme="minorHAnsi" w:hAnsiTheme="minorHAnsi" w:cstheme="minorHAnsi"/>
          <w:b/>
        </w:rPr>
      </w:pPr>
      <w:r>
        <w:rPr>
          <w:rFonts w:asciiTheme="minorHAnsi" w:hAnsiTheme="minorHAnsi" w:cstheme="minorHAnsi"/>
          <w:b/>
        </w:rPr>
        <w:t>OKVIRNI SPORAZUM ZA IZVEDBO TISKA RAČUNOV IN POŠTNIH STORITEV</w:t>
      </w:r>
    </w:p>
    <w:p w14:paraId="3AA4E8D2" w14:textId="77777777" w:rsidR="000F2FFA" w:rsidRPr="00470CF0" w:rsidRDefault="000F2FFA" w:rsidP="000F2FFA">
      <w:pPr>
        <w:tabs>
          <w:tab w:val="left" w:pos="284"/>
          <w:tab w:val="center" w:pos="4394"/>
        </w:tabs>
        <w:jc w:val="center"/>
        <w:rPr>
          <w:rFonts w:asciiTheme="minorHAnsi" w:hAnsiTheme="minorHAnsi" w:cstheme="minorHAnsi"/>
          <w:b/>
        </w:rPr>
      </w:pPr>
      <w:r w:rsidRPr="00470CF0">
        <w:rPr>
          <w:rFonts w:asciiTheme="minorHAnsi" w:hAnsiTheme="minorHAnsi" w:cstheme="minorHAnsi"/>
          <w:b/>
        </w:rPr>
        <w:t xml:space="preserve"> </w:t>
      </w:r>
      <w:r>
        <w:rPr>
          <w:rFonts w:asciiTheme="minorHAnsi" w:hAnsiTheme="minorHAnsi" w:cstheme="minorHAnsi"/>
          <w:b/>
        </w:rPr>
        <w:t>ŠT</w:t>
      </w:r>
      <w:r w:rsidRPr="004324E9">
        <w:rPr>
          <w:rFonts w:asciiTheme="minorHAnsi" w:hAnsiTheme="minorHAnsi" w:cstheme="minorHAnsi"/>
          <w:b/>
        </w:rPr>
        <w:t xml:space="preserve">. </w:t>
      </w:r>
      <w:r w:rsidRPr="00C4792A">
        <w:rPr>
          <w:rFonts w:asciiTheme="minorHAnsi" w:hAnsiTheme="minorHAnsi" w:cstheme="minorHAnsi"/>
          <w:b/>
        </w:rPr>
        <w:t>ST-</w:t>
      </w:r>
      <w:r>
        <w:rPr>
          <w:rFonts w:asciiTheme="minorHAnsi" w:hAnsiTheme="minorHAnsi" w:cstheme="minorHAnsi"/>
          <w:b/>
        </w:rPr>
        <w:t>1</w:t>
      </w:r>
      <w:r w:rsidRPr="00C4792A">
        <w:rPr>
          <w:rFonts w:asciiTheme="minorHAnsi" w:hAnsiTheme="minorHAnsi" w:cstheme="minorHAnsi"/>
          <w:b/>
        </w:rPr>
        <w:t>/202</w:t>
      </w:r>
      <w:r>
        <w:rPr>
          <w:rFonts w:asciiTheme="minorHAnsi" w:hAnsiTheme="minorHAnsi" w:cstheme="minorHAnsi"/>
          <w:b/>
        </w:rPr>
        <w:t>6</w:t>
      </w:r>
    </w:p>
    <w:p w14:paraId="63849136" w14:textId="77777777" w:rsidR="000F2FFA" w:rsidRPr="00470CF0" w:rsidRDefault="000F2FFA" w:rsidP="000F2FFA">
      <w:pPr>
        <w:tabs>
          <w:tab w:val="left" w:pos="284"/>
          <w:tab w:val="center" w:pos="4394"/>
        </w:tabs>
        <w:jc w:val="center"/>
        <w:rPr>
          <w:rFonts w:asciiTheme="minorHAnsi" w:hAnsiTheme="minorHAnsi" w:cstheme="minorHAnsi"/>
          <w:b/>
        </w:rPr>
      </w:pPr>
    </w:p>
    <w:p w14:paraId="6FC3A50C" w14:textId="77777777" w:rsidR="000F2FFA" w:rsidRPr="00470CF0" w:rsidRDefault="000F2FFA" w:rsidP="000F2FFA">
      <w:pPr>
        <w:rPr>
          <w:rFonts w:asciiTheme="minorHAnsi" w:hAnsiTheme="minorHAnsi" w:cstheme="minorHAnsi"/>
        </w:rPr>
      </w:pPr>
    </w:p>
    <w:p w14:paraId="3F9FB4CC"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ki sta jo sklenila</w:t>
      </w:r>
    </w:p>
    <w:p w14:paraId="6CE7BE43" w14:textId="77777777" w:rsidR="000F2FFA" w:rsidRPr="00470CF0" w:rsidRDefault="000F2FFA" w:rsidP="000F2FFA">
      <w:pPr>
        <w:jc w:val="both"/>
        <w:rPr>
          <w:rFonts w:asciiTheme="minorHAnsi" w:hAnsiTheme="minorHAnsi" w:cstheme="minorHAnsi"/>
        </w:rPr>
      </w:pPr>
    </w:p>
    <w:p w14:paraId="117B0D79" w14:textId="77777777" w:rsidR="000F2FFA" w:rsidRPr="00E0676A" w:rsidRDefault="000F2FFA" w:rsidP="000F2FFA">
      <w:pPr>
        <w:ind w:left="2124" w:hanging="2124"/>
        <w:jc w:val="both"/>
        <w:rPr>
          <w:rFonts w:asciiTheme="minorHAnsi" w:hAnsiTheme="minorHAnsi" w:cstheme="minorHAnsi"/>
        </w:rPr>
      </w:pPr>
      <w:r w:rsidRPr="00E0676A">
        <w:rPr>
          <w:rFonts w:asciiTheme="minorHAnsi" w:hAnsiTheme="minorHAnsi" w:cstheme="minorHAnsi"/>
        </w:rPr>
        <w:t xml:space="preserve">kot naročnik: </w:t>
      </w:r>
      <w:r>
        <w:rPr>
          <w:rFonts w:asciiTheme="minorHAnsi" w:hAnsiTheme="minorHAnsi" w:cstheme="minorHAnsi"/>
        </w:rPr>
        <w:tab/>
      </w:r>
      <w:r w:rsidRPr="00C94906">
        <w:rPr>
          <w:rFonts w:asciiTheme="minorHAnsi" w:hAnsiTheme="minorHAnsi" w:cstheme="minorHAnsi"/>
        </w:rPr>
        <w:t>EKO-PARK d.o.o. Lendava OKO-PARK Kft. Lendva, Glavna ulica 109, 9220 Lendava</w:t>
      </w:r>
      <w:r w:rsidRPr="00E0676A">
        <w:rPr>
          <w:rFonts w:asciiTheme="minorHAnsi" w:hAnsiTheme="minorHAnsi" w:cstheme="minorHAnsi"/>
        </w:rPr>
        <w:t xml:space="preserve"> </w:t>
      </w:r>
    </w:p>
    <w:p w14:paraId="38C09B9F" w14:textId="77777777" w:rsidR="000F2FFA" w:rsidRPr="00E0676A" w:rsidRDefault="000F2FFA" w:rsidP="000F2FFA">
      <w:pPr>
        <w:jc w:val="both"/>
        <w:rPr>
          <w:rFonts w:asciiTheme="minorHAnsi" w:hAnsiTheme="minorHAnsi" w:cstheme="minorHAnsi"/>
        </w:rPr>
      </w:pPr>
      <w:r w:rsidRPr="00E0676A">
        <w:rPr>
          <w:rFonts w:asciiTheme="minorHAnsi" w:hAnsiTheme="minorHAnsi" w:cstheme="minorHAnsi"/>
        </w:rPr>
        <w:t xml:space="preserve">ki ga zastopa: </w:t>
      </w:r>
      <w:r>
        <w:rPr>
          <w:rFonts w:asciiTheme="minorHAnsi" w:hAnsiTheme="minorHAnsi" w:cstheme="minorHAnsi"/>
        </w:rPr>
        <w:tab/>
      </w:r>
      <w:r>
        <w:rPr>
          <w:rFonts w:asciiTheme="minorHAnsi" w:hAnsiTheme="minorHAnsi" w:cstheme="minorHAnsi"/>
        </w:rPr>
        <w:tab/>
      </w:r>
      <w:r w:rsidRPr="00E0676A">
        <w:rPr>
          <w:rFonts w:asciiTheme="minorHAnsi" w:hAnsiTheme="minorHAnsi" w:cstheme="minorHAnsi"/>
        </w:rPr>
        <w:t>direktor Jožef GERENČER, dipl.ekon.</w:t>
      </w:r>
    </w:p>
    <w:p w14:paraId="501EF33C" w14:textId="77777777" w:rsidR="000F2FFA" w:rsidRPr="00E0676A" w:rsidRDefault="000F2FFA" w:rsidP="000F2FFA">
      <w:pPr>
        <w:jc w:val="both"/>
        <w:rPr>
          <w:rFonts w:asciiTheme="minorHAnsi" w:hAnsiTheme="minorHAnsi" w:cstheme="minorHAnsi"/>
        </w:rPr>
      </w:pPr>
      <w:r w:rsidRPr="00E0676A">
        <w:rPr>
          <w:rFonts w:asciiTheme="minorHAnsi" w:hAnsiTheme="minorHAnsi" w:cstheme="minorHAnsi"/>
        </w:rPr>
        <w:t xml:space="preserve">Matična številka: </w:t>
      </w:r>
      <w:r>
        <w:rPr>
          <w:rFonts w:asciiTheme="minorHAnsi" w:hAnsiTheme="minorHAnsi" w:cstheme="minorHAnsi"/>
        </w:rPr>
        <w:tab/>
      </w:r>
      <w:r w:rsidRPr="00E0676A">
        <w:rPr>
          <w:rFonts w:asciiTheme="minorHAnsi" w:hAnsiTheme="minorHAnsi" w:cstheme="minorHAnsi"/>
        </w:rPr>
        <w:t>1953524000</w:t>
      </w:r>
    </w:p>
    <w:p w14:paraId="4E6621C8" w14:textId="4013D289" w:rsidR="000F2FFA" w:rsidRPr="00E0676A" w:rsidRDefault="000F2FFA" w:rsidP="000F2FFA">
      <w:pPr>
        <w:jc w:val="both"/>
        <w:rPr>
          <w:rFonts w:asciiTheme="minorHAnsi" w:hAnsiTheme="minorHAnsi" w:cstheme="minorHAnsi"/>
        </w:rPr>
      </w:pPr>
      <w:r w:rsidRPr="00E0676A">
        <w:rPr>
          <w:rFonts w:asciiTheme="minorHAnsi" w:hAnsiTheme="minorHAnsi" w:cstheme="minorHAnsi"/>
        </w:rPr>
        <w:t xml:space="preserve">ID za DDV: </w:t>
      </w:r>
      <w:r>
        <w:rPr>
          <w:rFonts w:asciiTheme="minorHAnsi" w:hAnsiTheme="minorHAnsi" w:cstheme="minorHAnsi"/>
        </w:rPr>
        <w:tab/>
      </w:r>
      <w:r>
        <w:rPr>
          <w:rFonts w:asciiTheme="minorHAnsi" w:hAnsiTheme="minorHAnsi" w:cstheme="minorHAnsi"/>
        </w:rPr>
        <w:tab/>
      </w:r>
      <w:r w:rsidR="00D37049">
        <w:rPr>
          <w:rFonts w:asciiTheme="minorHAnsi" w:hAnsiTheme="minorHAnsi" w:cstheme="minorHAnsi"/>
        </w:rPr>
        <w:t>SI</w:t>
      </w:r>
      <w:r w:rsidRPr="00E0676A">
        <w:rPr>
          <w:rFonts w:asciiTheme="minorHAnsi" w:hAnsiTheme="minorHAnsi" w:cstheme="minorHAnsi"/>
        </w:rPr>
        <w:t>87430401</w:t>
      </w:r>
    </w:p>
    <w:p w14:paraId="3F2ADF75" w14:textId="77777777" w:rsidR="000F2FFA" w:rsidRPr="00E0676A" w:rsidRDefault="000F2FFA" w:rsidP="000F2FFA">
      <w:pPr>
        <w:rPr>
          <w:rFonts w:asciiTheme="minorHAnsi" w:hAnsiTheme="minorHAnsi" w:cstheme="minorHAnsi"/>
        </w:rPr>
      </w:pPr>
      <w:r w:rsidRPr="00E0676A">
        <w:rPr>
          <w:rFonts w:asciiTheme="minorHAnsi" w:hAnsiTheme="minorHAnsi" w:cstheme="minorHAnsi"/>
        </w:rPr>
        <w:t xml:space="preserve">Transakcijski račun: </w:t>
      </w:r>
      <w:r>
        <w:rPr>
          <w:rFonts w:asciiTheme="minorHAnsi" w:hAnsiTheme="minorHAnsi" w:cstheme="minorHAnsi"/>
        </w:rPr>
        <w:tab/>
      </w:r>
      <w:r w:rsidRPr="00E0676A">
        <w:rPr>
          <w:rFonts w:asciiTheme="minorHAnsi" w:hAnsiTheme="minorHAnsi" w:cstheme="minorHAnsi"/>
        </w:rPr>
        <w:t>SI56 0234 2025 4404 513 (NLB d.d.)  </w:t>
      </w:r>
    </w:p>
    <w:p w14:paraId="6ACB5143" w14:textId="77777777" w:rsidR="000F2FFA" w:rsidRPr="00470CF0" w:rsidRDefault="000F2FFA" w:rsidP="000F2FFA">
      <w:pPr>
        <w:jc w:val="both"/>
        <w:rPr>
          <w:rFonts w:asciiTheme="minorHAnsi" w:hAnsiTheme="minorHAnsi" w:cstheme="minorHAnsi"/>
        </w:rPr>
      </w:pPr>
    </w:p>
    <w:p w14:paraId="14F9554E"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 xml:space="preserve">in </w:t>
      </w:r>
    </w:p>
    <w:p w14:paraId="3C4A3C6C"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kot izvajalec:</w:t>
      </w:r>
      <w:r w:rsidRPr="00470CF0">
        <w:rPr>
          <w:rFonts w:asciiTheme="minorHAnsi" w:hAnsiTheme="minorHAnsi" w:cstheme="minorHAnsi"/>
        </w:rPr>
        <w:tab/>
        <w:t xml:space="preserve"> </w:t>
      </w:r>
      <w:r w:rsidRPr="00470CF0">
        <w:rPr>
          <w:rFonts w:asciiTheme="minorHAnsi" w:hAnsiTheme="minorHAnsi" w:cstheme="minorHAnsi"/>
        </w:rPr>
        <w:tab/>
      </w:r>
      <w:sdt>
        <w:sdtPr>
          <w:rPr>
            <w:rFonts w:asciiTheme="minorHAnsi" w:hAnsiTheme="minorHAnsi" w:cstheme="minorHAnsi"/>
          </w:rPr>
          <w:id w:val="206314693"/>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6FCBFB9"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ki ga zastopa:</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701517416"/>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953D06F"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Matična številka:</w:t>
      </w:r>
      <w:r w:rsidRPr="00470CF0">
        <w:rPr>
          <w:rFonts w:asciiTheme="minorHAnsi" w:hAnsiTheme="minorHAnsi" w:cstheme="minorHAnsi"/>
        </w:rPr>
        <w:tab/>
      </w:r>
      <w:sdt>
        <w:sdtPr>
          <w:rPr>
            <w:rFonts w:asciiTheme="minorHAnsi" w:hAnsiTheme="minorHAnsi" w:cstheme="minorHAnsi"/>
          </w:rPr>
          <w:id w:val="694045867"/>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0F6FFCF5"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ID za DDV:</w:t>
      </w:r>
      <w:r w:rsidRPr="00470CF0">
        <w:rPr>
          <w:rFonts w:asciiTheme="minorHAnsi" w:hAnsiTheme="minorHAnsi" w:cstheme="minorHAnsi"/>
        </w:rPr>
        <w:tab/>
      </w:r>
      <w:r w:rsidRPr="00470CF0">
        <w:rPr>
          <w:rFonts w:asciiTheme="minorHAnsi" w:hAnsiTheme="minorHAnsi" w:cstheme="minorHAnsi"/>
        </w:rPr>
        <w:tab/>
      </w:r>
      <w:sdt>
        <w:sdtPr>
          <w:rPr>
            <w:rFonts w:asciiTheme="minorHAnsi" w:hAnsiTheme="minorHAnsi" w:cstheme="minorHAnsi"/>
          </w:rPr>
          <w:id w:val="1132908073"/>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5647F32F" w14:textId="77777777" w:rsidR="000F2FFA" w:rsidRPr="00470CF0" w:rsidRDefault="000F2FFA" w:rsidP="000F2FFA">
      <w:pPr>
        <w:jc w:val="both"/>
        <w:rPr>
          <w:rFonts w:asciiTheme="minorHAnsi" w:hAnsiTheme="minorHAnsi" w:cstheme="minorHAnsi"/>
        </w:rPr>
      </w:pPr>
      <w:r w:rsidRPr="00470CF0">
        <w:rPr>
          <w:rFonts w:asciiTheme="minorHAnsi" w:hAnsiTheme="minorHAnsi" w:cstheme="minorHAnsi"/>
        </w:rPr>
        <w:t xml:space="preserve">Transakcijski  račun: </w:t>
      </w:r>
      <w:r w:rsidRPr="00470CF0">
        <w:rPr>
          <w:rFonts w:asciiTheme="minorHAnsi" w:hAnsiTheme="minorHAnsi" w:cstheme="minorHAnsi"/>
        </w:rPr>
        <w:tab/>
      </w:r>
      <w:sdt>
        <w:sdtPr>
          <w:rPr>
            <w:rFonts w:asciiTheme="minorHAnsi" w:hAnsiTheme="minorHAnsi" w:cstheme="minorHAnsi"/>
          </w:rPr>
          <w:id w:val="1612938028"/>
          <w:placeholder>
            <w:docPart w:val="77E4793E2AC846FCA30ABFD78F55F092"/>
          </w:placeholder>
          <w:showingPlcHdr/>
          <w:text/>
        </w:sdtPr>
        <w:sdtContent>
          <w:r w:rsidRPr="00470CF0">
            <w:rPr>
              <w:rStyle w:val="Besedilooznabemesta"/>
              <w:rFonts w:asciiTheme="minorHAnsi" w:eastAsiaTheme="minorHAnsi" w:hAnsiTheme="minorHAnsi" w:cstheme="minorHAnsi"/>
            </w:rPr>
            <w:t>Kliknite ali tapnite tukaj, če želite vnesti besedilo.</w:t>
          </w:r>
        </w:sdtContent>
      </w:sdt>
    </w:p>
    <w:p w14:paraId="2149240C" w14:textId="77777777" w:rsidR="000F2FFA" w:rsidRPr="00470CF0" w:rsidRDefault="000F2FFA" w:rsidP="000F2FFA">
      <w:pPr>
        <w:rPr>
          <w:rFonts w:asciiTheme="minorHAnsi" w:hAnsiTheme="minorHAnsi" w:cstheme="minorHAnsi"/>
          <w:b/>
        </w:rPr>
      </w:pPr>
    </w:p>
    <w:p w14:paraId="0DF8AF43" w14:textId="77777777" w:rsidR="000F2FFA" w:rsidRPr="00470CF0" w:rsidRDefault="000F2FFA" w:rsidP="000F2FFA">
      <w:pPr>
        <w:rPr>
          <w:rFonts w:asciiTheme="minorHAnsi" w:hAnsiTheme="minorHAnsi" w:cstheme="minorHAnsi"/>
          <w:b/>
        </w:rPr>
      </w:pPr>
      <w:r w:rsidRPr="00470CF0">
        <w:rPr>
          <w:rFonts w:asciiTheme="minorHAnsi" w:hAnsiTheme="minorHAnsi" w:cstheme="minorHAnsi"/>
          <w:b/>
        </w:rPr>
        <w:t>UVODNE DOLOČBE</w:t>
      </w:r>
    </w:p>
    <w:p w14:paraId="18685B15" w14:textId="77777777" w:rsidR="000F2FFA" w:rsidRPr="00470CF0" w:rsidRDefault="000F2FFA" w:rsidP="000F2FFA">
      <w:pPr>
        <w:pStyle w:val="Odstavekseznama"/>
        <w:numPr>
          <w:ilvl w:val="0"/>
          <w:numId w:val="33"/>
        </w:numPr>
        <w:jc w:val="center"/>
        <w:rPr>
          <w:rFonts w:asciiTheme="minorHAnsi" w:hAnsiTheme="minorHAnsi" w:cstheme="minorHAnsi"/>
        </w:rPr>
      </w:pPr>
      <w:r w:rsidRPr="00470CF0">
        <w:rPr>
          <w:rFonts w:asciiTheme="minorHAnsi" w:hAnsiTheme="minorHAnsi" w:cstheme="minorHAnsi"/>
        </w:rPr>
        <w:t>člen</w:t>
      </w:r>
    </w:p>
    <w:p w14:paraId="767B01E1" w14:textId="77777777" w:rsidR="000F2FFA" w:rsidRPr="00470CF0" w:rsidRDefault="000F2FFA" w:rsidP="000F2FFA">
      <w:pPr>
        <w:tabs>
          <w:tab w:val="left" w:pos="284"/>
        </w:tabs>
        <w:jc w:val="both"/>
        <w:rPr>
          <w:rFonts w:asciiTheme="minorHAnsi" w:hAnsiTheme="minorHAnsi" w:cstheme="minorHAnsi"/>
          <w:lang w:val="en-US"/>
        </w:rPr>
      </w:pPr>
    </w:p>
    <w:p w14:paraId="6803F8FD" w14:textId="77777777" w:rsidR="000F2FFA" w:rsidRPr="00470CF0" w:rsidRDefault="000F2FFA" w:rsidP="000F2FFA">
      <w:pPr>
        <w:jc w:val="both"/>
        <w:rPr>
          <w:rFonts w:asciiTheme="minorHAnsi" w:hAnsiTheme="minorHAnsi" w:cstheme="minorHAnsi"/>
        </w:rPr>
      </w:pPr>
      <w:r>
        <w:rPr>
          <w:rFonts w:asciiTheme="minorHAnsi" w:hAnsiTheme="minorHAnsi" w:cstheme="minorHAnsi"/>
        </w:rPr>
        <w:t>Stranki okvirnega sporazuma</w:t>
      </w:r>
      <w:r w:rsidRPr="00470CF0">
        <w:rPr>
          <w:rFonts w:asciiTheme="minorHAnsi" w:hAnsiTheme="minorHAnsi" w:cstheme="minorHAnsi"/>
        </w:rPr>
        <w:t xml:space="preserve"> uvodoma ugotavljata, da:</w:t>
      </w:r>
    </w:p>
    <w:p w14:paraId="7B74039C" w14:textId="5E2D81DD" w:rsidR="000F2FFA" w:rsidRPr="00415C51" w:rsidRDefault="000F2FFA" w:rsidP="000F2FFA">
      <w:pPr>
        <w:numPr>
          <w:ilvl w:val="0"/>
          <w:numId w:val="32"/>
        </w:numPr>
        <w:jc w:val="both"/>
        <w:rPr>
          <w:rFonts w:asciiTheme="minorHAnsi" w:hAnsiTheme="minorHAnsi" w:cstheme="minorHAnsi"/>
        </w:rPr>
      </w:pPr>
      <w:r w:rsidRPr="00470CF0">
        <w:rPr>
          <w:rFonts w:asciiTheme="minorHAnsi" w:hAnsiTheme="minorHAnsi" w:cstheme="minorHAnsi"/>
        </w:rPr>
        <w:t>je naročnik v skladu z Zakonom o javnem naročanju (</w:t>
      </w:r>
      <w:r w:rsidRPr="00606948">
        <w:rPr>
          <w:rFonts w:asciiTheme="minorHAnsi" w:hAnsiTheme="minorHAnsi" w:cstheme="minorHAnsi"/>
        </w:rPr>
        <w:t xml:space="preserve">Uradni list RS, št. </w:t>
      </w:r>
      <w:hyperlink r:id="rId48" w:tgtFrame="_blank" w:tooltip="Zakon o javnem naročanju (ZJN-3)" w:history="1">
        <w:r w:rsidRPr="00606948">
          <w:rPr>
            <w:rFonts w:asciiTheme="minorHAnsi" w:hAnsiTheme="minorHAnsi" w:cstheme="minorHAnsi"/>
          </w:rPr>
          <w:t>91/15</w:t>
        </w:r>
      </w:hyperlink>
      <w:r>
        <w:rPr>
          <w:rFonts w:asciiTheme="minorHAnsi" w:hAnsiTheme="minorHAnsi" w:cstheme="minorHAnsi"/>
        </w:rPr>
        <w:t xml:space="preserve"> s spremembami</w:t>
      </w:r>
      <w:r w:rsidRPr="00470CF0">
        <w:rPr>
          <w:rFonts w:asciiTheme="minorHAnsi" w:hAnsiTheme="minorHAnsi" w:cstheme="minorHAnsi"/>
        </w:rPr>
        <w:t xml:space="preserve">; v nadaljevanju: ZJN-3) </w:t>
      </w:r>
      <w:r w:rsidRPr="00415C51">
        <w:rPr>
          <w:rFonts w:asciiTheme="minorHAnsi" w:hAnsiTheme="minorHAnsi" w:cstheme="minorHAnsi"/>
        </w:rPr>
        <w:t xml:space="preserve">izvedel </w:t>
      </w:r>
      <w:r>
        <w:rPr>
          <w:rFonts w:asciiTheme="minorHAnsi" w:hAnsiTheme="minorHAnsi" w:cstheme="minorHAnsi"/>
        </w:rPr>
        <w:t>javno naročilo po odprtem postopku</w:t>
      </w:r>
      <w:r w:rsidRPr="00415C51">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089568741E1D4BE89D87B3A9168245E1"/>
          </w:placeholder>
          <w:showingPlcHdr/>
          <w:date>
            <w:dateFormat w:val="d. MM. yyyy"/>
            <w:lid w:val="sl-SI"/>
            <w:storeMappedDataAs w:val="dateTime"/>
            <w:calendar w:val="gregorian"/>
          </w:date>
        </w:sdtPr>
        <w:sdtContent>
          <w:r w:rsidRPr="00415C51">
            <w:rPr>
              <w:rStyle w:val="Besedilooznabemesta"/>
              <w:rFonts w:asciiTheme="minorHAnsi" w:eastAsiaTheme="minorHAnsi" w:hAnsiTheme="minorHAnsi" w:cstheme="minorHAnsi"/>
            </w:rPr>
            <w:t>Kliknite ali tapnite tukaj, če želite vnesti datum.</w:t>
          </w:r>
        </w:sdtContent>
      </w:sdt>
      <w:r w:rsidRPr="00415C51">
        <w:rPr>
          <w:rFonts w:asciiTheme="minorHAnsi" w:hAnsiTheme="minorHAnsi" w:cstheme="minorHAnsi"/>
        </w:rPr>
        <w:t xml:space="preserve"> pod oznako </w:t>
      </w:r>
      <w:sdt>
        <w:sdtPr>
          <w:rPr>
            <w:rFonts w:asciiTheme="minorHAnsi" w:hAnsiTheme="minorHAnsi" w:cstheme="minorHAnsi"/>
          </w:rPr>
          <w:id w:val="1812284261"/>
          <w:placeholder>
            <w:docPart w:val="77E4793E2AC846FCA30ABFD78F55F092"/>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sidRPr="00415C51">
        <w:rPr>
          <w:rFonts w:asciiTheme="minorHAnsi" w:hAnsiTheme="minorHAnsi" w:cstheme="minorHAnsi"/>
        </w:rPr>
        <w:t xml:space="preserve"> </w:t>
      </w:r>
      <w:r>
        <w:rPr>
          <w:rFonts w:asciiTheme="minorHAnsi" w:hAnsiTheme="minorHAnsi" w:cstheme="minorHAnsi"/>
        </w:rPr>
        <w:t xml:space="preserve">in na TED pod oznako </w:t>
      </w:r>
      <w:sdt>
        <w:sdtPr>
          <w:rPr>
            <w:rFonts w:asciiTheme="minorHAnsi" w:hAnsiTheme="minorHAnsi" w:cstheme="minorHAnsi"/>
          </w:rPr>
          <w:id w:val="905181946"/>
          <w:placeholder>
            <w:docPart w:val="A0B701706BF54B0D836B9233452C6660"/>
          </w:placeholder>
          <w:showingPlcHdr/>
          <w:text/>
        </w:sdtPr>
        <w:sdtContent>
          <w:r w:rsidRPr="00415C51">
            <w:rPr>
              <w:rStyle w:val="Besedilooznabemesta"/>
              <w:rFonts w:asciiTheme="minorHAnsi" w:eastAsiaTheme="minorHAnsi" w:hAnsiTheme="minorHAnsi" w:cstheme="minorHAnsi"/>
            </w:rPr>
            <w:t>Kliknite ali tapnite tukaj, če želite vnesti besedilo.</w:t>
          </w:r>
        </w:sdtContent>
      </w:sdt>
      <w:r w:rsidRPr="00415C51">
        <w:rPr>
          <w:rFonts w:asciiTheme="minorHAnsi" w:hAnsiTheme="minorHAnsi" w:cstheme="minorHAnsi"/>
        </w:rPr>
        <w:t>;</w:t>
      </w:r>
    </w:p>
    <w:p w14:paraId="2CBB619F" w14:textId="77777777" w:rsidR="000F2FFA" w:rsidRPr="00866BDC" w:rsidRDefault="000F2FFA" w:rsidP="000F2FFA">
      <w:pPr>
        <w:pStyle w:val="Odstavekseznama"/>
        <w:numPr>
          <w:ilvl w:val="0"/>
          <w:numId w:val="32"/>
        </w:numPr>
        <w:jc w:val="both"/>
        <w:rPr>
          <w:rFonts w:asciiTheme="minorHAnsi" w:hAnsiTheme="minorHAnsi" w:cstheme="minorHAnsi"/>
        </w:rPr>
      </w:pPr>
      <w:r w:rsidRPr="00866BDC">
        <w:rPr>
          <w:rFonts w:asciiTheme="minorHAnsi" w:hAnsiTheme="minorHAnsi" w:cstheme="minorHAnsi"/>
        </w:rPr>
        <w:t xml:space="preserve">bo </w:t>
      </w:r>
      <w:r>
        <w:rPr>
          <w:rFonts w:asciiTheme="minorHAnsi" w:hAnsiTheme="minorHAnsi" w:cstheme="minorHAnsi"/>
        </w:rPr>
        <w:t>izvajalec</w:t>
      </w:r>
      <w:r w:rsidRPr="00866BDC">
        <w:rPr>
          <w:rFonts w:asciiTheme="minorHAnsi" w:hAnsiTheme="minorHAnsi" w:cstheme="minorHAnsi"/>
        </w:rPr>
        <w:t xml:space="preserve"> v skladu s </w:t>
      </w:r>
      <w:r>
        <w:rPr>
          <w:rFonts w:asciiTheme="minorHAnsi" w:hAnsiTheme="minorHAnsi" w:cstheme="minorHAnsi"/>
        </w:rPr>
        <w:t>tem okvirnim sporazumom</w:t>
      </w:r>
      <w:r w:rsidRPr="00866BDC">
        <w:rPr>
          <w:rFonts w:asciiTheme="minorHAnsi" w:hAnsiTheme="minorHAnsi" w:cstheme="minorHAnsi"/>
        </w:rPr>
        <w:t xml:space="preserve"> naročniku </w:t>
      </w:r>
      <w:r>
        <w:rPr>
          <w:rFonts w:asciiTheme="minorHAnsi" w:hAnsiTheme="minorHAnsi" w:cstheme="minorHAnsi"/>
        </w:rPr>
        <w:t xml:space="preserve">zagotavljal storitve </w:t>
      </w:r>
      <w:r w:rsidRPr="00866BDC">
        <w:rPr>
          <w:rFonts w:asciiTheme="minorHAnsi" w:hAnsiTheme="minorHAnsi" w:cstheme="minorHAnsi"/>
        </w:rPr>
        <w:t xml:space="preserve">po ponudbenem predračunu št. </w:t>
      </w:r>
      <w:sdt>
        <w:sdtPr>
          <w:rPr>
            <w:rFonts w:asciiTheme="minorHAnsi" w:hAnsiTheme="minorHAnsi" w:cstheme="minorHAnsi"/>
          </w:rPr>
          <w:id w:val="1892766208"/>
          <w:placeholder>
            <w:docPart w:val="34BD9E89976B46278AEA97F39016D9D0"/>
          </w:placeholder>
          <w:showingPlcHdr/>
          <w:text/>
        </w:sdtPr>
        <w:sdtContent>
          <w:r w:rsidRPr="00866BDC">
            <w:rPr>
              <w:rStyle w:val="Besedilooznabemesta"/>
              <w:rFonts w:asciiTheme="minorHAnsi" w:eastAsiaTheme="minorHAnsi" w:hAnsiTheme="minorHAnsi" w:cstheme="minorHAnsi"/>
            </w:rPr>
            <w:t>Kliknite ali tapnite tukaj, če želite vnesti besedilo.</w:t>
          </w:r>
        </w:sdtContent>
      </w:sdt>
      <w:r w:rsidRPr="00866BDC">
        <w:rPr>
          <w:rFonts w:asciiTheme="minorHAnsi" w:hAnsiTheme="minorHAnsi" w:cstheme="minorHAnsi"/>
        </w:rPr>
        <w:t xml:space="preserve"> z dne </w:t>
      </w:r>
      <w:sdt>
        <w:sdtPr>
          <w:rPr>
            <w:rFonts w:asciiTheme="minorHAnsi" w:hAnsiTheme="minorHAnsi" w:cstheme="minorHAnsi"/>
          </w:rPr>
          <w:id w:val="1229731852"/>
          <w:placeholder>
            <w:docPart w:val="3434CE2084FA461A888EF0FFB21C3942"/>
          </w:placeholder>
          <w:showingPlcHdr/>
          <w:text/>
        </w:sdtPr>
        <w:sdtContent>
          <w:r w:rsidRPr="00866BDC">
            <w:rPr>
              <w:rStyle w:val="Besedilooznabemesta"/>
              <w:rFonts w:asciiTheme="minorHAnsi" w:eastAsiaTheme="minorHAnsi" w:hAnsiTheme="minorHAnsi" w:cstheme="minorHAnsi"/>
            </w:rPr>
            <w:t>Kliknite ali tapnite tukaj, če želite vnesti besedilo.</w:t>
          </w:r>
        </w:sdtContent>
      </w:sdt>
      <w:r w:rsidRPr="00866BDC">
        <w:rPr>
          <w:rFonts w:asciiTheme="minorHAnsi" w:hAnsiTheme="minorHAnsi" w:cstheme="minorHAnsi"/>
        </w:rPr>
        <w:t xml:space="preserve">, ki je sestavni del </w:t>
      </w:r>
      <w:r>
        <w:rPr>
          <w:rFonts w:asciiTheme="minorHAnsi" w:hAnsiTheme="minorHAnsi" w:cstheme="minorHAnsi"/>
        </w:rPr>
        <w:t xml:space="preserve">tega </w:t>
      </w:r>
      <w:r w:rsidRPr="00866BDC">
        <w:rPr>
          <w:rFonts w:asciiTheme="minorHAnsi" w:hAnsiTheme="minorHAnsi" w:cstheme="minorHAnsi"/>
        </w:rPr>
        <w:t>okvirnega sporazuma</w:t>
      </w:r>
      <w:r>
        <w:rPr>
          <w:rFonts w:asciiTheme="minorHAnsi" w:hAnsiTheme="minorHAnsi" w:cstheme="minorHAnsi"/>
        </w:rPr>
        <w:t>.</w:t>
      </w:r>
    </w:p>
    <w:p w14:paraId="2B9CE49C" w14:textId="77777777" w:rsidR="000F2FFA" w:rsidRPr="00470CF0" w:rsidRDefault="000F2FFA" w:rsidP="000F2FFA">
      <w:pPr>
        <w:jc w:val="both"/>
        <w:rPr>
          <w:rFonts w:asciiTheme="minorHAnsi" w:hAnsiTheme="minorHAnsi" w:cstheme="minorHAnsi"/>
        </w:rPr>
      </w:pPr>
    </w:p>
    <w:p w14:paraId="3CFAF1F7" w14:textId="77777777" w:rsidR="000F2FFA" w:rsidRPr="0084346D" w:rsidRDefault="000F2FFA" w:rsidP="000F2FFA">
      <w:pPr>
        <w:pStyle w:val="Odstavekseznama"/>
        <w:numPr>
          <w:ilvl w:val="0"/>
          <w:numId w:val="33"/>
        </w:numPr>
        <w:jc w:val="center"/>
        <w:rPr>
          <w:rFonts w:asciiTheme="minorHAnsi" w:hAnsiTheme="minorHAnsi" w:cstheme="minorHAnsi"/>
        </w:rPr>
      </w:pPr>
      <w:r w:rsidRPr="0084346D">
        <w:rPr>
          <w:rFonts w:asciiTheme="minorHAnsi" w:hAnsiTheme="minorHAnsi" w:cstheme="minorHAnsi"/>
        </w:rPr>
        <w:t>člen</w:t>
      </w:r>
    </w:p>
    <w:p w14:paraId="02215A8A" w14:textId="77777777" w:rsidR="000F2FFA" w:rsidRPr="0084346D" w:rsidRDefault="000F2FFA" w:rsidP="000F2FFA">
      <w:pPr>
        <w:pStyle w:val="Odstavekseznama"/>
        <w:ind w:left="1004"/>
        <w:rPr>
          <w:rFonts w:asciiTheme="minorHAnsi" w:hAnsiTheme="minorHAnsi" w:cstheme="minorHAnsi"/>
        </w:rPr>
      </w:pPr>
    </w:p>
    <w:p w14:paraId="549B1063" w14:textId="77777777" w:rsidR="000F2FFA" w:rsidRPr="003B6046" w:rsidRDefault="000F2FFA" w:rsidP="000F2FFA">
      <w:pPr>
        <w:jc w:val="both"/>
        <w:rPr>
          <w:rFonts w:asciiTheme="minorHAnsi" w:hAnsiTheme="minorHAnsi" w:cstheme="minorHAnsi"/>
        </w:rPr>
      </w:pPr>
      <w:r w:rsidRPr="00C1361D">
        <w:rPr>
          <w:rFonts w:asciiTheme="minorHAnsi" w:hAnsiTheme="minorHAnsi" w:cstheme="minorHAnsi"/>
        </w:rPr>
        <w:t xml:space="preserve">Predmet naročila je priprava, tisk, izpis in konfekcioniranje računov z UPN QR plačilnimi nalogi ter izvajanje poštnih storitev za obdobje 36 mesecev. </w:t>
      </w:r>
    </w:p>
    <w:p w14:paraId="5BD07EE8" w14:textId="77777777" w:rsidR="000F2FFA" w:rsidRPr="003B6046" w:rsidRDefault="000F2FFA" w:rsidP="000F2FFA">
      <w:pPr>
        <w:spacing w:line="260" w:lineRule="exact"/>
        <w:jc w:val="both"/>
        <w:rPr>
          <w:rFonts w:asciiTheme="minorHAnsi" w:hAnsiTheme="minorHAnsi" w:cstheme="minorHAnsi"/>
        </w:rPr>
      </w:pPr>
    </w:p>
    <w:p w14:paraId="68A16C0F" w14:textId="5F4BE645"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Storitev po </w:t>
      </w:r>
      <w:r>
        <w:rPr>
          <w:rFonts w:asciiTheme="minorHAnsi" w:hAnsiTheme="minorHAnsi" w:cstheme="minorHAnsi"/>
        </w:rPr>
        <w:t>tem okvirnem sporazumu</w:t>
      </w:r>
      <w:r w:rsidRPr="003B6046">
        <w:rPr>
          <w:rFonts w:asciiTheme="minorHAnsi" w:hAnsiTheme="minorHAnsi" w:cstheme="minorHAnsi"/>
        </w:rPr>
        <w:t xml:space="preserve"> se izvaja v obsegu, kot je navedeno v 2. členu Razpisne dokumentacije za oddajo javnega naročila z oznako </w:t>
      </w:r>
      <w:r w:rsidRPr="00C4792A">
        <w:rPr>
          <w:rFonts w:asciiTheme="minorHAnsi" w:hAnsiTheme="minorHAnsi" w:cstheme="minorHAnsi"/>
        </w:rPr>
        <w:t>ST-</w:t>
      </w:r>
      <w:r>
        <w:rPr>
          <w:rFonts w:asciiTheme="minorHAnsi" w:hAnsiTheme="minorHAnsi" w:cstheme="minorHAnsi"/>
        </w:rPr>
        <w:t>1</w:t>
      </w:r>
      <w:r w:rsidRPr="00C4792A">
        <w:rPr>
          <w:rFonts w:asciiTheme="minorHAnsi" w:hAnsiTheme="minorHAnsi" w:cstheme="minorHAnsi"/>
        </w:rPr>
        <w:t>/202</w:t>
      </w:r>
      <w:r>
        <w:rPr>
          <w:rFonts w:asciiTheme="minorHAnsi" w:hAnsiTheme="minorHAnsi" w:cstheme="minorHAnsi"/>
        </w:rPr>
        <w:t>6</w:t>
      </w:r>
      <w:r w:rsidRPr="003B6046">
        <w:rPr>
          <w:rFonts w:asciiTheme="minorHAnsi" w:hAnsiTheme="minorHAnsi" w:cstheme="minorHAnsi"/>
        </w:rPr>
        <w:t xml:space="preserve"> (v nadaljevanju: RD ), ki je sestavni del </w:t>
      </w:r>
      <w:r>
        <w:rPr>
          <w:rFonts w:asciiTheme="minorHAnsi" w:hAnsiTheme="minorHAnsi" w:cstheme="minorHAnsi"/>
        </w:rPr>
        <w:t>tega okvirnega sporazuma.</w:t>
      </w:r>
    </w:p>
    <w:p w14:paraId="13BB7D3A" w14:textId="77777777" w:rsidR="000F2FFA" w:rsidRPr="003B6046" w:rsidRDefault="000F2FFA" w:rsidP="000F2FFA">
      <w:pPr>
        <w:spacing w:line="260" w:lineRule="exact"/>
        <w:jc w:val="both"/>
        <w:rPr>
          <w:rFonts w:asciiTheme="minorHAnsi" w:hAnsiTheme="minorHAnsi" w:cstheme="minorHAnsi"/>
        </w:rPr>
      </w:pPr>
    </w:p>
    <w:p w14:paraId="1ABFE4A0" w14:textId="77777777" w:rsidR="000F2FFA" w:rsidRPr="003B6046" w:rsidRDefault="000F2FFA" w:rsidP="000F2FFA">
      <w:pPr>
        <w:widowControl w:val="0"/>
        <w:autoSpaceDE w:val="0"/>
        <w:autoSpaceDN w:val="0"/>
        <w:adjustRightInd w:val="0"/>
        <w:jc w:val="both"/>
        <w:rPr>
          <w:rFonts w:asciiTheme="minorHAnsi" w:hAnsiTheme="minorHAnsi" w:cstheme="minorHAnsi"/>
        </w:rPr>
      </w:pPr>
    </w:p>
    <w:p w14:paraId="4EB29DB3"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3558B21F" w14:textId="77777777" w:rsidR="000F2FFA" w:rsidRPr="003B6046" w:rsidRDefault="000F2FFA" w:rsidP="000F2FFA">
      <w:pPr>
        <w:jc w:val="center"/>
        <w:rPr>
          <w:rStyle w:val="Slog1"/>
          <w:rFonts w:asciiTheme="minorHAnsi" w:hAnsiTheme="minorHAnsi" w:cstheme="minorHAnsi"/>
        </w:rPr>
      </w:pPr>
    </w:p>
    <w:p w14:paraId="26B61DCA" w14:textId="55BE3DE3" w:rsidR="000F2FFA" w:rsidRPr="003B6046" w:rsidRDefault="000F2FFA" w:rsidP="000F2FFA">
      <w:pPr>
        <w:spacing w:line="360" w:lineRule="auto"/>
        <w:jc w:val="both"/>
        <w:rPr>
          <w:rFonts w:asciiTheme="minorHAnsi" w:hAnsiTheme="minorHAnsi" w:cstheme="minorHAnsi"/>
        </w:rPr>
      </w:pPr>
      <w:r>
        <w:rPr>
          <w:rFonts w:asciiTheme="minorHAnsi" w:hAnsiTheme="minorHAnsi" w:cstheme="minorHAnsi"/>
        </w:rPr>
        <w:t>Vrednost okvirnega sporazuma znaša 4</w:t>
      </w:r>
      <w:r w:rsidR="00A2197D">
        <w:rPr>
          <w:rFonts w:asciiTheme="minorHAnsi" w:hAnsiTheme="minorHAnsi" w:cstheme="minorHAnsi"/>
        </w:rPr>
        <w:t>5</w:t>
      </w:r>
      <w:r>
        <w:rPr>
          <w:rFonts w:asciiTheme="minorHAnsi" w:hAnsiTheme="minorHAnsi" w:cstheme="minorHAnsi"/>
        </w:rPr>
        <w:t>0.000,00 EUR brez DDV.</w:t>
      </w:r>
    </w:p>
    <w:p w14:paraId="33A18FA5" w14:textId="77777777" w:rsidR="000F2FFA" w:rsidRPr="003B6046" w:rsidRDefault="000F2FFA" w:rsidP="000F2FFA">
      <w:pPr>
        <w:jc w:val="both"/>
        <w:rPr>
          <w:rFonts w:asciiTheme="minorHAnsi" w:hAnsiTheme="minorHAnsi" w:cstheme="minorHAnsi"/>
        </w:rPr>
      </w:pPr>
    </w:p>
    <w:p w14:paraId="58108ECC" w14:textId="77777777" w:rsidR="000F2FFA" w:rsidRDefault="000F2FFA" w:rsidP="000F2FFA">
      <w:pPr>
        <w:jc w:val="both"/>
        <w:rPr>
          <w:rFonts w:asciiTheme="minorHAnsi" w:hAnsiTheme="minorHAnsi" w:cstheme="minorHAnsi"/>
        </w:rPr>
      </w:pPr>
      <w:r w:rsidRPr="00D62F84">
        <w:rPr>
          <w:rFonts w:asciiTheme="minorHAnsi" w:hAnsiTheme="minorHAnsi" w:cstheme="minorHAnsi"/>
        </w:rPr>
        <w:t>Naročnik bo pri izvajalcu naročal izključno tiste količine, ki jih bo dejansko potreboval v času trajanja okvirnega sporazuma.</w:t>
      </w:r>
    </w:p>
    <w:p w14:paraId="0E430A7E" w14:textId="77777777" w:rsidR="000F2FFA" w:rsidRPr="00D62F84" w:rsidRDefault="000F2FFA" w:rsidP="000F2FFA">
      <w:pPr>
        <w:jc w:val="both"/>
        <w:rPr>
          <w:rFonts w:asciiTheme="minorHAnsi" w:hAnsiTheme="minorHAnsi" w:cstheme="minorHAnsi"/>
        </w:rPr>
      </w:pPr>
    </w:p>
    <w:p w14:paraId="3CF64A35" w14:textId="77777777" w:rsidR="000F2FFA" w:rsidRDefault="000F2FFA" w:rsidP="000F2FFA">
      <w:pPr>
        <w:jc w:val="both"/>
        <w:rPr>
          <w:rFonts w:asciiTheme="minorHAnsi" w:hAnsiTheme="minorHAnsi" w:cstheme="minorHAnsi"/>
        </w:rPr>
      </w:pPr>
      <w:r w:rsidRPr="00D62F84">
        <w:rPr>
          <w:rFonts w:asciiTheme="minorHAnsi" w:hAnsiTheme="minorHAnsi" w:cstheme="minorHAnsi"/>
        </w:rPr>
        <w:t>Cene storitev po enoti iz ponudbenega predračuna, ob upoštevanju dodatnega popusta v višini ___ %, so fiksne za obdobje enega (1) leta od začetka veljavnosti okvirnega sporazuma, razen cen poštnih storitev v notranjem prometu, kadar se te storitve obračunavajo po veljavnem ceniku izvajalca univerzalne storitve.</w:t>
      </w:r>
    </w:p>
    <w:p w14:paraId="4F89A334" w14:textId="77777777" w:rsidR="000F2FFA" w:rsidRPr="00D62F84" w:rsidRDefault="000F2FFA" w:rsidP="000F2FFA">
      <w:pPr>
        <w:jc w:val="both"/>
        <w:rPr>
          <w:rFonts w:asciiTheme="minorHAnsi" w:hAnsiTheme="minorHAnsi" w:cstheme="minorHAnsi"/>
        </w:rPr>
      </w:pPr>
    </w:p>
    <w:p w14:paraId="6E46D476" w14:textId="77777777" w:rsidR="000F2FFA" w:rsidRDefault="000F2FFA" w:rsidP="000F2FFA">
      <w:pPr>
        <w:jc w:val="both"/>
        <w:rPr>
          <w:rFonts w:asciiTheme="minorHAnsi" w:hAnsiTheme="minorHAnsi" w:cstheme="minorHAnsi"/>
        </w:rPr>
      </w:pPr>
      <w:r w:rsidRPr="00D62F84">
        <w:rPr>
          <w:rFonts w:asciiTheme="minorHAnsi" w:hAnsiTheme="minorHAnsi" w:cstheme="minorHAnsi"/>
        </w:rPr>
        <w:t>Za poštne storitve v notranjem prometu se šteje, da je izvajalec ponudil cene na podlagi veljavnega cenika izvajalca univerzalne storitve, in sicer tako, da so cene v ponudbenem predračunu oblikovane kot cene po veljavnem ceniku izvajalca univerzalne storitve, zmanjšane za ponujeni popust. V primeru spremembe cenika se cene poštnih storitev v notranjem prometu avtomatično uskladijo ob ohranitvi enakega odstotka popusta/dodatnega popusta.</w:t>
      </w:r>
    </w:p>
    <w:p w14:paraId="2E519327" w14:textId="77777777" w:rsidR="000F2FFA" w:rsidRPr="00D62F84" w:rsidRDefault="000F2FFA" w:rsidP="000F2FFA">
      <w:pPr>
        <w:jc w:val="both"/>
        <w:rPr>
          <w:rFonts w:asciiTheme="minorHAnsi" w:hAnsiTheme="minorHAnsi" w:cstheme="minorHAnsi"/>
        </w:rPr>
      </w:pPr>
    </w:p>
    <w:p w14:paraId="0A870262" w14:textId="77777777" w:rsidR="000F2FFA" w:rsidRDefault="000F2FFA" w:rsidP="000F2FFA">
      <w:pPr>
        <w:jc w:val="both"/>
        <w:rPr>
          <w:rFonts w:asciiTheme="minorHAnsi" w:hAnsiTheme="minorHAnsi" w:cstheme="minorHAnsi"/>
        </w:rPr>
      </w:pPr>
      <w:r w:rsidRPr="00D62F84">
        <w:rPr>
          <w:rFonts w:asciiTheme="minorHAnsi" w:hAnsiTheme="minorHAnsi" w:cstheme="minorHAnsi"/>
        </w:rPr>
        <w:t>Izvajalec naročnika o vsaki spremembi cenika pisno obvesti in mu posreduje veljavni cenik oziroma povezavo do objave cenika.</w:t>
      </w:r>
    </w:p>
    <w:p w14:paraId="78731A74" w14:textId="77777777" w:rsidR="000F2FFA" w:rsidRPr="00D62F84" w:rsidRDefault="000F2FFA" w:rsidP="000F2FFA">
      <w:pPr>
        <w:jc w:val="both"/>
        <w:rPr>
          <w:rFonts w:asciiTheme="minorHAnsi" w:hAnsiTheme="minorHAnsi" w:cstheme="minorHAnsi"/>
        </w:rPr>
      </w:pPr>
    </w:p>
    <w:p w14:paraId="72CABE76" w14:textId="77777777" w:rsidR="000F2FFA" w:rsidRPr="00D62F84" w:rsidRDefault="000F2FFA" w:rsidP="000F2FFA">
      <w:pPr>
        <w:jc w:val="both"/>
        <w:rPr>
          <w:rFonts w:asciiTheme="minorHAnsi" w:hAnsiTheme="minorHAnsi" w:cstheme="minorHAnsi"/>
        </w:rPr>
      </w:pPr>
      <w:r w:rsidRPr="00D62F84">
        <w:rPr>
          <w:rFonts w:asciiTheme="minorHAnsi" w:hAnsiTheme="minorHAnsi" w:cstheme="minorHAnsi"/>
        </w:rPr>
        <w:t>Po poteku enega (1) leta se lahko na predlog izvajalca cene iz ponudbenega predračuna (razen cen poštnih storitev v notranjem prometu) uskladijo skladno s Pravilnikom o načinih valorizacije denarnih obveznosti, ki jih v večletnih pogodbah dogovarjajo pravne osebe javnega sektorja (Uradni list RS, št. 1/04</w:t>
      </w:r>
      <w:r>
        <w:rPr>
          <w:rFonts w:asciiTheme="minorHAnsi" w:hAnsiTheme="minorHAnsi" w:cstheme="minorHAnsi"/>
        </w:rPr>
        <w:t>).</w:t>
      </w:r>
    </w:p>
    <w:p w14:paraId="66F9AB7A" w14:textId="77777777" w:rsidR="000F2FFA" w:rsidRPr="003B6046" w:rsidRDefault="000F2FFA" w:rsidP="000F2FFA">
      <w:pPr>
        <w:pStyle w:val="Odstavekseznama"/>
        <w:rPr>
          <w:rFonts w:asciiTheme="minorHAnsi" w:hAnsiTheme="minorHAnsi" w:cstheme="minorHAnsi"/>
        </w:rPr>
      </w:pPr>
    </w:p>
    <w:p w14:paraId="133455D8"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59CDEFDF" w14:textId="77777777" w:rsidR="000F2FFA" w:rsidRPr="003B6046" w:rsidRDefault="000F2FFA" w:rsidP="000F2FFA">
      <w:pPr>
        <w:pStyle w:val="Odstavekseznama"/>
        <w:rPr>
          <w:rFonts w:asciiTheme="minorHAnsi" w:hAnsiTheme="minorHAnsi" w:cstheme="minorHAnsi"/>
        </w:rPr>
      </w:pPr>
    </w:p>
    <w:p w14:paraId="4C7824E3"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Izvajalec se zavezuje storitve opravljati strokovno, kvalitetno in skrbno, v skladu z zahtevami naročnika, ki so bile navedene v razpisni dokumentaciji javnega naročila in skladno z zahtevami vseh zakonskih in podzakonskih aktov ter predpisov, normativov in standardov, ki veljajo za področje izvajanja storitve iz </w:t>
      </w:r>
      <w:r>
        <w:rPr>
          <w:rFonts w:asciiTheme="minorHAnsi" w:hAnsiTheme="minorHAnsi" w:cstheme="minorHAnsi"/>
        </w:rPr>
        <w:t>tega okvirnega sporazuma.</w:t>
      </w:r>
    </w:p>
    <w:p w14:paraId="382C015E" w14:textId="77777777" w:rsidR="000F2FFA" w:rsidRPr="003B6046" w:rsidRDefault="000F2FFA" w:rsidP="000F2FFA">
      <w:pPr>
        <w:jc w:val="both"/>
        <w:rPr>
          <w:rFonts w:asciiTheme="minorHAnsi" w:hAnsiTheme="minorHAnsi" w:cstheme="minorHAnsi"/>
        </w:rPr>
      </w:pPr>
    </w:p>
    <w:p w14:paraId="0B3D320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Izvajalec ne odgovarja za napačen izpis podatkov, če je do napake prišlo zaradi napačne obdelave podatkov pri naročniku.</w:t>
      </w:r>
    </w:p>
    <w:p w14:paraId="45B48624" w14:textId="77777777" w:rsidR="000F2FFA" w:rsidRPr="00BE6F1C" w:rsidRDefault="000F2FFA" w:rsidP="000F2FFA">
      <w:pPr>
        <w:jc w:val="both"/>
        <w:rPr>
          <w:rFonts w:asciiTheme="minorHAnsi" w:hAnsiTheme="minorHAnsi" w:cstheme="minorHAnsi"/>
        </w:rPr>
      </w:pPr>
    </w:p>
    <w:p w14:paraId="398ADFE1"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Če naročnik ugotovi, da izdelek ne ustreza dogovorjeni kakovosti, mora obrazložitev napake in zahtevo po odpravi nepravilnosti oziroma spremembi pisno posredovati izvajalcu. Ta se obvezuje, da bo v primeru naročnikove upravičene zahteve po spremembi, pomanjkljivosti nemudoma odpravil. </w:t>
      </w:r>
    </w:p>
    <w:p w14:paraId="1FBB9B8C" w14:textId="77777777" w:rsidR="000F2FFA" w:rsidRPr="00BE6F1C" w:rsidRDefault="000F2FFA" w:rsidP="000F2FFA">
      <w:pPr>
        <w:jc w:val="both"/>
        <w:rPr>
          <w:rFonts w:asciiTheme="minorHAnsi" w:hAnsiTheme="minorHAnsi" w:cstheme="minorHAnsi"/>
        </w:rPr>
      </w:pPr>
    </w:p>
    <w:p w14:paraId="7B4B1768"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Količinske in kakovostne napake uveljavlja naročnik pisno</w:t>
      </w:r>
      <w:r>
        <w:rPr>
          <w:rFonts w:asciiTheme="minorHAnsi" w:hAnsiTheme="minorHAnsi" w:cstheme="minorHAnsi"/>
        </w:rPr>
        <w:t xml:space="preserve"> </w:t>
      </w:r>
      <w:r w:rsidRPr="00BE6F1C">
        <w:rPr>
          <w:rFonts w:asciiTheme="minorHAnsi" w:hAnsiTheme="minorHAnsi" w:cstheme="minorHAnsi"/>
        </w:rPr>
        <w:t xml:space="preserve">na elektronski naslov </w:t>
      </w:r>
      <w:hyperlink r:id="rId49" w:history="1">
        <w:r w:rsidRPr="00BE6F1C">
          <w:rPr>
            <w:rFonts w:asciiTheme="minorHAnsi" w:hAnsiTheme="minorHAnsi" w:cstheme="minorHAnsi"/>
          </w:rPr>
          <w:t>_____________________</w:t>
        </w:r>
      </w:hyperlink>
      <w:r w:rsidRPr="00BE6F1C">
        <w:rPr>
          <w:rFonts w:asciiTheme="minorHAnsi" w:hAnsiTheme="minorHAnsi" w:cstheme="minorHAnsi"/>
        </w:rPr>
        <w:t xml:space="preserve">  in sicer takoj oziroma najkasneje v roku 8 dni od ugotovljene napake.</w:t>
      </w:r>
    </w:p>
    <w:p w14:paraId="0ACDF0EA" w14:textId="77777777" w:rsidR="000F2FFA" w:rsidRPr="00BE6F1C" w:rsidRDefault="000F2FFA" w:rsidP="000F2FFA">
      <w:pPr>
        <w:jc w:val="both"/>
        <w:rPr>
          <w:rFonts w:asciiTheme="minorHAnsi" w:hAnsiTheme="minorHAnsi" w:cstheme="minorHAnsi"/>
        </w:rPr>
      </w:pPr>
    </w:p>
    <w:p w14:paraId="199FE580" w14:textId="77777777" w:rsidR="000F2FFA" w:rsidRPr="00BE6F1C" w:rsidRDefault="000F2FFA" w:rsidP="000F2FFA">
      <w:pPr>
        <w:jc w:val="both"/>
        <w:rPr>
          <w:rFonts w:asciiTheme="minorHAnsi" w:hAnsiTheme="minorHAnsi" w:cstheme="minorHAnsi"/>
        </w:rPr>
      </w:pPr>
      <w:r w:rsidRPr="00566EF0">
        <w:rPr>
          <w:rFonts w:asciiTheme="minorHAnsi" w:hAnsiTheme="minorHAnsi" w:cstheme="minorHAnsi"/>
        </w:rPr>
        <w:lastRenderedPageBreak/>
        <w:t>V primeru reklamacij na poštne storitve se uporabljajo določila Zakona o poštnih storitvah (Uradni list RS,</w:t>
      </w:r>
      <w:r w:rsidRPr="00AD7355">
        <w:rPr>
          <w:rFonts w:asciiTheme="minorHAnsi" w:hAnsiTheme="minorHAnsi" w:cstheme="minorHAnsi"/>
        </w:rPr>
        <w:t xml:space="preserve"> </w:t>
      </w:r>
      <w:hyperlink r:id="rId50" w:tgtFrame="_blank" w:tooltip="Zakon o poštnih storitvah (ZPSto-2)" w:history="1">
        <w:r w:rsidRPr="00AD7355">
          <w:rPr>
            <w:rFonts w:asciiTheme="minorHAnsi" w:hAnsiTheme="minorHAnsi" w:cstheme="minorHAnsi"/>
          </w:rPr>
          <w:t>51/09</w:t>
        </w:r>
      </w:hyperlink>
      <w:r>
        <w:rPr>
          <w:rFonts w:asciiTheme="minorHAnsi" w:hAnsiTheme="minorHAnsi" w:cstheme="minorHAnsi"/>
        </w:rPr>
        <w:t xml:space="preserve"> s spremembami</w:t>
      </w:r>
      <w:r w:rsidRPr="00566EF0">
        <w:rPr>
          <w:rFonts w:asciiTheme="minorHAnsi" w:hAnsiTheme="minorHAnsi" w:cstheme="minorHAnsi"/>
        </w:rPr>
        <w:t xml:space="preserve">) in </w:t>
      </w:r>
      <w:r>
        <w:rPr>
          <w:rFonts w:asciiTheme="minorHAnsi" w:hAnsiTheme="minorHAnsi" w:cstheme="minorHAnsi"/>
        </w:rPr>
        <w:t xml:space="preserve">veljavnih </w:t>
      </w:r>
      <w:r w:rsidRPr="00566EF0">
        <w:rPr>
          <w:rFonts w:asciiTheme="minorHAnsi" w:hAnsiTheme="minorHAnsi" w:cstheme="minorHAnsi"/>
        </w:rPr>
        <w:t>Splošnih pogojev izvajanja univerzalne poštne storitve</w:t>
      </w:r>
      <w:r>
        <w:rPr>
          <w:rFonts w:asciiTheme="minorHAnsi" w:hAnsiTheme="minorHAnsi" w:cstheme="minorHAnsi"/>
        </w:rPr>
        <w:t>, ki so objavljeni na spletnih straneh Pošte Slovenije.</w:t>
      </w:r>
    </w:p>
    <w:p w14:paraId="26342496" w14:textId="77777777" w:rsidR="000F2FFA" w:rsidRPr="003B6046" w:rsidRDefault="000F2FFA" w:rsidP="000F2FFA">
      <w:pPr>
        <w:rPr>
          <w:rFonts w:asciiTheme="minorHAnsi" w:hAnsiTheme="minorHAnsi" w:cstheme="minorHAnsi"/>
        </w:rPr>
      </w:pPr>
    </w:p>
    <w:p w14:paraId="396C541A" w14:textId="77777777" w:rsidR="000F2FFA" w:rsidRPr="003B6046" w:rsidRDefault="000F2FFA" w:rsidP="000F2FFA">
      <w:pPr>
        <w:pStyle w:val="Odstavekseznama"/>
        <w:numPr>
          <w:ilvl w:val="0"/>
          <w:numId w:val="33"/>
        </w:numPr>
        <w:jc w:val="center"/>
        <w:rPr>
          <w:rFonts w:asciiTheme="minorHAnsi" w:hAnsiTheme="minorHAnsi" w:cstheme="minorHAnsi"/>
        </w:rPr>
      </w:pPr>
      <w:r w:rsidRPr="003B6046">
        <w:rPr>
          <w:rFonts w:asciiTheme="minorHAnsi" w:hAnsiTheme="minorHAnsi" w:cstheme="minorHAnsi"/>
        </w:rPr>
        <w:t>člen</w:t>
      </w:r>
    </w:p>
    <w:p w14:paraId="0BE33979" w14:textId="77777777" w:rsidR="000F2FFA" w:rsidRPr="003B6046" w:rsidRDefault="000F2FFA" w:rsidP="000F2FFA">
      <w:pPr>
        <w:jc w:val="both"/>
        <w:rPr>
          <w:rFonts w:asciiTheme="minorHAnsi" w:hAnsiTheme="minorHAnsi" w:cstheme="minorHAnsi"/>
        </w:rPr>
      </w:pPr>
    </w:p>
    <w:p w14:paraId="27208A23" w14:textId="77777777" w:rsidR="000F2FFA" w:rsidRPr="00BE6F1C" w:rsidRDefault="000F2FFA" w:rsidP="000F2FFA">
      <w:pPr>
        <w:rPr>
          <w:rFonts w:asciiTheme="minorHAnsi" w:hAnsiTheme="minorHAnsi" w:cstheme="minorHAnsi"/>
        </w:rPr>
      </w:pPr>
      <w:r w:rsidRPr="00BE6F1C">
        <w:rPr>
          <w:rFonts w:asciiTheme="minorHAnsi" w:hAnsiTheme="minorHAnsi" w:cstheme="minorHAnsi"/>
        </w:rPr>
        <w:t>Izvajalec se obveže, da bo za naročnika:</w:t>
      </w:r>
    </w:p>
    <w:p w14:paraId="26601684" w14:textId="77777777" w:rsidR="000F2FFA" w:rsidRPr="00BE6F1C" w:rsidRDefault="000F2FFA" w:rsidP="000F2FFA">
      <w:pPr>
        <w:rPr>
          <w:rFonts w:asciiTheme="minorHAnsi" w:hAnsiTheme="minorHAnsi" w:cstheme="minorHAnsi"/>
        </w:rPr>
      </w:pPr>
    </w:p>
    <w:p w14:paraId="4F4C8977"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oblikoval račune s plačilnimi nalogi in obvestili na položnicah ( dodatni tekst);</w:t>
      </w:r>
    </w:p>
    <w:p w14:paraId="464266F5"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tiskal račune;</w:t>
      </w:r>
    </w:p>
    <w:p w14:paraId="7C749ED7"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prevzemal podatkovne datoteke, vršil pregled in pripravo dinamičnih podatkov za izpis in izvedbo korektur v sodelovanju z naročnikom;</w:t>
      </w:r>
    </w:p>
    <w:p w14:paraId="20FE9625"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izvajal izpis dinamičnih podatkov in konfekcioniranje;</w:t>
      </w:r>
    </w:p>
    <w:p w14:paraId="61D2BC9E"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izvajal sortiranje in opremljanje računov;</w:t>
      </w:r>
    </w:p>
    <w:p w14:paraId="6C9AD58F"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poskrbel za raznos oz. pošiljanje računov;</w:t>
      </w:r>
    </w:p>
    <w:p w14:paraId="0AFFB8D4"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/opcija/ z distributerjem poštnih pošiljk sklenil ustrezno pogodbo o opravljanju poštnih in ostalih storitev za pošiljanje tiskovin, ki jih izdela za naročnika;</w:t>
      </w:r>
    </w:p>
    <w:p w14:paraId="0F624375" w14:textId="77777777" w:rsidR="000F2FFA" w:rsidRPr="00BE6F1C" w:rsidRDefault="000F2FFA" w:rsidP="000F2FFA">
      <w:pPr>
        <w:numPr>
          <w:ilvl w:val="0"/>
          <w:numId w:val="38"/>
        </w:numPr>
        <w:jc w:val="both"/>
        <w:rPr>
          <w:rFonts w:asciiTheme="minorHAnsi" w:hAnsiTheme="minorHAnsi" w:cstheme="minorHAnsi"/>
        </w:rPr>
      </w:pPr>
      <w:r w:rsidRPr="00BE6F1C">
        <w:rPr>
          <w:rFonts w:asciiTheme="minorHAnsi" w:hAnsiTheme="minorHAnsi" w:cstheme="minorHAnsi"/>
        </w:rPr>
        <w:t>uredil pošiljanje tiskovin najkasneje v roku 48 ur od prejema pisne potrditve oz. končne korekture oblike izpisa, če bo bazo v dogovorjeni obliki v delovnem dnevu prejel do 9.</w:t>
      </w:r>
      <w:r>
        <w:rPr>
          <w:rFonts w:asciiTheme="minorHAnsi" w:hAnsiTheme="minorHAnsi" w:cstheme="minorHAnsi"/>
        </w:rPr>
        <w:t xml:space="preserve"> ure</w:t>
      </w:r>
      <w:r w:rsidRPr="00BE6F1C">
        <w:rPr>
          <w:rFonts w:asciiTheme="minorHAnsi" w:hAnsiTheme="minorHAnsi" w:cstheme="minorHAnsi"/>
        </w:rPr>
        <w:t xml:space="preserve"> na elektronski naslov </w:t>
      </w:r>
      <w:hyperlink r:id="rId51" w:history="1">
        <w:r w:rsidRPr="00BE6F1C">
          <w:rPr>
            <w:rFonts w:asciiTheme="minorHAnsi" w:hAnsiTheme="minorHAnsi" w:cstheme="minorHAnsi"/>
          </w:rPr>
          <w:t>_____________________</w:t>
        </w:r>
      </w:hyperlink>
      <w:r w:rsidRPr="00BE6F1C">
        <w:rPr>
          <w:rFonts w:asciiTheme="minorHAnsi" w:hAnsiTheme="minorHAnsi" w:cstheme="minorHAnsi"/>
        </w:rPr>
        <w:t>. V nasprotnem primeru bodo pošiljke, oddane dan kasneje.</w:t>
      </w:r>
    </w:p>
    <w:p w14:paraId="47C299F3" w14:textId="77777777" w:rsidR="000F2FFA" w:rsidRPr="00BE6F1C" w:rsidRDefault="000F2FFA" w:rsidP="000F2FFA">
      <w:pPr>
        <w:jc w:val="both"/>
        <w:rPr>
          <w:rFonts w:asciiTheme="minorHAnsi" w:hAnsiTheme="minorHAnsi" w:cstheme="minorHAnsi"/>
        </w:rPr>
      </w:pPr>
    </w:p>
    <w:p w14:paraId="0F98CCD5"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Pri rokih izvedbe za izvajanje </w:t>
      </w:r>
      <w:r>
        <w:rPr>
          <w:rFonts w:asciiTheme="minorHAnsi" w:hAnsiTheme="minorHAnsi" w:cstheme="minorHAnsi"/>
        </w:rPr>
        <w:t>storitev iz tega okvirnega sporazuma</w:t>
      </w:r>
      <w:r w:rsidRPr="00BE6F1C">
        <w:rPr>
          <w:rFonts w:asciiTheme="minorHAnsi" w:hAnsiTheme="minorHAnsi" w:cstheme="minorHAnsi"/>
        </w:rPr>
        <w:t xml:space="preserve"> se upoštevajo izključno delovni dnevi.</w:t>
      </w:r>
    </w:p>
    <w:p w14:paraId="73F6BAC7" w14:textId="77777777" w:rsidR="000F2FFA" w:rsidRPr="003B6046" w:rsidRDefault="000F2FFA" w:rsidP="000F2FFA">
      <w:pPr>
        <w:jc w:val="both"/>
        <w:rPr>
          <w:rFonts w:asciiTheme="minorHAnsi" w:hAnsiTheme="minorHAnsi" w:cstheme="minorHAnsi"/>
        </w:rPr>
      </w:pPr>
    </w:p>
    <w:p w14:paraId="5B68555C" w14:textId="77777777" w:rsidR="000F2FFA" w:rsidRPr="003B6046" w:rsidRDefault="000F2FFA" w:rsidP="000F2FFA">
      <w:pPr>
        <w:jc w:val="both"/>
        <w:rPr>
          <w:rFonts w:asciiTheme="minorHAnsi" w:hAnsiTheme="minorHAnsi" w:cstheme="minorHAnsi"/>
        </w:rPr>
      </w:pPr>
    </w:p>
    <w:p w14:paraId="4C9F8802" w14:textId="77777777" w:rsidR="000F2FFA" w:rsidRPr="00BE6F1C" w:rsidRDefault="000F2FFA" w:rsidP="000F2FFA">
      <w:pPr>
        <w:rPr>
          <w:rFonts w:asciiTheme="minorHAnsi" w:hAnsiTheme="minorHAnsi" w:cstheme="minorHAnsi"/>
        </w:rPr>
      </w:pPr>
      <w:r w:rsidRPr="00BE6F1C">
        <w:rPr>
          <w:rFonts w:asciiTheme="minorHAnsi" w:hAnsiTheme="minorHAnsi" w:cstheme="minorHAnsi"/>
        </w:rPr>
        <w:t>Naročnik se obveže, da bo:</w:t>
      </w:r>
    </w:p>
    <w:p w14:paraId="1F31898C" w14:textId="77777777" w:rsidR="000F2FFA" w:rsidRPr="00BE6F1C" w:rsidRDefault="000F2FFA" w:rsidP="000F2FFA">
      <w:pPr>
        <w:rPr>
          <w:rFonts w:asciiTheme="minorHAnsi" w:hAnsiTheme="minorHAnsi" w:cstheme="minorHAnsi"/>
        </w:rPr>
      </w:pPr>
    </w:p>
    <w:p w14:paraId="4A768B03" w14:textId="77777777" w:rsidR="000F2FFA" w:rsidRPr="0063228B" w:rsidRDefault="000F2FFA" w:rsidP="000F2FFA">
      <w:pPr>
        <w:numPr>
          <w:ilvl w:val="0"/>
          <w:numId w:val="39"/>
        </w:numPr>
        <w:jc w:val="both"/>
        <w:rPr>
          <w:rFonts w:asciiTheme="minorHAnsi" w:hAnsiTheme="minorHAnsi" w:cstheme="minorHAnsi"/>
        </w:rPr>
      </w:pPr>
      <w:r w:rsidRPr="00BE6F1C">
        <w:rPr>
          <w:rFonts w:asciiTheme="minorHAnsi" w:hAnsiTheme="minorHAnsi" w:cstheme="minorHAnsi"/>
        </w:rPr>
        <w:t>bazo podatkov pošiljal v vedno isti dogovorjeni datotečni obliki, z nespremenjeno datotečno strukturo,</w:t>
      </w:r>
    </w:p>
    <w:p w14:paraId="40BFD30C" w14:textId="77777777" w:rsidR="000F2FFA" w:rsidRPr="0063228B" w:rsidRDefault="000F2FFA" w:rsidP="000F2FFA">
      <w:pPr>
        <w:numPr>
          <w:ilvl w:val="0"/>
          <w:numId w:val="39"/>
        </w:numPr>
        <w:jc w:val="both"/>
        <w:rPr>
          <w:rFonts w:asciiTheme="minorHAnsi" w:hAnsiTheme="minorHAnsi" w:cstheme="minorHAnsi"/>
        </w:rPr>
      </w:pPr>
      <w:r w:rsidRPr="00BE6F1C">
        <w:rPr>
          <w:rFonts w:asciiTheme="minorHAnsi" w:hAnsiTheme="minorHAnsi" w:cstheme="minorHAnsi"/>
        </w:rPr>
        <w:t>vse morebitne spremembe izvajalcu sporočil pisno, vsaj 5 delovnih dni, preden te pridejo v veljavo,</w:t>
      </w:r>
    </w:p>
    <w:p w14:paraId="1A104ED9" w14:textId="77777777" w:rsidR="000F2FFA" w:rsidRPr="0063228B" w:rsidRDefault="000F2FFA" w:rsidP="000F2FFA">
      <w:pPr>
        <w:numPr>
          <w:ilvl w:val="0"/>
          <w:numId w:val="39"/>
        </w:numPr>
        <w:jc w:val="both"/>
        <w:rPr>
          <w:rFonts w:asciiTheme="minorHAnsi" w:hAnsiTheme="minorHAnsi" w:cstheme="minorHAnsi"/>
        </w:rPr>
      </w:pPr>
      <w:r w:rsidRPr="0063228B">
        <w:rPr>
          <w:rFonts w:asciiTheme="minorHAnsi" w:hAnsiTheme="minorHAnsi" w:cstheme="minorHAnsi"/>
        </w:rPr>
        <w:t xml:space="preserve">izvajalca o vseh spremembah obveščal na elektronski naslov </w:t>
      </w:r>
      <w:sdt>
        <w:sdtPr>
          <w:rPr>
            <w:rFonts w:asciiTheme="minorHAnsi" w:hAnsiTheme="minorHAnsi" w:cstheme="minorHAnsi"/>
          </w:rPr>
          <w:id w:val="-1241715096"/>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 ;</w:t>
      </w:r>
    </w:p>
    <w:p w14:paraId="7EADAC5A" w14:textId="77777777" w:rsidR="000F2FFA" w:rsidRPr="0063228B" w:rsidRDefault="000F2FFA" w:rsidP="000F2FFA">
      <w:pPr>
        <w:numPr>
          <w:ilvl w:val="0"/>
          <w:numId w:val="39"/>
        </w:numPr>
        <w:jc w:val="both"/>
        <w:rPr>
          <w:rFonts w:asciiTheme="minorHAnsi" w:hAnsiTheme="minorHAnsi" w:cstheme="minorHAnsi"/>
        </w:rPr>
      </w:pPr>
      <w:r w:rsidRPr="0063228B">
        <w:rPr>
          <w:rFonts w:asciiTheme="minorHAnsi" w:hAnsiTheme="minorHAnsi" w:cstheme="minorHAnsi"/>
        </w:rPr>
        <w:t xml:space="preserve">bazo podatkov izvajalcu ali njegovemu podizvajalcu poslal v dogovorjeni obliki na elektronski naslov </w:t>
      </w:r>
      <w:sdt>
        <w:sdtPr>
          <w:rPr>
            <w:rFonts w:asciiTheme="minorHAnsi" w:hAnsiTheme="minorHAnsi" w:cstheme="minorHAnsi"/>
          </w:rPr>
          <w:id w:val="539639451"/>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 na osnovi vsakokratnega prejema podatkov bo izvajalec ali njegov podizvajalec izdelal testni izpis in ga poslal naročniku v potrditev na elektronski naslov </w:t>
      </w:r>
      <w:sdt>
        <w:sdtPr>
          <w:rPr>
            <w:rFonts w:asciiTheme="minorHAnsi" w:hAnsiTheme="minorHAnsi" w:cstheme="minorHAnsi"/>
          </w:rPr>
          <w:id w:val="719018576"/>
          <w:placeholder>
            <w:docPart w:val="ED69AE5F8606433D928B783222DA2AAD"/>
          </w:placeholder>
          <w:showingPlcHdr/>
          <w:text/>
        </w:sdtPr>
        <w:sdtContent>
          <w:r w:rsidRPr="0063228B">
            <w:rPr>
              <w:rStyle w:val="Besedilooznabemesta"/>
              <w:rFonts w:asciiTheme="minorHAnsi" w:hAnsiTheme="minorHAnsi" w:cstheme="minorHAnsi"/>
            </w:rPr>
            <w:t>Kliknite ali tapnite tukaj, če želite vnesti besedilo.</w:t>
          </w:r>
        </w:sdtContent>
      </w:sdt>
      <w:r w:rsidRPr="0063228B">
        <w:rPr>
          <w:rFonts w:asciiTheme="minorHAnsi" w:hAnsiTheme="minorHAnsi" w:cstheme="minorHAnsi"/>
        </w:rPr>
        <w:t xml:space="preserve">.Od trenutka, ko izvajalec ali njegov podizvajalec dobi potrditev za izpis oziroma podpisano končno korekturo, prične teči rok za oddajo v skladu s </w:t>
      </w:r>
      <w:r>
        <w:rPr>
          <w:rFonts w:asciiTheme="minorHAnsi" w:hAnsiTheme="minorHAnsi" w:cstheme="minorHAnsi"/>
        </w:rPr>
        <w:t>5</w:t>
      </w:r>
      <w:r w:rsidRPr="0063228B">
        <w:rPr>
          <w:rFonts w:asciiTheme="minorHAnsi" w:hAnsiTheme="minorHAnsi" w:cstheme="minorHAnsi"/>
        </w:rPr>
        <w:t>. členom te</w:t>
      </w:r>
      <w:r>
        <w:rPr>
          <w:rFonts w:asciiTheme="minorHAnsi" w:hAnsiTheme="minorHAnsi" w:cstheme="minorHAnsi"/>
        </w:rPr>
        <w:t>ga okvirnega sporazuma</w:t>
      </w:r>
      <w:r w:rsidRPr="0063228B">
        <w:rPr>
          <w:rFonts w:asciiTheme="minorHAnsi" w:hAnsiTheme="minorHAnsi" w:cstheme="minorHAnsi"/>
        </w:rPr>
        <w:t>.</w:t>
      </w:r>
    </w:p>
    <w:p w14:paraId="67B9EA82" w14:textId="77777777" w:rsidR="000F2FFA" w:rsidRPr="003B6046" w:rsidRDefault="000F2FFA" w:rsidP="000F2FFA">
      <w:pPr>
        <w:jc w:val="both"/>
        <w:rPr>
          <w:rFonts w:asciiTheme="minorHAnsi" w:hAnsiTheme="minorHAnsi" w:cstheme="minorHAnsi"/>
        </w:rPr>
      </w:pPr>
    </w:p>
    <w:p w14:paraId="62667A21" w14:textId="77777777" w:rsidR="000F2FFA" w:rsidRPr="003B6046" w:rsidRDefault="000F2FFA" w:rsidP="000F2FFA">
      <w:pPr>
        <w:autoSpaceDE w:val="0"/>
        <w:autoSpaceDN w:val="0"/>
        <w:adjustRightInd w:val="0"/>
        <w:jc w:val="both"/>
        <w:rPr>
          <w:rFonts w:asciiTheme="minorHAnsi" w:hAnsiTheme="minorHAnsi" w:cstheme="minorHAnsi"/>
        </w:rPr>
      </w:pPr>
    </w:p>
    <w:p w14:paraId="10683C54" w14:textId="77777777" w:rsidR="000F2FFA" w:rsidRDefault="000F2FFA" w:rsidP="000F2FFA">
      <w:pPr>
        <w:pStyle w:val="Odstavekseznama"/>
        <w:numPr>
          <w:ilvl w:val="0"/>
          <w:numId w:val="33"/>
        </w:numPr>
        <w:jc w:val="center"/>
        <w:rPr>
          <w:rFonts w:asciiTheme="minorHAnsi" w:hAnsiTheme="minorHAnsi" w:cstheme="minorHAnsi"/>
        </w:rPr>
      </w:pPr>
      <w:r>
        <w:rPr>
          <w:rFonts w:asciiTheme="minorHAnsi" w:hAnsiTheme="minorHAnsi" w:cstheme="minorHAnsi"/>
        </w:rPr>
        <w:t>č</w:t>
      </w:r>
      <w:r w:rsidRPr="003B6046">
        <w:rPr>
          <w:rFonts w:asciiTheme="minorHAnsi" w:hAnsiTheme="minorHAnsi" w:cstheme="minorHAnsi"/>
        </w:rPr>
        <w:t>len</w:t>
      </w:r>
    </w:p>
    <w:p w14:paraId="09DF0B0E" w14:textId="77777777" w:rsidR="000F2FFA" w:rsidRPr="00BE6F1C" w:rsidRDefault="000F2FFA" w:rsidP="000F2FFA">
      <w:pPr>
        <w:jc w:val="center"/>
        <w:rPr>
          <w:rFonts w:asciiTheme="minorHAnsi" w:hAnsiTheme="minorHAnsi" w:cstheme="minorHAnsi"/>
        </w:rPr>
      </w:pPr>
    </w:p>
    <w:p w14:paraId="4CB7D5D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Vsaka </w:t>
      </w:r>
      <w:r>
        <w:rPr>
          <w:rFonts w:asciiTheme="minorHAnsi" w:hAnsiTheme="minorHAnsi" w:cstheme="minorHAnsi"/>
        </w:rPr>
        <w:t>stranka tega okvirnega sporazuma</w:t>
      </w:r>
      <w:r w:rsidRPr="00BE6F1C">
        <w:rPr>
          <w:rFonts w:asciiTheme="minorHAnsi" w:hAnsiTheme="minorHAnsi" w:cstheme="minorHAnsi"/>
        </w:rPr>
        <w:t xml:space="preserve"> lahko v primeru grobih kršitev določil enostransko razveže </w:t>
      </w:r>
      <w:r>
        <w:rPr>
          <w:rFonts w:asciiTheme="minorHAnsi" w:hAnsiTheme="minorHAnsi" w:cstheme="minorHAnsi"/>
        </w:rPr>
        <w:t>ta okvirni sporazum</w:t>
      </w:r>
      <w:r w:rsidRPr="00BE6F1C">
        <w:rPr>
          <w:rFonts w:asciiTheme="minorHAnsi" w:hAnsiTheme="minorHAnsi" w:cstheme="minorHAnsi"/>
        </w:rPr>
        <w:t xml:space="preserve">. Razveza je mogoča, če stranka s priporočenim pismom opozori </w:t>
      </w:r>
      <w:r w:rsidRPr="00BE6F1C">
        <w:rPr>
          <w:rFonts w:asciiTheme="minorHAnsi" w:hAnsiTheme="minorHAnsi" w:cstheme="minorHAnsi"/>
        </w:rPr>
        <w:lastRenderedPageBreak/>
        <w:t>nasprotno stranko na grobo kršitev in nasprotna stranka v roku 30 (trideset) dni očitane kršitve ne odpravi oz. očitka ne ovrže.</w:t>
      </w:r>
    </w:p>
    <w:p w14:paraId="4392F344" w14:textId="77777777" w:rsidR="000F2FFA" w:rsidRPr="00BE6F1C" w:rsidRDefault="000F2FFA" w:rsidP="000F2FFA">
      <w:pPr>
        <w:jc w:val="both"/>
        <w:rPr>
          <w:rFonts w:asciiTheme="minorHAnsi" w:hAnsiTheme="minorHAnsi" w:cstheme="minorHAnsi"/>
        </w:rPr>
      </w:pPr>
    </w:p>
    <w:p w14:paraId="778B5BF4"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Za grobo kršitev se šteje, če naročnik zamuja s plačilom za več kot 30 dni od datuma zapadlosti računa oziroma če izvajalec zamuja z oddajo izpisanih dokumentov za več kot 5 dni od roka za oddajo v skladu s 4. členom </w:t>
      </w:r>
      <w:r>
        <w:rPr>
          <w:rFonts w:asciiTheme="minorHAnsi" w:hAnsiTheme="minorHAnsi" w:cstheme="minorHAnsi"/>
        </w:rPr>
        <w:t>tega okvirnega sporazuma.</w:t>
      </w:r>
    </w:p>
    <w:p w14:paraId="3853A131" w14:textId="77777777" w:rsidR="000F2FFA" w:rsidRPr="00BE6F1C" w:rsidRDefault="000F2FFA" w:rsidP="000F2FFA">
      <w:pPr>
        <w:jc w:val="both"/>
        <w:rPr>
          <w:rFonts w:asciiTheme="minorHAnsi" w:hAnsiTheme="minorHAnsi" w:cstheme="minorHAnsi"/>
        </w:rPr>
      </w:pPr>
    </w:p>
    <w:p w14:paraId="7B5BB0E2" w14:textId="77777777" w:rsidR="000F2FFA" w:rsidRPr="00BE6F1C" w:rsidRDefault="000F2FFA" w:rsidP="000F2FFA">
      <w:pPr>
        <w:jc w:val="both"/>
        <w:rPr>
          <w:rFonts w:asciiTheme="minorHAnsi" w:hAnsiTheme="minorHAnsi" w:cstheme="minorHAnsi"/>
        </w:rPr>
      </w:pPr>
      <w:r w:rsidRPr="00BE6F1C">
        <w:rPr>
          <w:rFonts w:asciiTheme="minorHAnsi" w:hAnsiTheme="minorHAnsi" w:cstheme="minorHAnsi"/>
        </w:rPr>
        <w:t xml:space="preserve">V primeru razveze </w:t>
      </w:r>
      <w:r>
        <w:rPr>
          <w:rFonts w:asciiTheme="minorHAnsi" w:hAnsiTheme="minorHAnsi" w:cstheme="minorHAnsi"/>
        </w:rPr>
        <w:t>okvirnega sporazuma</w:t>
      </w:r>
      <w:r w:rsidRPr="00BE6F1C">
        <w:rPr>
          <w:rFonts w:asciiTheme="minorHAnsi" w:hAnsiTheme="minorHAnsi" w:cstheme="minorHAnsi"/>
        </w:rPr>
        <w:t xml:space="preserve"> uredita stranki medsebojna razmerja z uporabo veljavne zakonodaje, predpisov s področja poštnih storitev in dobrih poslovnih običajev.</w:t>
      </w:r>
    </w:p>
    <w:p w14:paraId="079DD760" w14:textId="77777777" w:rsidR="000F2FFA" w:rsidRPr="00BE6F1C" w:rsidRDefault="000F2FFA" w:rsidP="000F2FFA">
      <w:pPr>
        <w:rPr>
          <w:rFonts w:asciiTheme="minorHAnsi" w:hAnsiTheme="minorHAnsi" w:cstheme="minorHAnsi"/>
        </w:rPr>
      </w:pPr>
    </w:p>
    <w:p w14:paraId="4D5C285C" w14:textId="77777777" w:rsidR="000F2FFA" w:rsidRPr="00566EF0" w:rsidRDefault="000F2FFA" w:rsidP="000F2FFA">
      <w:pPr>
        <w:pStyle w:val="Odstavekseznama"/>
        <w:numPr>
          <w:ilvl w:val="0"/>
          <w:numId w:val="33"/>
        </w:numPr>
        <w:jc w:val="center"/>
        <w:rPr>
          <w:rFonts w:asciiTheme="minorHAnsi" w:hAnsiTheme="minorHAnsi" w:cstheme="minorHAnsi"/>
        </w:rPr>
      </w:pPr>
      <w:r w:rsidRPr="00566EF0">
        <w:rPr>
          <w:rFonts w:asciiTheme="minorHAnsi" w:hAnsiTheme="minorHAnsi" w:cstheme="minorHAnsi"/>
        </w:rPr>
        <w:t>člen</w:t>
      </w:r>
    </w:p>
    <w:p w14:paraId="63852AE2" w14:textId="77777777" w:rsidR="000F2FFA" w:rsidRPr="00BE6F1C" w:rsidRDefault="000F2FFA" w:rsidP="000F2FFA">
      <w:pPr>
        <w:widowControl w:val="0"/>
        <w:autoSpaceDE w:val="0"/>
        <w:autoSpaceDN w:val="0"/>
        <w:adjustRightInd w:val="0"/>
        <w:jc w:val="center"/>
        <w:rPr>
          <w:rFonts w:asciiTheme="minorHAnsi" w:hAnsiTheme="minorHAnsi" w:cstheme="minorHAnsi"/>
        </w:rPr>
      </w:pPr>
    </w:p>
    <w:p w14:paraId="06CB1BAA" w14:textId="77777777" w:rsidR="000F2FFA" w:rsidRPr="00BE6F1C" w:rsidRDefault="000F2FFA" w:rsidP="000F2FFA">
      <w:pPr>
        <w:widowControl w:val="0"/>
        <w:autoSpaceDE w:val="0"/>
        <w:autoSpaceDN w:val="0"/>
        <w:adjustRightInd w:val="0"/>
        <w:jc w:val="both"/>
        <w:rPr>
          <w:rFonts w:asciiTheme="minorHAnsi" w:hAnsiTheme="minorHAnsi" w:cstheme="minorHAnsi"/>
        </w:rPr>
      </w:pPr>
      <w:r w:rsidRPr="00BE6F1C">
        <w:rPr>
          <w:rFonts w:asciiTheme="minorHAnsi" w:hAnsiTheme="minorHAnsi" w:cstheme="minorHAnsi"/>
        </w:rPr>
        <w:t xml:space="preserve">Višja sila se kot opravičljiv razlog za neizpolnjevanje </w:t>
      </w:r>
      <w:r>
        <w:rPr>
          <w:rFonts w:asciiTheme="minorHAnsi" w:hAnsiTheme="minorHAnsi" w:cstheme="minorHAnsi"/>
        </w:rPr>
        <w:t xml:space="preserve">obveznosti iz tega okvirnega sporazuma </w:t>
      </w:r>
      <w:r w:rsidRPr="00BE6F1C">
        <w:rPr>
          <w:rFonts w:asciiTheme="minorHAnsi" w:hAnsiTheme="minorHAnsi" w:cstheme="minorHAnsi"/>
        </w:rPr>
        <w:t>upošteva le, če je neposredno prizadeta stranka o tem obvestila nasprotno najkasneje v roku 24 ur po nastanku višje sile z navedbo vzroka in dokazili o nastopu višje sile.</w:t>
      </w:r>
    </w:p>
    <w:p w14:paraId="38F0EA07" w14:textId="77777777" w:rsidR="000F2FFA" w:rsidRDefault="000F2FFA" w:rsidP="000F2FFA">
      <w:pPr>
        <w:pStyle w:val="Odstavekseznama"/>
        <w:rPr>
          <w:rFonts w:asciiTheme="minorHAnsi" w:hAnsiTheme="minorHAnsi" w:cstheme="minorHAnsi"/>
        </w:rPr>
      </w:pPr>
    </w:p>
    <w:p w14:paraId="0D4EDAE6" w14:textId="77777777" w:rsidR="000F2FFA" w:rsidRPr="003B6046" w:rsidRDefault="000F2FFA" w:rsidP="000F2FFA">
      <w:pPr>
        <w:pStyle w:val="Odstavekseznama"/>
        <w:numPr>
          <w:ilvl w:val="0"/>
          <w:numId w:val="33"/>
        </w:numPr>
        <w:jc w:val="center"/>
        <w:rPr>
          <w:rFonts w:asciiTheme="minorHAnsi" w:hAnsiTheme="minorHAnsi" w:cstheme="minorHAnsi"/>
        </w:rPr>
      </w:pPr>
      <w:r>
        <w:rPr>
          <w:rFonts w:asciiTheme="minorHAnsi" w:hAnsiTheme="minorHAnsi" w:cstheme="minorHAnsi"/>
        </w:rPr>
        <w:t>člen</w:t>
      </w:r>
    </w:p>
    <w:p w14:paraId="2530608E" w14:textId="77777777" w:rsidR="000F2FFA" w:rsidRPr="003B6046" w:rsidRDefault="000F2FFA" w:rsidP="000F2FFA">
      <w:pPr>
        <w:jc w:val="both"/>
        <w:rPr>
          <w:rFonts w:asciiTheme="minorHAnsi" w:hAnsiTheme="minorHAnsi" w:cstheme="minorHAnsi"/>
        </w:rPr>
      </w:pPr>
    </w:p>
    <w:p w14:paraId="4BF4E780"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Naročnik bo plačal opravljene storitve 30. dan po prejemu pravilnega računa. Plačilni rok začne teči naslednji dan po prejemu računa.</w:t>
      </w:r>
    </w:p>
    <w:p w14:paraId="0D61F105" w14:textId="77777777" w:rsidR="000F2FFA" w:rsidRPr="003B6046" w:rsidRDefault="000F2FFA" w:rsidP="000F2FFA">
      <w:pPr>
        <w:jc w:val="both"/>
        <w:rPr>
          <w:rFonts w:asciiTheme="minorHAnsi" w:hAnsiTheme="minorHAnsi" w:cstheme="minorHAnsi"/>
        </w:rPr>
      </w:pPr>
    </w:p>
    <w:p w14:paraId="0168064A"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V primeru zamude pri plačilu, izvajalec naročniku zaračuna zakonite zamudne obresti.</w:t>
      </w:r>
    </w:p>
    <w:p w14:paraId="0EC60493" w14:textId="77777777" w:rsidR="000F2FFA" w:rsidRPr="003B6046" w:rsidRDefault="000F2FFA" w:rsidP="000F2FFA">
      <w:pPr>
        <w:jc w:val="both"/>
        <w:rPr>
          <w:rFonts w:asciiTheme="minorHAnsi" w:hAnsiTheme="minorHAnsi" w:cstheme="minorHAnsi"/>
        </w:rPr>
      </w:pPr>
    </w:p>
    <w:p w14:paraId="5DAA3E03" w14:textId="77777777" w:rsidR="000F2FFA" w:rsidRPr="003B6046" w:rsidRDefault="000F2FFA" w:rsidP="000F2FFA">
      <w:pPr>
        <w:widowControl w:val="0"/>
        <w:autoSpaceDE w:val="0"/>
        <w:autoSpaceDN w:val="0"/>
        <w:adjustRightInd w:val="0"/>
        <w:jc w:val="both"/>
        <w:rPr>
          <w:rFonts w:asciiTheme="minorHAnsi" w:hAnsiTheme="minorHAnsi" w:cstheme="minorHAnsi"/>
          <w:iCs/>
        </w:rPr>
      </w:pPr>
    </w:p>
    <w:p w14:paraId="6719F0C9" w14:textId="77777777" w:rsidR="000F2FFA" w:rsidRPr="003B6046" w:rsidRDefault="000F2FFA" w:rsidP="000F2FFA">
      <w:pPr>
        <w:pStyle w:val="Odstavekseznama"/>
        <w:numPr>
          <w:ilvl w:val="0"/>
          <w:numId w:val="33"/>
        </w:numPr>
        <w:jc w:val="center"/>
        <w:rPr>
          <w:rFonts w:asciiTheme="minorHAnsi" w:hAnsiTheme="minorHAnsi" w:cstheme="minorHAnsi"/>
          <w:iCs/>
        </w:rPr>
      </w:pPr>
      <w:r w:rsidRPr="000C2427">
        <w:rPr>
          <w:rFonts w:asciiTheme="minorHAnsi" w:hAnsiTheme="minorHAnsi" w:cstheme="minorHAnsi"/>
        </w:rPr>
        <w:t>člen</w:t>
      </w:r>
      <w:r w:rsidRPr="003B6046">
        <w:rPr>
          <w:rStyle w:val="Sprotnaopomba-sklic"/>
          <w:rFonts w:asciiTheme="minorHAnsi" w:hAnsiTheme="minorHAnsi" w:cstheme="minorHAnsi"/>
          <w:iCs/>
          <w:color w:val="000000"/>
        </w:rPr>
        <w:footnoteReference w:id="4"/>
      </w:r>
    </w:p>
    <w:p w14:paraId="6937428F" w14:textId="77777777" w:rsidR="000F2FFA" w:rsidRPr="003B6046" w:rsidRDefault="000F2FFA" w:rsidP="000F2FFA">
      <w:pPr>
        <w:ind w:left="360"/>
        <w:rPr>
          <w:rFonts w:asciiTheme="minorHAnsi" w:hAnsiTheme="minorHAnsi" w:cstheme="minorHAnsi"/>
        </w:rPr>
      </w:pPr>
    </w:p>
    <w:p w14:paraId="0801453D" w14:textId="77777777" w:rsidR="000F2FFA" w:rsidRPr="003B6046" w:rsidRDefault="000F2FFA" w:rsidP="000F2FFA">
      <w:pPr>
        <w:widowControl w:val="0"/>
        <w:autoSpaceDE w:val="0"/>
        <w:autoSpaceDN w:val="0"/>
        <w:adjustRightInd w:val="0"/>
        <w:jc w:val="both"/>
        <w:rPr>
          <w:rFonts w:asciiTheme="minorHAnsi" w:hAnsiTheme="minorHAnsi" w:cstheme="minorHAnsi"/>
        </w:rPr>
      </w:pPr>
      <w:r w:rsidRPr="003B6046">
        <w:rPr>
          <w:rFonts w:asciiTheme="minorHAnsi" w:hAnsiTheme="minorHAnsi" w:cstheme="minorHAnsi"/>
        </w:rPr>
        <w:t>Izvajalec pri izvajanju naročila nastopa s podizvajalci, navedenimi v obrazcu OBR-3 »Podatki o podizvajalcih«, ki je priloga te</w:t>
      </w:r>
      <w:r>
        <w:rPr>
          <w:rFonts w:asciiTheme="minorHAnsi" w:hAnsiTheme="minorHAnsi" w:cstheme="minorHAnsi"/>
        </w:rPr>
        <w:t>ga okvirnega sporazuma.</w:t>
      </w:r>
      <w:r w:rsidRPr="003B6046">
        <w:rPr>
          <w:rFonts w:asciiTheme="minorHAnsi" w:hAnsiTheme="minorHAnsi" w:cstheme="minorHAnsi"/>
        </w:rPr>
        <w:t xml:space="preserve"> </w:t>
      </w:r>
    </w:p>
    <w:p w14:paraId="33C9EE1B" w14:textId="77777777" w:rsidR="000F2FFA" w:rsidRPr="003B6046" w:rsidRDefault="000F2FFA" w:rsidP="000F2FFA">
      <w:pPr>
        <w:widowControl w:val="0"/>
        <w:autoSpaceDE w:val="0"/>
        <w:autoSpaceDN w:val="0"/>
        <w:adjustRightInd w:val="0"/>
        <w:jc w:val="both"/>
        <w:rPr>
          <w:rFonts w:asciiTheme="minorHAnsi" w:hAnsiTheme="minorHAnsi" w:cstheme="minorHAnsi"/>
        </w:rPr>
      </w:pPr>
    </w:p>
    <w:p w14:paraId="64C05D72"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w:t>
      </w:r>
    </w:p>
    <w:p w14:paraId="42CDBDDF" w14:textId="77777777" w:rsidR="000F2FFA" w:rsidRPr="003B6046" w:rsidRDefault="000F2FFA" w:rsidP="000F2FFA">
      <w:pPr>
        <w:jc w:val="both"/>
        <w:rPr>
          <w:rFonts w:asciiTheme="minorHAnsi" w:hAnsiTheme="minorHAnsi" w:cstheme="minorHAnsi"/>
        </w:rPr>
      </w:pPr>
    </w:p>
    <w:p w14:paraId="69F9FD95"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navesti firmo/ime in sedež/naslov novega podizvajalca ter del javnega naročila, ki ga namerava oddati v podizvajanje temu subjektu; </w:t>
      </w:r>
    </w:p>
    <w:p w14:paraId="36823AB6"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kontaktne podatke in zakonite zastopnike predlaganih novo predlaganih podizvajalcev;</w:t>
      </w:r>
    </w:p>
    <w:p w14:paraId="3D131C14"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 izpolnjene ESPD teh podizvajalcev v skladu z 79. členom ZJN-3 ali dokazila o neobstoju razlogov za izključitev ter izpolnjevanju pogojev ter </w:t>
      </w:r>
    </w:p>
    <w:p w14:paraId="2128FB71" w14:textId="77777777" w:rsidR="000F2FFA" w:rsidRPr="003B6046" w:rsidRDefault="000F2FFA" w:rsidP="000F2FFA">
      <w:pPr>
        <w:numPr>
          <w:ilvl w:val="0"/>
          <w:numId w:val="36"/>
        </w:numPr>
        <w:autoSpaceDE w:val="0"/>
        <w:autoSpaceDN w:val="0"/>
        <w:adjustRightInd w:val="0"/>
        <w:spacing w:after="56"/>
        <w:rPr>
          <w:rFonts w:asciiTheme="minorHAnsi" w:hAnsiTheme="minorHAnsi" w:cstheme="minorHAnsi"/>
        </w:rPr>
      </w:pPr>
      <w:r w:rsidRPr="003B6046">
        <w:rPr>
          <w:rFonts w:asciiTheme="minorHAnsi" w:hAnsiTheme="minorHAnsi" w:cstheme="minorHAnsi"/>
        </w:rPr>
        <w:t xml:space="preserve">priložiti zahtevo podizvajalca za neposredno plačilo, če podizvajalec to zahteva. </w:t>
      </w:r>
    </w:p>
    <w:p w14:paraId="3C42DF2A" w14:textId="77777777" w:rsidR="000F2FFA" w:rsidRPr="003B6046" w:rsidRDefault="000F2FFA" w:rsidP="000F2FFA">
      <w:pPr>
        <w:jc w:val="both"/>
        <w:rPr>
          <w:rFonts w:asciiTheme="minorHAnsi" w:hAnsiTheme="minorHAnsi" w:cstheme="minorHAnsi"/>
        </w:rPr>
      </w:pPr>
    </w:p>
    <w:p w14:paraId="6C78222D"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lastRenderedPageBreak/>
        <w:t xml:space="preserve">Izvajalec v celoti odgovarja naročniku za izvedbo predmeta </w:t>
      </w:r>
      <w:r>
        <w:rPr>
          <w:rFonts w:asciiTheme="minorHAnsi" w:hAnsiTheme="minorHAnsi" w:cstheme="minorHAnsi"/>
        </w:rPr>
        <w:t>tega okvirnega sporazuma.</w:t>
      </w:r>
    </w:p>
    <w:p w14:paraId="57C402F8" w14:textId="77777777" w:rsidR="000F2FFA" w:rsidRPr="003B6046" w:rsidRDefault="000F2FFA" w:rsidP="000F2FFA">
      <w:pPr>
        <w:jc w:val="both"/>
        <w:rPr>
          <w:rFonts w:asciiTheme="minorHAnsi" w:hAnsiTheme="minorHAnsi" w:cstheme="minorHAnsi"/>
        </w:rPr>
      </w:pPr>
    </w:p>
    <w:p w14:paraId="15B2D038"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Če naročnik ugotovi, da storitve izvaja podizvajalec, ki ga izvajalec ni navedel v svoji ponudbi oziroma ni dogovorjen s </w:t>
      </w:r>
      <w:r>
        <w:rPr>
          <w:rFonts w:asciiTheme="minorHAnsi" w:hAnsiTheme="minorHAnsi" w:cstheme="minorHAnsi"/>
        </w:rPr>
        <w:t>tem okvirnim sporazumom</w:t>
      </w:r>
      <w:r w:rsidRPr="003B6046">
        <w:rPr>
          <w:rFonts w:asciiTheme="minorHAnsi" w:hAnsiTheme="minorHAnsi" w:cstheme="minorHAnsi"/>
        </w:rPr>
        <w:t>, oziroma izvajalec ni prijavil podizvajalca na način, določen v tem členu, ima pravico odpovedati t</w:t>
      </w:r>
      <w:r>
        <w:rPr>
          <w:rFonts w:asciiTheme="minorHAnsi" w:hAnsiTheme="minorHAnsi" w:cstheme="minorHAnsi"/>
        </w:rPr>
        <w:t>a okvirni sporazum</w:t>
      </w:r>
      <w:r w:rsidRPr="003B6046">
        <w:rPr>
          <w:rFonts w:asciiTheme="minorHAnsi" w:hAnsiTheme="minorHAnsi" w:cstheme="minorHAnsi"/>
        </w:rPr>
        <w:t>. Naročnik  si pridržuje pravico, da lahko na kraju, kjer se storitve izvajajo, kadarkoli preveri delavce kateregakoli od podizvajalcev, ki opravljajo dela. Vsi delavci so naročniku dolžni dati verodostojne podatke.</w:t>
      </w:r>
    </w:p>
    <w:p w14:paraId="07EAABF2" w14:textId="77777777" w:rsidR="000F2FFA" w:rsidRPr="003B6046" w:rsidRDefault="000F2FFA" w:rsidP="000F2FFA">
      <w:pPr>
        <w:jc w:val="both"/>
        <w:rPr>
          <w:rFonts w:asciiTheme="minorHAnsi" w:hAnsiTheme="minorHAnsi" w:cstheme="minorHAnsi"/>
        </w:rPr>
      </w:pPr>
    </w:p>
    <w:p w14:paraId="50D30DD9" w14:textId="77777777" w:rsidR="000F2FFA" w:rsidRPr="003B6046" w:rsidRDefault="000F2FFA" w:rsidP="000F2FFA">
      <w:pPr>
        <w:jc w:val="both"/>
        <w:rPr>
          <w:rFonts w:asciiTheme="minorHAnsi" w:hAnsiTheme="minorHAnsi" w:cstheme="minorHAnsi"/>
          <w:i/>
        </w:rPr>
      </w:pPr>
      <w:r w:rsidRPr="003B6046">
        <w:rPr>
          <w:rFonts w:asciiTheme="minorHAnsi" w:hAnsiTheme="minorHAnsi" w:cstheme="minorHAnsi"/>
          <w:i/>
        </w:rPr>
        <w:t xml:space="preserve">/če bo podizvajalec zahteval neposredna plačila/: </w:t>
      </w:r>
    </w:p>
    <w:p w14:paraId="4BC71ABE"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 xml:space="preserve">Neposredna plačila podizvajalcem po tem okvirnem sporazumu so obvezna. Izvajalec pooblašča naročnika, da na podlagi potrjenih računov neposredno plačuje podizvajalcem dela, ki jih bodo ti opravili po pogodbi. Izvajalec mora računu obvezno priložiti predhodno potrjene račune podizvajalca(-cev), ki so opravili storitve po pogodbi. Soglasja podizvajalcev za izvajanje neposrednih plačil naročnika podizvajalcem so sestavni del in priloga tega okvirnega sporazuma. </w:t>
      </w:r>
    </w:p>
    <w:p w14:paraId="3059CDDB" w14:textId="77777777" w:rsidR="000F2FFA" w:rsidRPr="003B6046" w:rsidRDefault="000F2FFA" w:rsidP="000F2FFA">
      <w:pPr>
        <w:jc w:val="both"/>
        <w:rPr>
          <w:rFonts w:asciiTheme="minorHAnsi" w:hAnsiTheme="minorHAnsi" w:cstheme="minorHAnsi"/>
        </w:rPr>
      </w:pPr>
    </w:p>
    <w:p w14:paraId="003B1471" w14:textId="77777777" w:rsidR="000F2FFA" w:rsidRPr="003B6046" w:rsidRDefault="000F2FFA" w:rsidP="000F2FFA">
      <w:pPr>
        <w:jc w:val="both"/>
        <w:rPr>
          <w:rFonts w:asciiTheme="minorHAnsi" w:hAnsiTheme="minorHAnsi" w:cstheme="minorHAnsi"/>
          <w:i/>
        </w:rPr>
      </w:pPr>
      <w:r w:rsidRPr="003B6046">
        <w:rPr>
          <w:rFonts w:asciiTheme="minorHAnsi" w:hAnsiTheme="minorHAnsi" w:cstheme="minorHAnsi"/>
          <w:i/>
        </w:rPr>
        <w:t>/če podizvajalec ne bo zahteval neposrednega plačila/:</w:t>
      </w:r>
    </w:p>
    <w:p w14:paraId="758BEA45"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Izvajalec mora naročniku (EKO-PARK d.o.o. Lendava OKO-PARK Kft. Lendva) najpozneje v 60 (šestdesetih) dneh od plačila končnega računa poslati svojo pisno izjavo in pisno izjavo podizvajalca, da je podizvajalec prejel plačilo za izvedene storitve, neposredno povezano s predmetom javnega naročila.</w:t>
      </w:r>
    </w:p>
    <w:p w14:paraId="13A75441" w14:textId="77777777" w:rsidR="000F2FFA" w:rsidRPr="003B6046" w:rsidRDefault="000F2FFA" w:rsidP="000F2FFA">
      <w:pPr>
        <w:jc w:val="both"/>
        <w:rPr>
          <w:rFonts w:asciiTheme="minorHAnsi" w:hAnsiTheme="minorHAnsi" w:cstheme="minorHAnsi"/>
        </w:rPr>
      </w:pPr>
    </w:p>
    <w:p w14:paraId="1557F4CB" w14:textId="77777777" w:rsidR="000F2FFA" w:rsidRPr="003B6046" w:rsidRDefault="000F2FFA" w:rsidP="000F2FFA">
      <w:pPr>
        <w:jc w:val="both"/>
        <w:rPr>
          <w:rFonts w:asciiTheme="minorHAnsi" w:hAnsiTheme="minorHAnsi" w:cstheme="minorHAnsi"/>
        </w:rPr>
      </w:pPr>
      <w:r w:rsidRPr="003B6046">
        <w:rPr>
          <w:rFonts w:asciiTheme="minorHAnsi" w:hAnsiTheme="minorHAnsi" w:cstheme="minorHAnsi"/>
        </w:rPr>
        <w:t>Roki plačil podizvajalcem so enaki, kot so določeni za plačilo obveznosti naročnika do izvajaleca v tem okvirnem sporazumu.</w:t>
      </w:r>
    </w:p>
    <w:p w14:paraId="6A56C58B" w14:textId="77777777" w:rsidR="000F2FFA" w:rsidRPr="0084346D" w:rsidRDefault="000F2FFA" w:rsidP="000F2FFA">
      <w:pPr>
        <w:rPr>
          <w:rFonts w:asciiTheme="minorHAnsi" w:hAnsiTheme="minorHAnsi" w:cstheme="minorHAnsi"/>
        </w:rPr>
      </w:pPr>
    </w:p>
    <w:p w14:paraId="1DE54F5F" w14:textId="77777777" w:rsidR="000F2FFA" w:rsidRPr="000C2427" w:rsidRDefault="000F2FFA" w:rsidP="000F2FFA">
      <w:pPr>
        <w:pStyle w:val="Odstavekseznama"/>
        <w:numPr>
          <w:ilvl w:val="0"/>
          <w:numId w:val="33"/>
        </w:numPr>
        <w:jc w:val="center"/>
        <w:rPr>
          <w:rFonts w:asciiTheme="minorHAnsi" w:hAnsiTheme="minorHAnsi" w:cstheme="minorHAnsi"/>
        </w:rPr>
      </w:pPr>
      <w:r w:rsidRPr="000C2427">
        <w:rPr>
          <w:rFonts w:asciiTheme="minorHAnsi" w:hAnsiTheme="minorHAnsi" w:cstheme="minorHAnsi"/>
        </w:rPr>
        <w:t>člen</w:t>
      </w:r>
    </w:p>
    <w:p w14:paraId="0122BC3E" w14:textId="77777777" w:rsidR="000F2FFA" w:rsidRPr="0084346D" w:rsidRDefault="000F2FFA" w:rsidP="000F2FFA">
      <w:pPr>
        <w:jc w:val="both"/>
        <w:rPr>
          <w:rFonts w:asciiTheme="minorHAnsi" w:hAnsiTheme="minorHAnsi" w:cstheme="minorHAnsi"/>
        </w:rPr>
      </w:pPr>
    </w:p>
    <w:p w14:paraId="2C9C4A00" w14:textId="77777777" w:rsidR="000F2FFA" w:rsidRDefault="000F2FFA" w:rsidP="000F2FFA">
      <w:pPr>
        <w:jc w:val="both"/>
        <w:rPr>
          <w:rFonts w:asciiTheme="minorHAnsi" w:hAnsiTheme="minorHAnsi" w:cstheme="minorHAnsi"/>
        </w:rPr>
      </w:pPr>
      <w:r w:rsidRPr="0084346D">
        <w:rPr>
          <w:rFonts w:asciiTheme="minorHAnsi" w:hAnsiTheme="minorHAnsi" w:cstheme="minorHAnsi"/>
        </w:rPr>
        <w:t xml:space="preserve">V kolikor se ugotovi, da je pri sklepanju okvirnega sporazuma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okvirni sporazum ničen. </w:t>
      </w:r>
    </w:p>
    <w:p w14:paraId="02CFB3AD" w14:textId="77777777" w:rsidR="000F2FFA" w:rsidRPr="0084346D" w:rsidRDefault="000F2FFA" w:rsidP="000F2FFA">
      <w:pPr>
        <w:jc w:val="both"/>
        <w:rPr>
          <w:rFonts w:asciiTheme="minorHAnsi" w:hAnsiTheme="minorHAnsi" w:cstheme="minorHAnsi"/>
        </w:rPr>
      </w:pPr>
    </w:p>
    <w:p w14:paraId="752CB25F" w14:textId="77777777" w:rsidR="000F2FFA" w:rsidRPr="0084346D" w:rsidRDefault="000F2FFA" w:rsidP="000F2FFA">
      <w:pPr>
        <w:pStyle w:val="Odstavekseznama"/>
        <w:numPr>
          <w:ilvl w:val="0"/>
          <w:numId w:val="33"/>
        </w:numPr>
        <w:jc w:val="center"/>
        <w:rPr>
          <w:rFonts w:asciiTheme="minorHAnsi" w:hAnsiTheme="minorHAnsi" w:cstheme="minorHAnsi"/>
        </w:rPr>
      </w:pPr>
      <w:r w:rsidRPr="000C2427">
        <w:rPr>
          <w:rFonts w:asciiTheme="minorHAnsi" w:hAnsiTheme="minorHAnsi" w:cstheme="minorHAnsi"/>
        </w:rPr>
        <w:t>člen</w:t>
      </w:r>
    </w:p>
    <w:p w14:paraId="4EC3E9C0" w14:textId="77777777" w:rsidR="000F2FFA" w:rsidRPr="0084346D" w:rsidRDefault="000F2FFA" w:rsidP="000F2FFA">
      <w:pPr>
        <w:pStyle w:val="Odstavekseznama"/>
        <w:ind w:left="1004"/>
        <w:rPr>
          <w:rFonts w:asciiTheme="minorHAnsi" w:hAnsiTheme="minorHAnsi" w:cstheme="minorHAnsi"/>
        </w:rPr>
      </w:pPr>
    </w:p>
    <w:p w14:paraId="4CEB4E08" w14:textId="77777777" w:rsidR="000F2FFA" w:rsidRPr="0084346D" w:rsidRDefault="000F2FFA" w:rsidP="000F2FFA">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Med veljavnostjo te</w:t>
      </w:r>
      <w:r>
        <w:rPr>
          <w:rFonts w:asciiTheme="minorHAnsi" w:hAnsiTheme="minorHAnsi" w:cstheme="minorHAnsi"/>
        </w:rPr>
        <w:t>ga okvirnega sporatum</w:t>
      </w:r>
      <w:r w:rsidRPr="0084346D">
        <w:rPr>
          <w:rFonts w:asciiTheme="minorHAnsi" w:hAnsiTheme="minorHAnsi" w:cstheme="minorHAnsi"/>
        </w:rPr>
        <w:t xml:space="preserve"> lahko naročnik ne glede na določbe zakona, ki ureja obligacijska razmerja, odstopi od </w:t>
      </w:r>
      <w:r>
        <w:rPr>
          <w:rFonts w:asciiTheme="minorHAnsi" w:hAnsiTheme="minorHAnsi" w:cstheme="minorHAnsi"/>
        </w:rPr>
        <w:t>tega okvirnega sporazuma</w:t>
      </w:r>
      <w:r w:rsidRPr="0084346D">
        <w:rPr>
          <w:rFonts w:asciiTheme="minorHAnsi" w:hAnsiTheme="minorHAnsi" w:cstheme="minorHAnsi"/>
        </w:rPr>
        <w:t xml:space="preserve"> v naslednjih okoliščinah:</w:t>
      </w:r>
    </w:p>
    <w:p w14:paraId="7A1D563B" w14:textId="77777777" w:rsidR="000F2FFA" w:rsidRPr="0084346D" w:rsidRDefault="000F2FFA" w:rsidP="000F2FFA">
      <w:pPr>
        <w:numPr>
          <w:ilvl w:val="12"/>
          <w:numId w:val="0"/>
        </w:numPr>
        <w:spacing w:line="260" w:lineRule="atLeast"/>
        <w:jc w:val="both"/>
        <w:rPr>
          <w:rFonts w:asciiTheme="minorHAnsi" w:hAnsiTheme="minorHAnsi" w:cstheme="minorHAnsi"/>
          <w:sz w:val="20"/>
        </w:rPr>
      </w:pPr>
    </w:p>
    <w:p w14:paraId="528200A8"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javno naročilo je bilo bistveno spremenjeno, kar terja nov postopek javnega naročanja;</w:t>
      </w:r>
    </w:p>
    <w:p w14:paraId="6060042C"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5E8CEF56" w14:textId="77777777" w:rsidR="000F2FFA" w:rsidRPr="0084346D" w:rsidRDefault="000F2FFA" w:rsidP="000F2FFA">
      <w:pPr>
        <w:widowControl w:val="0"/>
        <w:numPr>
          <w:ilvl w:val="0"/>
          <w:numId w:val="34"/>
        </w:numPr>
        <w:autoSpaceDE w:val="0"/>
        <w:autoSpaceDN w:val="0"/>
        <w:adjustRightInd w:val="0"/>
        <w:jc w:val="both"/>
        <w:rPr>
          <w:rFonts w:asciiTheme="minorHAnsi" w:hAnsiTheme="minorHAnsi" w:cstheme="minorHAnsi"/>
        </w:rPr>
      </w:pPr>
      <w:r w:rsidRPr="0084346D">
        <w:rPr>
          <w:rFonts w:asciiTheme="minorHAnsi" w:hAnsiTheme="minorHAnsi" w:cstheme="minorHAnsi"/>
        </w:rPr>
        <w:t xml:space="preserve">zaradi hudih kršitev obveznosti iz Pogodbe o Evropski uniji, Pogodbe o delovanju Evropske unije in ZJN-3 ki jih je po postopku v skladu z 258. členom PDEU ugotovilo </w:t>
      </w:r>
      <w:r w:rsidRPr="0084346D">
        <w:rPr>
          <w:rFonts w:asciiTheme="minorHAnsi" w:hAnsiTheme="minorHAnsi" w:cstheme="minorHAnsi"/>
        </w:rPr>
        <w:lastRenderedPageBreak/>
        <w:t>Sodišče Evropske unije, javno naročilo ne bi smelo biti oddano izvajalcu.</w:t>
      </w:r>
    </w:p>
    <w:p w14:paraId="5FC6B0E6" w14:textId="77777777" w:rsidR="000F2FFA" w:rsidRPr="0084346D" w:rsidRDefault="000F2FFA" w:rsidP="000F2FFA">
      <w:pPr>
        <w:pStyle w:val="Odstavekseznama"/>
        <w:ind w:left="1004"/>
        <w:rPr>
          <w:rFonts w:asciiTheme="minorHAnsi" w:hAnsiTheme="minorHAnsi" w:cstheme="minorHAnsi"/>
        </w:rPr>
      </w:pPr>
    </w:p>
    <w:p w14:paraId="647D4EA7" w14:textId="77777777" w:rsidR="000F2FFA" w:rsidRPr="0084346D" w:rsidRDefault="000F2FFA" w:rsidP="000F2FFA">
      <w:pPr>
        <w:pStyle w:val="Odstavekseznama"/>
        <w:ind w:left="1004"/>
        <w:rPr>
          <w:rFonts w:asciiTheme="minorHAnsi" w:hAnsiTheme="minorHAnsi" w:cstheme="minorHAnsi"/>
        </w:rPr>
      </w:pPr>
    </w:p>
    <w:p w14:paraId="363F5A79" w14:textId="77777777" w:rsidR="000F2FFA" w:rsidRPr="0084346D" w:rsidRDefault="000F2FFA" w:rsidP="000F2FFA">
      <w:pPr>
        <w:pStyle w:val="Odstavekseznama"/>
        <w:numPr>
          <w:ilvl w:val="0"/>
          <w:numId w:val="37"/>
        </w:numPr>
        <w:jc w:val="center"/>
        <w:rPr>
          <w:rFonts w:asciiTheme="minorHAnsi" w:hAnsiTheme="minorHAnsi" w:cstheme="minorHAnsi"/>
        </w:rPr>
      </w:pPr>
      <w:r w:rsidRPr="0084346D">
        <w:rPr>
          <w:rFonts w:asciiTheme="minorHAnsi" w:hAnsiTheme="minorHAnsi" w:cstheme="minorHAnsi"/>
        </w:rPr>
        <w:t>člen</w:t>
      </w:r>
    </w:p>
    <w:p w14:paraId="377EACD3" w14:textId="77777777" w:rsidR="000F2FFA" w:rsidRPr="0084346D" w:rsidRDefault="000F2FFA" w:rsidP="000F2FFA">
      <w:pPr>
        <w:jc w:val="both"/>
        <w:rPr>
          <w:rFonts w:asciiTheme="minorHAnsi" w:hAnsiTheme="minorHAnsi" w:cstheme="minorHAnsi"/>
        </w:rPr>
      </w:pPr>
    </w:p>
    <w:p w14:paraId="11B8DE77" w14:textId="77777777" w:rsidR="000F2FFA" w:rsidRPr="0084346D" w:rsidRDefault="000F2FFA" w:rsidP="000F2FFA">
      <w:pPr>
        <w:jc w:val="both"/>
        <w:rPr>
          <w:rFonts w:asciiTheme="minorHAnsi" w:hAnsiTheme="minorHAnsi" w:cstheme="minorHAnsi"/>
        </w:rPr>
      </w:pPr>
      <w:r w:rsidRPr="0084346D">
        <w:rPr>
          <w:rFonts w:asciiTheme="minorHAnsi" w:hAnsiTheme="minorHAnsi" w:cstheme="minorHAnsi"/>
        </w:rPr>
        <w:t>T</w:t>
      </w:r>
      <w:r>
        <w:rPr>
          <w:rFonts w:asciiTheme="minorHAnsi" w:hAnsiTheme="minorHAnsi" w:cstheme="minorHAnsi"/>
        </w:rPr>
        <w:t xml:space="preserve">ega </w:t>
      </w:r>
      <w:r w:rsidRPr="0084346D">
        <w:rPr>
          <w:rFonts w:asciiTheme="minorHAnsi" w:hAnsiTheme="minorHAnsi" w:cstheme="minorHAnsi"/>
        </w:rPr>
        <w:t xml:space="preserve"> je sklenjena pod razveznim pogojem, ki se uresniči v primeru izpolnitve ene od naslednjih okoliščin:</w:t>
      </w:r>
    </w:p>
    <w:p w14:paraId="7C3B3D77" w14:textId="77777777" w:rsidR="000F2FFA" w:rsidRPr="0084346D" w:rsidRDefault="000F2FFA" w:rsidP="000F2FFA">
      <w:pPr>
        <w:pStyle w:val="Odstavekseznama"/>
        <w:numPr>
          <w:ilvl w:val="0"/>
          <w:numId w:val="12"/>
        </w:numPr>
        <w:jc w:val="both"/>
        <w:rPr>
          <w:rFonts w:asciiTheme="minorHAnsi" w:hAnsiTheme="minorHAnsi" w:cstheme="minorHAnsi"/>
        </w:rPr>
      </w:pPr>
      <w:r w:rsidRPr="0084346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07B1EDF4" w14:textId="77777777" w:rsidR="000F2FFA" w:rsidRPr="0084346D" w:rsidRDefault="000F2FFA" w:rsidP="000F2FFA">
      <w:pPr>
        <w:pStyle w:val="Odstavekseznama"/>
        <w:numPr>
          <w:ilvl w:val="0"/>
          <w:numId w:val="12"/>
        </w:numPr>
        <w:jc w:val="both"/>
        <w:rPr>
          <w:rFonts w:asciiTheme="minorHAnsi" w:hAnsiTheme="minorHAnsi" w:cstheme="minorHAnsi"/>
        </w:rPr>
      </w:pPr>
      <w:r w:rsidRPr="0084346D">
        <w:rPr>
          <w:rFonts w:asciiTheme="minorHAnsi" w:hAnsiTheme="minorHAnsi" w:cstheme="minorHAnsi"/>
        </w:rPr>
        <w:t>če bo naročnik seznanjen, da je pristojni državni organ pri izvajalcu ali podizvajalcu v času izvajanja pogodbe ugotovil najmanj dve kršitvi v zvezi s:</w:t>
      </w:r>
    </w:p>
    <w:p w14:paraId="50025686"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plačilom za delo, </w:t>
      </w:r>
    </w:p>
    <w:p w14:paraId="04BE24F4"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delovnim časom, </w:t>
      </w:r>
    </w:p>
    <w:p w14:paraId="0D9C690E"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počitki, </w:t>
      </w:r>
    </w:p>
    <w:p w14:paraId="4476EB58"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opravljanjem dela na podlagi pogodb civilnega prava kljub obstoju elementov delovnega razmerja ali </w:t>
      </w:r>
    </w:p>
    <w:p w14:paraId="212F5DB8" w14:textId="77777777" w:rsidR="000F2FFA" w:rsidRPr="0084346D" w:rsidRDefault="000F2FFA" w:rsidP="000F2FFA">
      <w:pPr>
        <w:pStyle w:val="Odstavekseznama"/>
        <w:numPr>
          <w:ilvl w:val="1"/>
          <w:numId w:val="12"/>
        </w:numPr>
        <w:jc w:val="both"/>
        <w:rPr>
          <w:rFonts w:asciiTheme="minorHAnsi" w:hAnsiTheme="minorHAnsi" w:cstheme="minorHAnsi"/>
        </w:rPr>
      </w:pPr>
      <w:r w:rsidRPr="0084346D">
        <w:rPr>
          <w:rFonts w:asciiTheme="minorHAnsi" w:hAnsiTheme="minorHAnsi" w:cstheme="minorHAnsi"/>
        </w:rPr>
        <w:t xml:space="preserve">v zvezi z zaposlovanjem na črno </w:t>
      </w:r>
    </w:p>
    <w:p w14:paraId="312B3203" w14:textId="77777777" w:rsidR="000F2FFA" w:rsidRPr="0084346D" w:rsidRDefault="000F2FFA" w:rsidP="000F2FFA">
      <w:pPr>
        <w:jc w:val="both"/>
        <w:rPr>
          <w:rFonts w:asciiTheme="minorHAnsi" w:eastAsiaTheme="minorHAnsi" w:hAnsiTheme="minorHAnsi" w:cstheme="minorHAnsi"/>
        </w:rPr>
      </w:pPr>
      <w:r w:rsidRPr="0084346D">
        <w:rPr>
          <w:rFonts w:asciiTheme="minorHAnsi" w:hAnsiTheme="minorHAnsi" w:cstheme="minorHAnsi"/>
        </w:rPr>
        <w:t>in za kateri mu je bila s pravnomočno odločitvijo ali več pravnomočnimi odločitvami izrečena globa za prekršek.</w:t>
      </w:r>
    </w:p>
    <w:p w14:paraId="612A7295"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V primeru seznanitve naročnika s kršitvijo bo naročnik o tem obvestil izvajalca v desetih dneh. </w:t>
      </w:r>
    </w:p>
    <w:p w14:paraId="347AA1A2"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Pr>
          <w:rFonts w:asciiTheme="minorHAnsi" w:eastAsiaTheme="minorHAnsi" w:hAnsiTheme="minorHAnsi" w:cstheme="minorHAnsi"/>
          <w:lang w:eastAsia="en-US"/>
        </w:rPr>
        <w:t>okvirnega sporazuma</w:t>
      </w:r>
      <w:r w:rsidRPr="0084346D">
        <w:rPr>
          <w:rFonts w:asciiTheme="minorHAnsi" w:eastAsiaTheme="minorHAnsi" w:hAnsiTheme="minorHAnsi" w:cstheme="minorHAnsi"/>
          <w:lang w:eastAsia="en-US"/>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rPr>
        <w:t>okvirnega sporazuma</w:t>
      </w:r>
      <w:r w:rsidRPr="0084346D">
        <w:rPr>
          <w:rFonts w:asciiTheme="minorHAnsi" w:eastAsiaTheme="minorHAnsi" w:hAnsiTheme="minorHAnsi" w:cstheme="minorHAnsi"/>
          <w:lang w:eastAsia="en-US"/>
        </w:rPr>
        <w:t xml:space="preserve"> še najmanj šest mesecev. </w:t>
      </w:r>
    </w:p>
    <w:p w14:paraId="5F97A615"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V primeru izpolnitve razveznega pogoja se šteje, da je </w:t>
      </w:r>
      <w:r>
        <w:rPr>
          <w:rFonts w:asciiTheme="minorHAnsi" w:eastAsiaTheme="minorHAnsi" w:hAnsiTheme="minorHAnsi" w:cstheme="minorHAnsi"/>
          <w:lang w:eastAsia="en-US"/>
        </w:rPr>
        <w:t>okvirni sporazum</w:t>
      </w:r>
      <w:r w:rsidRPr="0084346D">
        <w:rPr>
          <w:rFonts w:asciiTheme="minorHAnsi" w:eastAsiaTheme="minorHAnsi" w:hAnsiTheme="minorHAnsi" w:cstheme="minorHAnsi"/>
          <w:lang w:eastAsia="en-US"/>
        </w:rPr>
        <w:t xml:space="preserve"> za tega izvajalca razvezana z dnem sklenitve nov</w:t>
      </w:r>
      <w:r>
        <w:rPr>
          <w:rFonts w:asciiTheme="minorHAnsi" w:eastAsiaTheme="minorHAnsi" w:hAnsiTheme="minorHAnsi" w:cstheme="minorHAnsi"/>
          <w:lang w:eastAsia="en-US"/>
        </w:rPr>
        <w:t xml:space="preserve">ega </w:t>
      </w:r>
      <w:r>
        <w:rPr>
          <w:rFonts w:asciiTheme="minorHAnsi" w:hAnsiTheme="minorHAnsi" w:cstheme="minorHAnsi"/>
        </w:rPr>
        <w:t>okvirnega sporazuma</w:t>
      </w:r>
      <w:r w:rsidRPr="0084346D">
        <w:rPr>
          <w:rFonts w:asciiTheme="minorHAnsi" w:eastAsiaTheme="minorHAnsi" w:hAnsiTheme="minorHAnsi" w:cstheme="minorHAnsi"/>
          <w:lang w:eastAsia="en-US"/>
        </w:rPr>
        <w:t xml:space="preserve"> o izvedbi javnega naročila za predmetno naročilo. O datumu sklenitve nove</w:t>
      </w:r>
      <w:r>
        <w:rPr>
          <w:rFonts w:asciiTheme="minorHAnsi" w:eastAsiaTheme="minorHAnsi" w:hAnsiTheme="minorHAnsi" w:cstheme="minorHAnsi"/>
          <w:lang w:eastAsia="en-US"/>
        </w:rPr>
        <w:t xml:space="preserve">ga </w:t>
      </w:r>
      <w:r>
        <w:rPr>
          <w:rFonts w:asciiTheme="minorHAnsi" w:hAnsiTheme="minorHAnsi" w:cstheme="minorHAnsi"/>
        </w:rPr>
        <w:t xml:space="preserve">okvirnega sporazuma </w:t>
      </w:r>
      <w:r w:rsidRPr="0084346D">
        <w:rPr>
          <w:rFonts w:asciiTheme="minorHAnsi" w:eastAsiaTheme="minorHAnsi" w:hAnsiTheme="minorHAnsi" w:cstheme="minorHAnsi"/>
          <w:lang w:eastAsia="en-US"/>
        </w:rPr>
        <w:t>bo naročnik obvestil izvajalca.</w:t>
      </w:r>
    </w:p>
    <w:p w14:paraId="57CB527D" w14:textId="77777777" w:rsidR="000F2FFA" w:rsidRPr="0084346D" w:rsidRDefault="000F2FFA" w:rsidP="000F2FFA">
      <w:pPr>
        <w:jc w:val="both"/>
        <w:rPr>
          <w:rFonts w:asciiTheme="minorHAnsi" w:eastAsiaTheme="minorHAnsi" w:hAnsiTheme="minorHAnsi" w:cstheme="minorHAnsi"/>
          <w:lang w:eastAsia="en-US"/>
        </w:rPr>
      </w:pPr>
      <w:r w:rsidRPr="0084346D">
        <w:rPr>
          <w:rFonts w:asciiTheme="minorHAnsi" w:eastAsiaTheme="minorHAnsi" w:hAnsiTheme="minorHAnsi" w:cstheme="minorHAnsi"/>
          <w:lang w:eastAsia="en-US"/>
        </w:rPr>
        <w:t xml:space="preserve">Če naročnik v 60 dneh od seznanitve s kršitvijo ne začne novega postopka javnega naročila, se šteje, da je </w:t>
      </w:r>
      <w:r>
        <w:rPr>
          <w:rFonts w:asciiTheme="minorHAnsi" w:eastAsiaTheme="minorHAnsi" w:hAnsiTheme="minorHAnsi" w:cstheme="minorHAnsi"/>
          <w:lang w:eastAsia="en-US"/>
        </w:rPr>
        <w:t>okvirni sporazum</w:t>
      </w:r>
      <w:r w:rsidRPr="0084346D">
        <w:rPr>
          <w:rFonts w:asciiTheme="minorHAnsi" w:eastAsiaTheme="minorHAnsi" w:hAnsiTheme="minorHAnsi" w:cstheme="minorHAnsi"/>
          <w:lang w:eastAsia="en-US"/>
        </w:rPr>
        <w:t xml:space="preserve"> razvezan šestdeseti dan od seznanitve s kršitvijo.</w:t>
      </w:r>
    </w:p>
    <w:p w14:paraId="2E285D9A" w14:textId="77777777" w:rsidR="000F2FFA" w:rsidRPr="0084346D" w:rsidRDefault="000F2FFA" w:rsidP="000F2FFA">
      <w:pPr>
        <w:numPr>
          <w:ilvl w:val="12"/>
          <w:numId w:val="0"/>
        </w:numPr>
        <w:jc w:val="both"/>
        <w:rPr>
          <w:rFonts w:asciiTheme="minorHAnsi" w:hAnsiTheme="minorHAnsi" w:cstheme="minorHAnsi"/>
        </w:rPr>
      </w:pPr>
    </w:p>
    <w:p w14:paraId="5D9BAEC4" w14:textId="1026859C" w:rsidR="000F2FFA" w:rsidRPr="0084346D" w:rsidRDefault="000F2FFA" w:rsidP="000F2FFA">
      <w:pPr>
        <w:numPr>
          <w:ilvl w:val="12"/>
          <w:numId w:val="0"/>
        </w:numPr>
        <w:jc w:val="both"/>
        <w:rPr>
          <w:rFonts w:asciiTheme="minorHAnsi" w:hAnsiTheme="minorHAnsi" w:cstheme="minorHAnsi"/>
        </w:rPr>
      </w:pPr>
      <w:r w:rsidRPr="0084346D">
        <w:rPr>
          <w:rFonts w:asciiTheme="minorHAnsi" w:hAnsiTheme="minorHAnsi" w:cstheme="minorHAnsi"/>
        </w:rPr>
        <w:t xml:space="preserve">V primeru, da so izpolnjeni pogoji za predčasno prenehanje </w:t>
      </w:r>
      <w:r>
        <w:rPr>
          <w:rFonts w:asciiTheme="minorHAnsi" w:hAnsiTheme="minorHAnsi" w:cstheme="minorHAnsi"/>
        </w:rPr>
        <w:t>okvirnega sporazuma</w:t>
      </w:r>
      <w:r w:rsidRPr="0084346D">
        <w:rPr>
          <w:rFonts w:asciiTheme="minorHAnsi" w:hAnsiTheme="minorHAnsi" w:cstheme="minorHAnsi"/>
        </w:rPr>
        <w:t xml:space="preserve"> po prejšnjem odstavku, naročnik odstopi od </w:t>
      </w:r>
      <w:r w:rsidR="00147736">
        <w:rPr>
          <w:rFonts w:asciiTheme="minorHAnsi" w:hAnsiTheme="minorHAnsi" w:cstheme="minorHAnsi"/>
        </w:rPr>
        <w:t>okvirnega sporazuma</w:t>
      </w:r>
      <w:r w:rsidRPr="0084346D">
        <w:rPr>
          <w:rFonts w:asciiTheme="minorHAnsi" w:hAnsiTheme="minorHAnsi" w:cstheme="minorHAnsi"/>
        </w:rPr>
        <w:t>.</w:t>
      </w:r>
    </w:p>
    <w:p w14:paraId="388C7C88" w14:textId="77777777" w:rsidR="000F2FFA" w:rsidRPr="0084346D" w:rsidRDefault="000F2FFA" w:rsidP="000F2FFA">
      <w:pPr>
        <w:jc w:val="both"/>
        <w:rPr>
          <w:rFonts w:asciiTheme="minorHAnsi" w:hAnsiTheme="minorHAnsi" w:cstheme="minorHAnsi"/>
        </w:rPr>
      </w:pPr>
    </w:p>
    <w:p w14:paraId="00923365"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0C2427">
        <w:rPr>
          <w:rFonts w:asciiTheme="minorHAnsi" w:hAnsiTheme="minorHAnsi" w:cstheme="minorHAnsi"/>
        </w:rPr>
        <w:t>člen</w:t>
      </w:r>
    </w:p>
    <w:p w14:paraId="03CA4FD5"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3656351" w14:textId="77777777" w:rsidR="000F2FFA" w:rsidRDefault="000F2FFA" w:rsidP="000F2FFA">
      <w:pPr>
        <w:widowControl w:val="0"/>
        <w:autoSpaceDE w:val="0"/>
        <w:autoSpaceDN w:val="0"/>
        <w:adjustRightInd w:val="0"/>
        <w:jc w:val="both"/>
        <w:rPr>
          <w:rFonts w:asciiTheme="minorHAnsi" w:hAnsiTheme="minorHAnsi" w:cstheme="minorHAnsi"/>
        </w:rPr>
      </w:pPr>
      <w:r>
        <w:rPr>
          <w:rFonts w:asciiTheme="minorHAnsi" w:hAnsiTheme="minorHAnsi" w:cstheme="minorHAnsi"/>
        </w:rPr>
        <w:lastRenderedPageBreak/>
        <w:t>Stranki okvirnega sporazuma</w:t>
      </w:r>
      <w:r w:rsidRPr="0084346D">
        <w:rPr>
          <w:rFonts w:asciiTheme="minorHAnsi" w:hAnsiTheme="minorHAnsi" w:cstheme="minorHAnsi"/>
        </w:rPr>
        <w:t xml:space="preserve"> se obvezujeta, da bosta naredili vse kar je potrebno za izvršitev </w:t>
      </w:r>
      <w:r>
        <w:rPr>
          <w:rFonts w:asciiTheme="minorHAnsi" w:hAnsiTheme="minorHAnsi" w:cstheme="minorHAnsi"/>
        </w:rPr>
        <w:t xml:space="preserve">tega okvirnega sporazuma </w:t>
      </w:r>
      <w:r w:rsidRPr="0084346D">
        <w:rPr>
          <w:rFonts w:asciiTheme="minorHAnsi" w:hAnsiTheme="minorHAnsi" w:cstheme="minorHAnsi"/>
        </w:rPr>
        <w:t>in da bosta ravnali kot dobra gospodarja.</w:t>
      </w:r>
    </w:p>
    <w:p w14:paraId="639FDD98"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704EF82" w14:textId="77777777" w:rsidR="000F2FFA" w:rsidRDefault="000F2FFA" w:rsidP="000F2FFA">
      <w:pPr>
        <w:jc w:val="both"/>
        <w:rPr>
          <w:rFonts w:asciiTheme="minorHAnsi" w:hAnsiTheme="minorHAnsi" w:cstheme="minorHAnsi"/>
        </w:rPr>
      </w:pPr>
      <w:r w:rsidRPr="007A765F">
        <w:rPr>
          <w:rFonts w:asciiTheme="minorHAnsi" w:hAnsiTheme="minorHAnsi" w:cstheme="minorHAnsi"/>
        </w:rPr>
        <w:t xml:space="preserve">Stranka, ki ugotovi kršitev, nasprotno stranko pisno pozove k odpravi kršitve in določi rok, ki ne sme biti krajši od 15 dni. Če nasprotna stranka v navedenem roku kršitve ne odpravi, sme pozivajoča stranka odstopiti od </w:t>
      </w:r>
      <w:r>
        <w:rPr>
          <w:rFonts w:asciiTheme="minorHAnsi" w:hAnsiTheme="minorHAnsi" w:cstheme="minorHAnsi"/>
        </w:rPr>
        <w:t>okvirnega sporazuma</w:t>
      </w:r>
      <w:r w:rsidRPr="007A765F">
        <w:rPr>
          <w:rFonts w:asciiTheme="minorHAnsi" w:hAnsiTheme="minorHAnsi" w:cstheme="minorHAnsi"/>
        </w:rPr>
        <w:t xml:space="preserve"> brez odpovednega roka. Če narava kršitve upravičeno zahteva daljši rok, lahko pozivajoča stranka določi tudi dodatni razumen rok</w:t>
      </w:r>
      <w:r>
        <w:rPr>
          <w:rFonts w:asciiTheme="minorHAnsi" w:hAnsiTheme="minorHAnsi" w:cstheme="minorHAnsi"/>
        </w:rPr>
        <w:t>.</w:t>
      </w:r>
      <w:r w:rsidRPr="007A765F">
        <w:rPr>
          <w:rFonts w:asciiTheme="minorHAnsi" w:hAnsiTheme="minorHAnsi" w:cstheme="minorHAnsi"/>
        </w:rPr>
        <w:t xml:space="preserve"> </w:t>
      </w:r>
      <w:r>
        <w:rPr>
          <w:rFonts w:asciiTheme="minorHAnsi" w:hAnsiTheme="minorHAnsi" w:cstheme="minorHAnsi"/>
        </w:rPr>
        <w:t>Č</w:t>
      </w:r>
      <w:r w:rsidRPr="007A765F">
        <w:rPr>
          <w:rFonts w:asciiTheme="minorHAnsi" w:hAnsiTheme="minorHAnsi" w:cstheme="minorHAnsi"/>
        </w:rPr>
        <w:t xml:space="preserve">e kršitev ni odpravljena niti v tem roku, sme od </w:t>
      </w:r>
      <w:r>
        <w:rPr>
          <w:rFonts w:asciiTheme="minorHAnsi" w:hAnsiTheme="minorHAnsi" w:cstheme="minorHAnsi"/>
        </w:rPr>
        <w:t>okvirnega sporazuma</w:t>
      </w:r>
      <w:r w:rsidRPr="007A765F">
        <w:rPr>
          <w:rFonts w:asciiTheme="minorHAnsi" w:hAnsiTheme="minorHAnsi" w:cstheme="minorHAnsi"/>
        </w:rPr>
        <w:t xml:space="preserve"> odstopiti brez odpovednega roka</w:t>
      </w:r>
      <w:r>
        <w:rPr>
          <w:rFonts w:asciiTheme="minorHAnsi" w:hAnsiTheme="minorHAnsi" w:cstheme="minorHAnsi"/>
        </w:rPr>
        <w:t>.</w:t>
      </w:r>
    </w:p>
    <w:p w14:paraId="636503B9" w14:textId="77777777" w:rsidR="000F2FFA" w:rsidRDefault="000F2FFA" w:rsidP="000F2FFA">
      <w:pPr>
        <w:rPr>
          <w:rFonts w:asciiTheme="minorHAnsi" w:hAnsiTheme="minorHAnsi" w:cstheme="minorHAnsi"/>
          <w:iCs/>
        </w:rPr>
      </w:pPr>
    </w:p>
    <w:p w14:paraId="354CC492" w14:textId="77777777" w:rsidR="000F2FFA" w:rsidRPr="007A765F" w:rsidRDefault="000F2FFA" w:rsidP="000F2FFA">
      <w:pPr>
        <w:jc w:val="center"/>
        <w:rPr>
          <w:rFonts w:asciiTheme="minorHAnsi" w:hAnsiTheme="minorHAnsi" w:cstheme="minorHAnsi"/>
          <w:iCs/>
        </w:rPr>
      </w:pPr>
    </w:p>
    <w:p w14:paraId="5D1DF240" w14:textId="77777777" w:rsidR="000F2FFA" w:rsidRPr="00794E92" w:rsidRDefault="000F2FFA" w:rsidP="000F2FFA">
      <w:pPr>
        <w:pStyle w:val="Odstavekseznama"/>
        <w:numPr>
          <w:ilvl w:val="0"/>
          <w:numId w:val="37"/>
        </w:numPr>
        <w:jc w:val="center"/>
        <w:rPr>
          <w:rFonts w:asciiTheme="minorHAnsi" w:hAnsiTheme="minorHAnsi" w:cstheme="minorHAnsi"/>
          <w:iCs/>
        </w:rPr>
      </w:pPr>
      <w:r>
        <w:rPr>
          <w:rFonts w:asciiTheme="minorHAnsi" w:hAnsiTheme="minorHAnsi" w:cstheme="minorHAnsi"/>
          <w:iCs/>
        </w:rPr>
        <w:t>člen</w:t>
      </w:r>
    </w:p>
    <w:p w14:paraId="60E35997"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0CF0D59E" w14:textId="77777777" w:rsidR="000F2FFA" w:rsidRDefault="000F2FFA" w:rsidP="000F2FFA">
      <w:pPr>
        <w:widowControl w:val="0"/>
        <w:autoSpaceDE w:val="0"/>
        <w:autoSpaceDN w:val="0"/>
        <w:adjustRightInd w:val="0"/>
        <w:jc w:val="both"/>
        <w:rPr>
          <w:rFonts w:asciiTheme="minorHAnsi" w:hAnsiTheme="minorHAnsi" w:cstheme="minorHAnsi"/>
        </w:rPr>
      </w:pPr>
      <w:r w:rsidRPr="00794E92">
        <w:rPr>
          <w:rFonts w:asciiTheme="minorHAnsi" w:hAnsiTheme="minorHAnsi" w:cstheme="minorHAnsi"/>
        </w:rPr>
        <w:t>Naročnik si pridržuje pravico, da lahko v primeru, če do izteka veljavnosti te</w:t>
      </w:r>
      <w:r>
        <w:rPr>
          <w:rFonts w:asciiTheme="minorHAnsi" w:hAnsiTheme="minorHAnsi" w:cstheme="minorHAnsi"/>
        </w:rPr>
        <w:t>ga okvirnega sporazuma</w:t>
      </w:r>
      <w:r w:rsidRPr="00794E92">
        <w:rPr>
          <w:rFonts w:asciiTheme="minorHAnsi" w:hAnsiTheme="minorHAnsi" w:cstheme="minorHAnsi"/>
        </w:rPr>
        <w:t xml:space="preserve"> še ni pravočasno zaključen postopek oddaje novega javnega naročila za iste storitve, to pogodbeno razmerje podaljša za največ dva (2) meseca pod enakimi pogoji, kot so določeni v te</w:t>
      </w:r>
      <w:r>
        <w:rPr>
          <w:rFonts w:asciiTheme="minorHAnsi" w:hAnsiTheme="minorHAnsi" w:cstheme="minorHAnsi"/>
        </w:rPr>
        <w:t xml:space="preserve">m okvirnem sporazumu. </w:t>
      </w:r>
      <w:r w:rsidRPr="00794E92">
        <w:rPr>
          <w:rFonts w:asciiTheme="minorHAnsi" w:hAnsiTheme="minorHAnsi" w:cstheme="minorHAnsi"/>
        </w:rPr>
        <w:t xml:space="preserve">Takšno podaljšanje je možno le enkrat in ob predhodnem pisnem obvestilu </w:t>
      </w:r>
      <w:r>
        <w:rPr>
          <w:rFonts w:asciiTheme="minorHAnsi" w:hAnsiTheme="minorHAnsi" w:cstheme="minorHAnsi"/>
        </w:rPr>
        <w:t>izvajalcu.</w:t>
      </w:r>
    </w:p>
    <w:p w14:paraId="0E3FC71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3FC6B6FF"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84346D">
        <w:rPr>
          <w:rFonts w:asciiTheme="minorHAnsi" w:hAnsiTheme="minorHAnsi" w:cstheme="minorHAnsi"/>
          <w:iCs/>
        </w:rPr>
        <w:t>člen</w:t>
      </w:r>
    </w:p>
    <w:p w14:paraId="45671A18" w14:textId="77777777" w:rsidR="000F2FFA" w:rsidRPr="0084346D" w:rsidRDefault="000F2FFA" w:rsidP="000F2FFA">
      <w:pPr>
        <w:jc w:val="both"/>
        <w:rPr>
          <w:rFonts w:asciiTheme="minorHAnsi" w:hAnsiTheme="minorHAnsi" w:cstheme="minorHAnsi"/>
        </w:rPr>
      </w:pPr>
    </w:p>
    <w:p w14:paraId="1F60F32C" w14:textId="77777777" w:rsidR="000F2FFA" w:rsidRDefault="000F2FFA" w:rsidP="000F2FFA">
      <w:pPr>
        <w:jc w:val="both"/>
        <w:rPr>
          <w:rFonts w:asciiTheme="minorHAnsi" w:hAnsiTheme="minorHAnsi" w:cstheme="minorHAnsi"/>
        </w:rPr>
      </w:pPr>
      <w:r w:rsidRPr="0084346D">
        <w:rPr>
          <w:rFonts w:asciiTheme="minorHAnsi" w:hAnsiTheme="minorHAnsi" w:cstheme="minorHAnsi"/>
        </w:rPr>
        <w:t xml:space="preserve">Pri razlagi določb </w:t>
      </w:r>
      <w:r>
        <w:rPr>
          <w:rFonts w:asciiTheme="minorHAnsi" w:hAnsiTheme="minorHAnsi" w:cstheme="minorHAnsi"/>
        </w:rPr>
        <w:t xml:space="preserve">tega okvirnega sporazuma </w:t>
      </w:r>
      <w:r w:rsidRPr="0084346D">
        <w:rPr>
          <w:rFonts w:asciiTheme="minorHAnsi" w:hAnsiTheme="minorHAnsi" w:cstheme="minorHAnsi"/>
        </w:rPr>
        <w:t xml:space="preserve">se </w:t>
      </w:r>
      <w:r>
        <w:rPr>
          <w:rFonts w:asciiTheme="minorHAnsi" w:hAnsiTheme="minorHAnsi" w:cstheme="minorHAnsi"/>
        </w:rPr>
        <w:t>v naslednjem vrstnem redu uporabljajo:</w:t>
      </w:r>
    </w:p>
    <w:p w14:paraId="655D9A67" w14:textId="77777777" w:rsidR="000F2FFA" w:rsidRDefault="000F2FFA" w:rsidP="000F2FFA">
      <w:pPr>
        <w:pStyle w:val="Odstavekseznama"/>
        <w:numPr>
          <w:ilvl w:val="0"/>
          <w:numId w:val="35"/>
        </w:numPr>
        <w:jc w:val="both"/>
        <w:rPr>
          <w:rFonts w:asciiTheme="minorHAnsi" w:hAnsiTheme="minorHAnsi" w:cstheme="minorHAnsi"/>
        </w:rPr>
      </w:pPr>
      <w:r w:rsidRPr="002501A3">
        <w:rPr>
          <w:rFonts w:asciiTheme="minorHAnsi" w:hAnsiTheme="minorHAnsi" w:cstheme="minorHAnsi"/>
        </w:rPr>
        <w:t>določbe razpisne dokumentacije</w:t>
      </w:r>
      <w:r>
        <w:rPr>
          <w:rFonts w:asciiTheme="minorHAnsi" w:hAnsiTheme="minorHAnsi" w:cstheme="minorHAnsi"/>
        </w:rPr>
        <w:t>;</w:t>
      </w:r>
    </w:p>
    <w:p w14:paraId="52F93CD4" w14:textId="77777777" w:rsidR="000F2FFA" w:rsidRDefault="000F2FFA" w:rsidP="000F2FFA">
      <w:pPr>
        <w:pStyle w:val="Odstavekseznama"/>
        <w:numPr>
          <w:ilvl w:val="0"/>
          <w:numId w:val="35"/>
        </w:numPr>
        <w:jc w:val="both"/>
        <w:rPr>
          <w:rFonts w:asciiTheme="minorHAnsi" w:hAnsiTheme="minorHAnsi" w:cstheme="minorHAnsi"/>
        </w:rPr>
      </w:pPr>
      <w:r>
        <w:rPr>
          <w:rFonts w:asciiTheme="minorHAnsi" w:hAnsiTheme="minorHAnsi" w:cstheme="minorHAnsi"/>
        </w:rPr>
        <w:t>odgovori na vprašanja, ki jih je naročnik podal v okviru izvedbe javnega naročila iz 1. člena tega</w:t>
      </w:r>
      <w:r w:rsidRPr="00F067FF">
        <w:rPr>
          <w:rFonts w:asciiTheme="minorHAnsi" w:hAnsiTheme="minorHAnsi" w:cstheme="minorHAnsi"/>
        </w:rPr>
        <w:t xml:space="preserve"> </w:t>
      </w:r>
      <w:r>
        <w:rPr>
          <w:rFonts w:asciiTheme="minorHAnsi" w:hAnsiTheme="minorHAnsi" w:cstheme="minorHAnsi"/>
        </w:rPr>
        <w:t xml:space="preserve">okvirnega sporazuma; </w:t>
      </w:r>
    </w:p>
    <w:p w14:paraId="3E9F81EF" w14:textId="77777777" w:rsidR="000F2FFA" w:rsidRPr="002501A3" w:rsidRDefault="000F2FFA" w:rsidP="000F2FFA">
      <w:pPr>
        <w:pStyle w:val="Odstavekseznama"/>
        <w:numPr>
          <w:ilvl w:val="0"/>
          <w:numId w:val="35"/>
        </w:numPr>
        <w:jc w:val="both"/>
        <w:rPr>
          <w:rFonts w:asciiTheme="minorHAnsi" w:hAnsiTheme="minorHAnsi" w:cstheme="minorHAnsi"/>
        </w:rPr>
      </w:pPr>
      <w:r>
        <w:rPr>
          <w:rFonts w:asciiTheme="minorHAnsi" w:hAnsiTheme="minorHAnsi" w:cstheme="minorHAnsi"/>
        </w:rPr>
        <w:t>določbe Obligacijskega zakona (</w:t>
      </w:r>
      <w:r w:rsidRPr="00E11D69">
        <w:rPr>
          <w:rFonts w:asciiTheme="minorHAnsi" w:hAnsiTheme="minorHAnsi" w:cstheme="minorHAnsi"/>
        </w:rPr>
        <w:t xml:space="preserve">Uradni list RS, št. </w:t>
      </w:r>
      <w:hyperlink r:id="rId52" w:tgtFrame="_blank" w:tooltip="Obligacijski zakonik (uradno prečiščeno besedilo) (OZ-UPB1)" w:history="1">
        <w:r w:rsidRPr="00E11D69">
          <w:rPr>
            <w:rFonts w:asciiTheme="minorHAnsi" w:hAnsiTheme="minorHAnsi" w:cstheme="minorHAnsi"/>
          </w:rPr>
          <w:t>97/07</w:t>
        </w:r>
      </w:hyperlink>
      <w:r w:rsidRPr="00E11D69">
        <w:rPr>
          <w:rFonts w:asciiTheme="minorHAnsi" w:hAnsiTheme="minorHAnsi" w:cstheme="minorHAnsi"/>
        </w:rPr>
        <w:t xml:space="preserve"> – uradno prečiščeno besedilo, </w:t>
      </w:r>
      <w:hyperlink r:id="rId53" w:tgtFrame="_blank" w:tooltip="Odločba o razveljavitvi 184. člena Obligacijskega zakonika" w:history="1">
        <w:r w:rsidRPr="00E11D69">
          <w:rPr>
            <w:rFonts w:asciiTheme="minorHAnsi" w:hAnsiTheme="minorHAnsi" w:cstheme="minorHAnsi"/>
          </w:rPr>
          <w:t>64/16</w:t>
        </w:r>
      </w:hyperlink>
      <w:r w:rsidRPr="00E11D69">
        <w:rPr>
          <w:rFonts w:asciiTheme="minorHAnsi" w:hAnsiTheme="minorHAnsi" w:cstheme="minorHAnsi"/>
        </w:rPr>
        <w:t xml:space="preserve"> – odl. US in </w:t>
      </w:r>
      <w:hyperlink r:id="rId54" w:tgtFrame="_blank" w:tooltip="Avtentična razlaga 631. člena Obligacijskega zakonika (OROZ631)" w:history="1">
        <w:r w:rsidRPr="00E11D69">
          <w:rPr>
            <w:rFonts w:asciiTheme="minorHAnsi" w:hAnsiTheme="minorHAnsi" w:cstheme="minorHAnsi"/>
          </w:rPr>
          <w:t>20/18</w:t>
        </w:r>
      </w:hyperlink>
      <w:r w:rsidRPr="00E11D69">
        <w:rPr>
          <w:rFonts w:asciiTheme="minorHAnsi" w:hAnsiTheme="minorHAnsi" w:cstheme="minorHAnsi"/>
        </w:rPr>
        <w:t xml:space="preserve"> – OROZ631</w:t>
      </w:r>
      <w:r>
        <w:rPr>
          <w:rFonts w:asciiTheme="minorHAnsi" w:hAnsiTheme="minorHAnsi" w:cstheme="minorHAnsi"/>
        </w:rPr>
        <w:t>).</w:t>
      </w:r>
    </w:p>
    <w:p w14:paraId="08487D67" w14:textId="77777777" w:rsidR="000F2FFA" w:rsidRPr="0084346D" w:rsidRDefault="000F2FFA" w:rsidP="000F2FFA">
      <w:pPr>
        <w:jc w:val="both"/>
        <w:rPr>
          <w:rFonts w:asciiTheme="minorHAnsi" w:hAnsiTheme="minorHAnsi" w:cstheme="minorHAnsi"/>
        </w:rPr>
      </w:pPr>
    </w:p>
    <w:p w14:paraId="5FFF8825" w14:textId="77777777" w:rsidR="000F2FFA" w:rsidRPr="0084346D" w:rsidRDefault="000F2FFA" w:rsidP="000F2FFA">
      <w:pPr>
        <w:widowControl w:val="0"/>
        <w:autoSpaceDE w:val="0"/>
        <w:autoSpaceDN w:val="0"/>
        <w:adjustRightInd w:val="0"/>
        <w:jc w:val="both"/>
        <w:rPr>
          <w:rFonts w:asciiTheme="minorHAnsi" w:hAnsiTheme="minorHAnsi" w:cstheme="minorHAnsi"/>
        </w:rPr>
      </w:pPr>
      <w:r w:rsidRPr="0084346D">
        <w:rPr>
          <w:rFonts w:asciiTheme="minorHAnsi" w:hAnsiTheme="minorHAnsi" w:cstheme="minorHAnsi"/>
        </w:rPr>
        <w:t>Morebitne spore iz tega okvirnega sporazuma, ki jih stranki</w:t>
      </w:r>
      <w:r>
        <w:rPr>
          <w:rFonts w:asciiTheme="minorHAnsi" w:hAnsiTheme="minorHAnsi" w:cstheme="minorHAnsi"/>
        </w:rPr>
        <w:t xml:space="preserve"> tega okvirnega sporazuma</w:t>
      </w:r>
      <w:r w:rsidRPr="0084346D">
        <w:rPr>
          <w:rFonts w:asciiTheme="minorHAnsi" w:hAnsiTheme="minorHAnsi" w:cstheme="minorHAnsi"/>
        </w:rPr>
        <w:t xml:space="preserve"> ne bi mogli rešiti sporazumno, rešuje  stvarno pristojno sodišče v Murski Soboti.</w:t>
      </w:r>
    </w:p>
    <w:p w14:paraId="6916E854" w14:textId="77777777" w:rsidR="000F2FFA" w:rsidRPr="0084346D" w:rsidRDefault="000F2FFA" w:rsidP="000F2FFA">
      <w:pPr>
        <w:rPr>
          <w:rFonts w:asciiTheme="minorHAnsi" w:hAnsiTheme="minorHAnsi" w:cstheme="minorHAnsi"/>
        </w:rPr>
      </w:pPr>
    </w:p>
    <w:p w14:paraId="2EDBC625" w14:textId="77777777" w:rsidR="000F2FFA" w:rsidRPr="0084346D" w:rsidRDefault="000F2FFA" w:rsidP="000F2FFA">
      <w:pPr>
        <w:pStyle w:val="Odstavekseznama"/>
        <w:numPr>
          <w:ilvl w:val="0"/>
          <w:numId w:val="37"/>
        </w:numPr>
        <w:jc w:val="center"/>
        <w:rPr>
          <w:rFonts w:asciiTheme="minorHAnsi" w:hAnsiTheme="minorHAnsi" w:cstheme="minorHAnsi"/>
          <w:iCs/>
        </w:rPr>
      </w:pPr>
      <w:r w:rsidRPr="0084346D">
        <w:rPr>
          <w:rFonts w:asciiTheme="minorHAnsi" w:hAnsiTheme="minorHAnsi" w:cstheme="minorHAnsi"/>
          <w:iCs/>
        </w:rPr>
        <w:t>člen</w:t>
      </w:r>
    </w:p>
    <w:p w14:paraId="404D34E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6CF49734" w14:textId="77777777" w:rsidR="000F2FFA" w:rsidRPr="0084346D" w:rsidRDefault="000F2FFA" w:rsidP="000F2FFA">
      <w:pPr>
        <w:widowControl w:val="0"/>
        <w:autoSpaceDE w:val="0"/>
        <w:autoSpaceDN w:val="0"/>
        <w:adjustRightInd w:val="0"/>
        <w:jc w:val="both"/>
        <w:rPr>
          <w:rFonts w:asciiTheme="minorHAnsi" w:hAnsiTheme="minorHAnsi" w:cstheme="minorHAnsi"/>
        </w:rPr>
      </w:pPr>
      <w:r>
        <w:rPr>
          <w:rFonts w:asciiTheme="minorHAnsi" w:hAnsiTheme="minorHAnsi" w:cstheme="minorHAnsi"/>
        </w:rPr>
        <w:t>Okvirni sporazum</w:t>
      </w:r>
      <w:r w:rsidRPr="0084346D">
        <w:rPr>
          <w:rFonts w:asciiTheme="minorHAnsi" w:hAnsiTheme="minorHAnsi" w:cstheme="minorHAnsi"/>
        </w:rPr>
        <w:t xml:space="preserve"> je sestavljen v dveh enakih izvodih, od katerih prejme vsaka stranka po en izvod.</w:t>
      </w:r>
    </w:p>
    <w:p w14:paraId="7E5992AF" w14:textId="77777777" w:rsidR="000F2FFA" w:rsidRPr="0084346D" w:rsidRDefault="000F2FFA" w:rsidP="000F2FFA">
      <w:pPr>
        <w:widowControl w:val="0"/>
        <w:autoSpaceDE w:val="0"/>
        <w:autoSpaceDN w:val="0"/>
        <w:adjustRightInd w:val="0"/>
        <w:jc w:val="both"/>
        <w:rPr>
          <w:rFonts w:asciiTheme="minorHAnsi" w:hAnsiTheme="minorHAnsi" w:cstheme="minorHAnsi"/>
        </w:rPr>
      </w:pPr>
    </w:p>
    <w:p w14:paraId="4D5D39E3" w14:textId="022C85D0" w:rsidR="000F2FFA" w:rsidRPr="00AD54EC" w:rsidRDefault="000F2FFA" w:rsidP="000F2FFA">
      <w:pPr>
        <w:jc w:val="both"/>
        <w:rPr>
          <w:rFonts w:asciiTheme="minorHAnsi" w:hAnsiTheme="minorHAnsi"/>
        </w:rPr>
      </w:pPr>
      <w:r>
        <w:rPr>
          <w:rFonts w:asciiTheme="minorHAnsi" w:hAnsiTheme="minorHAnsi" w:cstheme="minorHAnsi"/>
        </w:rPr>
        <w:t xml:space="preserve">Okvirni sporazum </w:t>
      </w:r>
      <w:r w:rsidRPr="000106D7">
        <w:rPr>
          <w:rFonts w:asciiTheme="minorHAnsi" w:hAnsiTheme="minorHAnsi" w:cstheme="minorHAnsi"/>
        </w:rPr>
        <w:t xml:space="preserve">začne veljati z dnem podpisa obeh strank in se sklene za določen čas 36 mesecev, vendar preneha veljati tudi pred potekom tega obdobja, če se predčasno doseže </w:t>
      </w:r>
      <w:r>
        <w:rPr>
          <w:rFonts w:asciiTheme="minorHAnsi" w:hAnsiTheme="minorHAnsi" w:cstheme="minorHAnsi"/>
        </w:rPr>
        <w:t>okvirna</w:t>
      </w:r>
      <w:r w:rsidRPr="000106D7">
        <w:rPr>
          <w:rFonts w:asciiTheme="minorHAnsi" w:hAnsiTheme="minorHAnsi" w:cstheme="minorHAnsi"/>
        </w:rPr>
        <w:t xml:space="preserve"> vrednost iz prvega odstavka 3. člena te</w:t>
      </w:r>
      <w:r w:rsidR="00B5038C">
        <w:rPr>
          <w:rFonts w:asciiTheme="minorHAnsi" w:hAnsiTheme="minorHAnsi" w:cstheme="minorHAnsi"/>
        </w:rPr>
        <w:t>ga okvirnega</w:t>
      </w:r>
      <w:r w:rsidRPr="000106D7">
        <w:rPr>
          <w:rFonts w:asciiTheme="minorHAnsi" w:hAnsiTheme="minorHAnsi" w:cstheme="minorHAnsi"/>
        </w:rPr>
        <w:t>.</w:t>
      </w:r>
    </w:p>
    <w:p w14:paraId="0C828C1D" w14:textId="77777777" w:rsidR="000F2FFA" w:rsidRPr="00AD54EC" w:rsidRDefault="000F2FFA" w:rsidP="000F2FFA">
      <w:pPr>
        <w:widowControl w:val="0"/>
        <w:autoSpaceDE w:val="0"/>
        <w:autoSpaceDN w:val="0"/>
        <w:adjustRightInd w:val="0"/>
        <w:jc w:val="both"/>
        <w:rPr>
          <w:rFonts w:asciiTheme="minorHAnsi" w:hAnsiTheme="minorHAnsi"/>
        </w:rPr>
      </w:pPr>
    </w:p>
    <w:p w14:paraId="0745F56D" w14:textId="77777777" w:rsidR="000F2FFA" w:rsidRPr="00AD54EC" w:rsidRDefault="000F2FFA" w:rsidP="000F2FFA">
      <w:pPr>
        <w:widowControl w:val="0"/>
        <w:autoSpaceDE w:val="0"/>
        <w:autoSpaceDN w:val="0"/>
        <w:adjustRightInd w:val="0"/>
        <w:jc w:val="both"/>
        <w:rPr>
          <w:rFonts w:asciiTheme="minorHAnsi" w:hAnsiTheme="minorHAnsi"/>
        </w:rPr>
      </w:pPr>
    </w:p>
    <w:tbl>
      <w:tblPr>
        <w:tblW w:w="0" w:type="auto"/>
        <w:tblLook w:val="04A0" w:firstRow="1" w:lastRow="0" w:firstColumn="1" w:lastColumn="0" w:noHBand="0" w:noVBand="1"/>
      </w:tblPr>
      <w:tblGrid>
        <w:gridCol w:w="4321"/>
        <w:gridCol w:w="276"/>
        <w:gridCol w:w="4475"/>
      </w:tblGrid>
      <w:tr w:rsidR="000F2FFA" w:rsidRPr="00AD54EC" w14:paraId="1D168546" w14:textId="77777777" w:rsidTr="00B765DE">
        <w:tc>
          <w:tcPr>
            <w:tcW w:w="4644" w:type="dxa"/>
          </w:tcPr>
          <w:p w14:paraId="21E5159D" w14:textId="77777777" w:rsidR="000F2FFA" w:rsidRPr="00AD54EC" w:rsidRDefault="000F2FFA" w:rsidP="00B765DE">
            <w:pPr>
              <w:jc w:val="center"/>
              <w:rPr>
                <w:rFonts w:asciiTheme="minorHAnsi" w:hAnsiTheme="minorHAnsi"/>
              </w:rPr>
            </w:pPr>
            <w:r w:rsidRPr="00AD54EC">
              <w:rPr>
                <w:rFonts w:asciiTheme="minorHAnsi" w:hAnsiTheme="minorHAnsi"/>
              </w:rPr>
              <w:t>Podpisano dne:____________</w:t>
            </w:r>
          </w:p>
        </w:tc>
        <w:tc>
          <w:tcPr>
            <w:tcW w:w="284" w:type="dxa"/>
          </w:tcPr>
          <w:p w14:paraId="6C7AF8A8" w14:textId="77777777" w:rsidR="000F2FFA" w:rsidRPr="00AD54EC" w:rsidRDefault="000F2FFA" w:rsidP="00B765DE">
            <w:pPr>
              <w:jc w:val="center"/>
              <w:rPr>
                <w:rFonts w:asciiTheme="minorHAnsi" w:hAnsiTheme="minorHAnsi"/>
              </w:rPr>
            </w:pPr>
          </w:p>
        </w:tc>
        <w:tc>
          <w:tcPr>
            <w:tcW w:w="4850" w:type="dxa"/>
          </w:tcPr>
          <w:p w14:paraId="44A22FF4" w14:textId="77777777" w:rsidR="000F2FFA" w:rsidRPr="00AD54EC" w:rsidRDefault="000F2FFA" w:rsidP="00B765DE">
            <w:pPr>
              <w:jc w:val="center"/>
              <w:rPr>
                <w:rFonts w:asciiTheme="minorHAnsi" w:hAnsiTheme="minorHAnsi"/>
              </w:rPr>
            </w:pPr>
            <w:r w:rsidRPr="00AD54EC">
              <w:rPr>
                <w:rFonts w:asciiTheme="minorHAnsi" w:hAnsiTheme="minorHAnsi"/>
              </w:rPr>
              <w:t>Podpisano dne: ______________</w:t>
            </w:r>
          </w:p>
        </w:tc>
      </w:tr>
      <w:tr w:rsidR="000F2FFA" w:rsidRPr="00AD54EC" w14:paraId="7E4E54D2" w14:textId="77777777" w:rsidTr="00B765DE">
        <w:tc>
          <w:tcPr>
            <w:tcW w:w="4644" w:type="dxa"/>
          </w:tcPr>
          <w:p w14:paraId="04039BE9" w14:textId="77777777" w:rsidR="000F2FFA" w:rsidRPr="00AD54EC" w:rsidRDefault="000F2FFA" w:rsidP="00B765DE">
            <w:pPr>
              <w:jc w:val="center"/>
              <w:rPr>
                <w:rFonts w:asciiTheme="minorHAnsi" w:hAnsiTheme="minorHAnsi"/>
              </w:rPr>
            </w:pPr>
          </w:p>
          <w:p w14:paraId="1980E614" w14:textId="77777777" w:rsidR="000F2FFA" w:rsidRPr="00AD54EC" w:rsidRDefault="000F2FFA" w:rsidP="00B765DE">
            <w:pPr>
              <w:jc w:val="center"/>
              <w:rPr>
                <w:rFonts w:asciiTheme="minorHAnsi" w:hAnsiTheme="minorHAnsi"/>
              </w:rPr>
            </w:pPr>
            <w:r>
              <w:rPr>
                <w:rFonts w:asciiTheme="minorHAnsi" w:hAnsiTheme="minorHAnsi"/>
              </w:rPr>
              <w:t>Izvajalec</w:t>
            </w:r>
            <w:r w:rsidRPr="00AD54EC">
              <w:rPr>
                <w:rFonts w:asciiTheme="minorHAnsi" w:hAnsiTheme="minorHAnsi"/>
              </w:rPr>
              <w:t>:</w:t>
            </w:r>
          </w:p>
        </w:tc>
        <w:tc>
          <w:tcPr>
            <w:tcW w:w="284" w:type="dxa"/>
          </w:tcPr>
          <w:p w14:paraId="01075C18" w14:textId="77777777" w:rsidR="000F2FFA" w:rsidRPr="00AD54EC" w:rsidRDefault="000F2FFA" w:rsidP="00B765DE">
            <w:pPr>
              <w:jc w:val="center"/>
              <w:rPr>
                <w:rFonts w:asciiTheme="minorHAnsi" w:hAnsiTheme="minorHAnsi"/>
              </w:rPr>
            </w:pPr>
          </w:p>
        </w:tc>
        <w:tc>
          <w:tcPr>
            <w:tcW w:w="4850" w:type="dxa"/>
          </w:tcPr>
          <w:p w14:paraId="1264BB7F" w14:textId="77777777" w:rsidR="000F2FFA" w:rsidRPr="00AD54EC" w:rsidRDefault="000F2FFA" w:rsidP="00B765DE">
            <w:pPr>
              <w:jc w:val="center"/>
              <w:rPr>
                <w:rFonts w:asciiTheme="minorHAnsi" w:hAnsiTheme="minorHAnsi"/>
              </w:rPr>
            </w:pPr>
          </w:p>
          <w:p w14:paraId="3D79A226" w14:textId="77777777" w:rsidR="000F2FFA" w:rsidRPr="00AD54EC" w:rsidRDefault="000F2FFA" w:rsidP="00B765DE">
            <w:pPr>
              <w:jc w:val="center"/>
              <w:rPr>
                <w:rFonts w:asciiTheme="minorHAnsi" w:hAnsiTheme="minorHAnsi"/>
              </w:rPr>
            </w:pPr>
            <w:r w:rsidRPr="00AD54EC">
              <w:rPr>
                <w:rFonts w:asciiTheme="minorHAnsi" w:hAnsiTheme="minorHAnsi"/>
              </w:rPr>
              <w:t>Naročnik:</w:t>
            </w:r>
          </w:p>
        </w:tc>
      </w:tr>
      <w:tr w:rsidR="000F2FFA" w:rsidRPr="00AD54EC" w14:paraId="5F5DF9F2" w14:textId="77777777" w:rsidTr="00B765DE">
        <w:tc>
          <w:tcPr>
            <w:tcW w:w="4644" w:type="dxa"/>
          </w:tcPr>
          <w:p w14:paraId="1E18E9B0" w14:textId="77777777" w:rsidR="000F2FFA" w:rsidRPr="00AD54EC" w:rsidRDefault="000F2FFA" w:rsidP="00B765DE">
            <w:pPr>
              <w:jc w:val="center"/>
              <w:rPr>
                <w:rFonts w:asciiTheme="minorHAnsi" w:hAnsiTheme="minorHAnsi"/>
              </w:rPr>
            </w:pPr>
          </w:p>
          <w:p w14:paraId="3CC9BFE8" w14:textId="77777777" w:rsidR="000F2FFA" w:rsidRPr="00AD54EC" w:rsidRDefault="000F2FFA" w:rsidP="00B765DE">
            <w:pPr>
              <w:jc w:val="center"/>
              <w:rPr>
                <w:rFonts w:asciiTheme="minorHAnsi" w:hAnsiTheme="minorHAnsi"/>
              </w:rPr>
            </w:pPr>
          </w:p>
        </w:tc>
        <w:tc>
          <w:tcPr>
            <w:tcW w:w="284" w:type="dxa"/>
          </w:tcPr>
          <w:p w14:paraId="22D3FF40" w14:textId="77777777" w:rsidR="000F2FFA" w:rsidRPr="00AD54EC" w:rsidRDefault="000F2FFA" w:rsidP="00B765DE">
            <w:pPr>
              <w:jc w:val="center"/>
              <w:rPr>
                <w:rFonts w:asciiTheme="minorHAnsi" w:hAnsiTheme="minorHAnsi"/>
              </w:rPr>
            </w:pPr>
          </w:p>
        </w:tc>
        <w:tc>
          <w:tcPr>
            <w:tcW w:w="4850" w:type="dxa"/>
          </w:tcPr>
          <w:p w14:paraId="39F3F72B" w14:textId="77777777" w:rsidR="000F2FFA" w:rsidRPr="00AD54EC" w:rsidRDefault="000F2FFA" w:rsidP="00B765DE">
            <w:pPr>
              <w:jc w:val="center"/>
              <w:rPr>
                <w:rFonts w:asciiTheme="minorHAnsi" w:hAnsiTheme="minorHAnsi"/>
              </w:rPr>
            </w:pPr>
            <w:r w:rsidRPr="00AD54EC">
              <w:rPr>
                <w:rFonts w:asciiTheme="minorHAnsi" w:hAnsiTheme="minorHAnsi"/>
              </w:rPr>
              <w:t>EKO-PARK d.o.o. Lendava OKO-PARK Kft. Lendva</w:t>
            </w:r>
          </w:p>
        </w:tc>
      </w:tr>
      <w:tr w:rsidR="000F2FFA" w:rsidRPr="00AD54EC" w14:paraId="1784906A" w14:textId="77777777" w:rsidTr="00B765DE">
        <w:tc>
          <w:tcPr>
            <w:tcW w:w="4644" w:type="dxa"/>
          </w:tcPr>
          <w:p w14:paraId="334AA423" w14:textId="77777777" w:rsidR="000F2FFA" w:rsidRPr="00AD54EC" w:rsidRDefault="000F2FFA" w:rsidP="00B765DE">
            <w:pPr>
              <w:jc w:val="center"/>
              <w:rPr>
                <w:rFonts w:asciiTheme="minorHAnsi" w:hAnsiTheme="minorHAnsi"/>
              </w:rPr>
            </w:pPr>
          </w:p>
        </w:tc>
        <w:tc>
          <w:tcPr>
            <w:tcW w:w="284" w:type="dxa"/>
          </w:tcPr>
          <w:p w14:paraId="5187A9C8" w14:textId="77777777" w:rsidR="000F2FFA" w:rsidRPr="00AD54EC" w:rsidRDefault="000F2FFA" w:rsidP="00B765DE">
            <w:pPr>
              <w:jc w:val="center"/>
              <w:rPr>
                <w:rFonts w:asciiTheme="minorHAnsi" w:hAnsiTheme="minorHAnsi"/>
              </w:rPr>
            </w:pPr>
          </w:p>
        </w:tc>
        <w:tc>
          <w:tcPr>
            <w:tcW w:w="4850" w:type="dxa"/>
          </w:tcPr>
          <w:p w14:paraId="5C893A0B" w14:textId="77777777" w:rsidR="000F2FFA" w:rsidRPr="00AD54EC" w:rsidRDefault="000F2FFA" w:rsidP="00B765DE">
            <w:pPr>
              <w:jc w:val="center"/>
              <w:rPr>
                <w:rFonts w:asciiTheme="minorHAnsi" w:hAnsiTheme="minorHAnsi"/>
                <w:b/>
              </w:rPr>
            </w:pPr>
          </w:p>
        </w:tc>
      </w:tr>
      <w:tr w:rsidR="000F2FFA" w:rsidRPr="00AD54EC" w14:paraId="620C7C79" w14:textId="77777777" w:rsidTr="00B765DE">
        <w:tc>
          <w:tcPr>
            <w:tcW w:w="4644" w:type="dxa"/>
          </w:tcPr>
          <w:p w14:paraId="53A4F2DF" w14:textId="77777777" w:rsidR="000F2FFA" w:rsidRPr="00AD54EC" w:rsidRDefault="000F2FFA" w:rsidP="00B765DE">
            <w:pPr>
              <w:jc w:val="center"/>
              <w:rPr>
                <w:rFonts w:asciiTheme="minorHAnsi" w:hAnsiTheme="minorHAnsi"/>
              </w:rPr>
            </w:pPr>
            <w:r w:rsidRPr="00AD54EC">
              <w:rPr>
                <w:rFonts w:asciiTheme="minorHAnsi" w:hAnsiTheme="minorHAnsi"/>
              </w:rPr>
              <w:lastRenderedPageBreak/>
              <w:t>Direktor:</w:t>
            </w:r>
          </w:p>
        </w:tc>
        <w:tc>
          <w:tcPr>
            <w:tcW w:w="284" w:type="dxa"/>
          </w:tcPr>
          <w:p w14:paraId="7A062FF9" w14:textId="77777777" w:rsidR="000F2FFA" w:rsidRPr="00AD54EC" w:rsidRDefault="000F2FFA" w:rsidP="00B765DE">
            <w:pPr>
              <w:jc w:val="center"/>
              <w:rPr>
                <w:rFonts w:asciiTheme="minorHAnsi" w:hAnsiTheme="minorHAnsi"/>
              </w:rPr>
            </w:pPr>
          </w:p>
        </w:tc>
        <w:tc>
          <w:tcPr>
            <w:tcW w:w="4850" w:type="dxa"/>
          </w:tcPr>
          <w:p w14:paraId="5A6B50ED" w14:textId="77777777" w:rsidR="000F2FFA" w:rsidRPr="00AD54EC" w:rsidRDefault="000F2FFA" w:rsidP="00B765DE">
            <w:pPr>
              <w:jc w:val="center"/>
              <w:rPr>
                <w:rFonts w:asciiTheme="minorHAnsi" w:hAnsiTheme="minorHAnsi"/>
                <w:b/>
              </w:rPr>
            </w:pPr>
            <w:r w:rsidRPr="00AD54EC">
              <w:rPr>
                <w:rFonts w:asciiTheme="minorHAnsi" w:hAnsiTheme="minorHAnsi"/>
              </w:rPr>
              <w:t>Direktor:</w:t>
            </w:r>
          </w:p>
        </w:tc>
      </w:tr>
      <w:tr w:rsidR="000F2FFA" w:rsidRPr="00AD54EC" w14:paraId="6898D538" w14:textId="77777777" w:rsidTr="00B765DE">
        <w:tc>
          <w:tcPr>
            <w:tcW w:w="4644" w:type="dxa"/>
          </w:tcPr>
          <w:p w14:paraId="141008C6" w14:textId="77777777" w:rsidR="000F2FFA" w:rsidRPr="00AD54EC" w:rsidRDefault="000F2FFA" w:rsidP="00B765DE">
            <w:pPr>
              <w:jc w:val="center"/>
              <w:rPr>
                <w:rFonts w:asciiTheme="minorHAnsi" w:hAnsiTheme="minorHAnsi"/>
              </w:rPr>
            </w:pPr>
          </w:p>
        </w:tc>
        <w:tc>
          <w:tcPr>
            <w:tcW w:w="284" w:type="dxa"/>
          </w:tcPr>
          <w:p w14:paraId="462D4D1A" w14:textId="77777777" w:rsidR="000F2FFA" w:rsidRPr="00AD54EC" w:rsidRDefault="000F2FFA" w:rsidP="00B765DE">
            <w:pPr>
              <w:jc w:val="center"/>
              <w:rPr>
                <w:rFonts w:asciiTheme="minorHAnsi" w:hAnsiTheme="minorHAnsi"/>
              </w:rPr>
            </w:pPr>
          </w:p>
        </w:tc>
        <w:tc>
          <w:tcPr>
            <w:tcW w:w="4850" w:type="dxa"/>
          </w:tcPr>
          <w:p w14:paraId="52F3A8A0" w14:textId="77777777" w:rsidR="000F2FFA" w:rsidRPr="00AD54EC" w:rsidRDefault="000F2FFA" w:rsidP="00B765DE">
            <w:pPr>
              <w:jc w:val="center"/>
              <w:rPr>
                <w:rFonts w:asciiTheme="minorHAnsi" w:hAnsiTheme="minorHAnsi"/>
              </w:rPr>
            </w:pPr>
            <w:r w:rsidRPr="00AD54EC">
              <w:rPr>
                <w:rFonts w:asciiTheme="minorHAnsi" w:hAnsiTheme="minorHAnsi"/>
              </w:rPr>
              <w:t>Jožef GERENČER, dipl.ekon.</w:t>
            </w:r>
          </w:p>
        </w:tc>
      </w:tr>
      <w:tr w:rsidR="000F2FFA" w:rsidRPr="00AD54EC" w14:paraId="53748D4A" w14:textId="77777777" w:rsidTr="00B765DE">
        <w:tc>
          <w:tcPr>
            <w:tcW w:w="4644" w:type="dxa"/>
          </w:tcPr>
          <w:p w14:paraId="4A38B00B" w14:textId="77777777" w:rsidR="000F2FFA" w:rsidRPr="00AD54EC" w:rsidRDefault="000F2FFA" w:rsidP="00B765DE">
            <w:pPr>
              <w:jc w:val="center"/>
              <w:rPr>
                <w:rFonts w:asciiTheme="minorHAnsi" w:hAnsiTheme="minorHAnsi"/>
              </w:rPr>
            </w:pPr>
          </w:p>
        </w:tc>
        <w:tc>
          <w:tcPr>
            <w:tcW w:w="284" w:type="dxa"/>
          </w:tcPr>
          <w:p w14:paraId="7BC662A5" w14:textId="77777777" w:rsidR="000F2FFA" w:rsidRPr="00AD54EC" w:rsidRDefault="000F2FFA" w:rsidP="00B765DE">
            <w:pPr>
              <w:jc w:val="center"/>
              <w:rPr>
                <w:rFonts w:asciiTheme="minorHAnsi" w:hAnsiTheme="minorHAnsi"/>
              </w:rPr>
            </w:pPr>
          </w:p>
        </w:tc>
        <w:tc>
          <w:tcPr>
            <w:tcW w:w="4850" w:type="dxa"/>
          </w:tcPr>
          <w:p w14:paraId="04C34D2E" w14:textId="77777777" w:rsidR="000F2FFA" w:rsidRPr="00AD54EC" w:rsidRDefault="000F2FFA" w:rsidP="00B765DE">
            <w:pPr>
              <w:jc w:val="center"/>
              <w:rPr>
                <w:rFonts w:asciiTheme="minorHAnsi" w:hAnsiTheme="minorHAnsi"/>
              </w:rPr>
            </w:pPr>
          </w:p>
        </w:tc>
      </w:tr>
      <w:tr w:rsidR="000F2FFA" w:rsidRPr="00AD54EC" w14:paraId="0E3D67B3" w14:textId="77777777" w:rsidTr="00B765DE">
        <w:tc>
          <w:tcPr>
            <w:tcW w:w="4644" w:type="dxa"/>
            <w:tcBorders>
              <w:bottom w:val="single" w:sz="4" w:space="0" w:color="auto"/>
            </w:tcBorders>
          </w:tcPr>
          <w:p w14:paraId="395D36D6" w14:textId="77777777" w:rsidR="000F2FFA" w:rsidRPr="00AD54EC" w:rsidRDefault="000F2FFA" w:rsidP="00B765DE">
            <w:pPr>
              <w:jc w:val="center"/>
              <w:rPr>
                <w:rFonts w:asciiTheme="minorHAnsi" w:hAnsiTheme="minorHAnsi"/>
              </w:rPr>
            </w:pPr>
          </w:p>
        </w:tc>
        <w:tc>
          <w:tcPr>
            <w:tcW w:w="284" w:type="dxa"/>
          </w:tcPr>
          <w:p w14:paraId="480D793F" w14:textId="77777777" w:rsidR="000F2FFA" w:rsidRPr="00AD54EC" w:rsidRDefault="000F2FFA" w:rsidP="00B765DE">
            <w:pPr>
              <w:jc w:val="center"/>
              <w:rPr>
                <w:rFonts w:asciiTheme="minorHAnsi" w:hAnsiTheme="minorHAnsi"/>
              </w:rPr>
            </w:pPr>
          </w:p>
        </w:tc>
        <w:tc>
          <w:tcPr>
            <w:tcW w:w="4850" w:type="dxa"/>
            <w:tcBorders>
              <w:bottom w:val="single" w:sz="4" w:space="0" w:color="auto"/>
            </w:tcBorders>
          </w:tcPr>
          <w:p w14:paraId="47F146FE" w14:textId="77777777" w:rsidR="000F2FFA" w:rsidRPr="00AD54EC" w:rsidRDefault="000F2FFA" w:rsidP="00B765DE">
            <w:pPr>
              <w:jc w:val="center"/>
              <w:rPr>
                <w:rFonts w:asciiTheme="minorHAnsi" w:hAnsiTheme="minorHAnsi"/>
              </w:rPr>
            </w:pPr>
          </w:p>
        </w:tc>
      </w:tr>
    </w:tbl>
    <w:p w14:paraId="64C0074E" w14:textId="77777777" w:rsidR="000F2FFA" w:rsidRPr="003B6046" w:rsidRDefault="000F2FFA" w:rsidP="000F2FFA">
      <w:pPr>
        <w:autoSpaceDE w:val="0"/>
        <w:adjustRightInd w:val="0"/>
        <w:rPr>
          <w:rFonts w:asciiTheme="minorHAnsi" w:hAnsiTheme="minorHAnsi" w:cstheme="minorHAnsi"/>
          <w:b/>
          <w:i/>
        </w:rPr>
      </w:pPr>
    </w:p>
    <w:p w14:paraId="35E52DE7" w14:textId="77777777" w:rsidR="000F2FFA" w:rsidRPr="003B6046" w:rsidRDefault="000F2FFA" w:rsidP="000F2FFA">
      <w:pPr>
        <w:autoSpaceDE w:val="0"/>
        <w:adjustRightInd w:val="0"/>
        <w:rPr>
          <w:rFonts w:asciiTheme="minorHAnsi" w:hAnsiTheme="minorHAnsi" w:cstheme="minorHAnsi"/>
          <w:b/>
          <w:i/>
        </w:rPr>
      </w:pPr>
    </w:p>
    <w:p w14:paraId="412458CE" w14:textId="77777777" w:rsidR="00A47669" w:rsidRDefault="00A47669" w:rsidP="00A47669">
      <w:pPr>
        <w:rPr>
          <w:rFonts w:asciiTheme="minorHAnsi" w:hAnsiTheme="minorHAnsi" w:cstheme="minorHAnsi"/>
        </w:rPr>
      </w:pPr>
    </w:p>
    <w:p w14:paraId="2A6FA390" w14:textId="77777777" w:rsidR="00A47669" w:rsidRDefault="00A47669" w:rsidP="00A47669">
      <w:pPr>
        <w:rPr>
          <w:rFonts w:asciiTheme="minorHAnsi" w:hAnsiTheme="minorHAnsi" w:cstheme="minorHAnsi"/>
        </w:rPr>
      </w:pPr>
    </w:p>
    <w:p w14:paraId="17E2A527" w14:textId="77777777" w:rsidR="00A47669" w:rsidRDefault="00A47669" w:rsidP="00A47669">
      <w:pPr>
        <w:rPr>
          <w:rFonts w:asciiTheme="minorHAnsi" w:hAnsiTheme="minorHAnsi" w:cstheme="minorHAnsi"/>
        </w:rPr>
      </w:pPr>
    </w:p>
    <w:p w14:paraId="6CE69AD6" w14:textId="77777777" w:rsidR="00A47669" w:rsidRDefault="00A47669" w:rsidP="00A47669">
      <w:pPr>
        <w:rPr>
          <w:rFonts w:asciiTheme="minorHAnsi" w:hAnsiTheme="minorHAnsi" w:cstheme="minorHAnsi"/>
        </w:rPr>
      </w:pPr>
    </w:p>
    <w:p w14:paraId="65CF037E" w14:textId="77777777" w:rsidR="00A47669" w:rsidRDefault="00A47669" w:rsidP="00A47669">
      <w:pPr>
        <w:rPr>
          <w:rFonts w:asciiTheme="minorHAnsi" w:hAnsiTheme="minorHAnsi" w:cstheme="minorHAnsi"/>
        </w:rPr>
      </w:pPr>
    </w:p>
    <w:p w14:paraId="51C5ED70" w14:textId="77777777" w:rsidR="00A47669" w:rsidRDefault="00A47669" w:rsidP="00A47669">
      <w:pPr>
        <w:rPr>
          <w:rFonts w:asciiTheme="minorHAnsi" w:hAnsiTheme="minorHAnsi" w:cstheme="minorHAnsi"/>
        </w:rPr>
      </w:pPr>
    </w:p>
    <w:p w14:paraId="3132B469" w14:textId="77777777" w:rsidR="00A47669" w:rsidRDefault="00A47669" w:rsidP="00A47669">
      <w:pPr>
        <w:rPr>
          <w:rFonts w:asciiTheme="minorHAnsi" w:hAnsiTheme="minorHAnsi" w:cstheme="minorHAnsi"/>
        </w:rPr>
      </w:pPr>
    </w:p>
    <w:p w14:paraId="013FE801" w14:textId="77777777" w:rsidR="00A47669" w:rsidRDefault="00A47669" w:rsidP="00A47669">
      <w:pPr>
        <w:rPr>
          <w:rFonts w:asciiTheme="minorHAnsi" w:hAnsiTheme="minorHAnsi" w:cstheme="minorHAnsi"/>
        </w:rPr>
      </w:pPr>
    </w:p>
    <w:p w14:paraId="0BB42943" w14:textId="77777777" w:rsidR="00A47669" w:rsidRDefault="00A47669" w:rsidP="00A47669">
      <w:pPr>
        <w:rPr>
          <w:rFonts w:asciiTheme="minorHAnsi" w:hAnsiTheme="minorHAnsi" w:cstheme="minorHAnsi"/>
        </w:rPr>
      </w:pPr>
    </w:p>
    <w:p w14:paraId="199F99FA" w14:textId="77777777" w:rsidR="009770B9" w:rsidRDefault="009770B9" w:rsidP="00A47669">
      <w:pPr>
        <w:rPr>
          <w:rFonts w:asciiTheme="minorHAnsi" w:hAnsiTheme="minorHAnsi" w:cstheme="minorHAnsi"/>
        </w:rPr>
      </w:pPr>
    </w:p>
    <w:p w14:paraId="1AE2D85D" w14:textId="77777777" w:rsidR="003D18CA" w:rsidRDefault="003D18CA">
      <w:pPr>
        <w:spacing w:after="160" w:line="259" w:lineRule="auto"/>
        <w:rPr>
          <w:rFonts w:asciiTheme="minorHAnsi" w:hAnsiTheme="minorHAnsi" w:cstheme="minorHAnsi"/>
        </w:rPr>
      </w:pPr>
      <w:r>
        <w:rPr>
          <w:rFonts w:asciiTheme="minorHAnsi" w:hAnsiTheme="minorHAnsi" w:cstheme="minorHAnsi"/>
        </w:rPr>
        <w:br w:type="page"/>
      </w:r>
    </w:p>
    <w:p w14:paraId="4A24B9B3" w14:textId="77777777" w:rsidR="00A47669" w:rsidRPr="002A0D1D" w:rsidRDefault="00A47669" w:rsidP="00A47669">
      <w:pPr>
        <w:tabs>
          <w:tab w:val="left" w:pos="2694"/>
          <w:tab w:val="left" w:pos="2977"/>
        </w:tabs>
        <w:ind w:right="1"/>
        <w:rPr>
          <w:rFonts w:asciiTheme="minorHAnsi" w:hAnsiTheme="minorHAnsi" w:cstheme="minorHAnsi"/>
          <w:b/>
        </w:rPr>
      </w:pPr>
      <w:bookmarkStart w:id="36" w:name="_Hlk63587591"/>
      <w:r w:rsidRPr="002A0D1D">
        <w:rPr>
          <w:rFonts w:asciiTheme="minorHAnsi" w:hAnsiTheme="minorHAnsi" w:cstheme="minorHAnsi"/>
          <w:b/>
          <w:i/>
        </w:rPr>
        <w:lastRenderedPageBreak/>
        <w:t>OBR-11</w:t>
      </w:r>
    </w:p>
    <w:p w14:paraId="7DF4DDD1" w14:textId="77777777" w:rsidR="00A47669" w:rsidRPr="002A0D1D" w:rsidRDefault="00A47669" w:rsidP="00A47669">
      <w:pPr>
        <w:tabs>
          <w:tab w:val="left" w:pos="2694"/>
          <w:tab w:val="left" w:pos="2977"/>
        </w:tabs>
        <w:ind w:right="1"/>
        <w:jc w:val="center"/>
        <w:rPr>
          <w:rFonts w:asciiTheme="minorHAnsi" w:hAnsiTheme="minorHAnsi" w:cstheme="minorHAnsi"/>
          <w:b/>
        </w:rPr>
      </w:pPr>
      <w:r w:rsidRPr="002A0D1D">
        <w:rPr>
          <w:rFonts w:asciiTheme="minorHAnsi" w:hAnsiTheme="minorHAnsi" w:cstheme="minorHAnsi"/>
          <w:b/>
        </w:rPr>
        <w:t>I Z J A V A</w:t>
      </w:r>
    </w:p>
    <w:p w14:paraId="35EE9A4E" w14:textId="77777777" w:rsidR="00A47669" w:rsidRPr="002A0D1D" w:rsidRDefault="00A47669" w:rsidP="00A47669">
      <w:pPr>
        <w:ind w:right="1"/>
        <w:jc w:val="center"/>
        <w:rPr>
          <w:rFonts w:asciiTheme="minorHAnsi" w:hAnsiTheme="minorHAnsi" w:cstheme="minorHAnsi"/>
          <w:b/>
        </w:rPr>
      </w:pPr>
      <w:r w:rsidRPr="002A0D1D">
        <w:rPr>
          <w:rFonts w:asciiTheme="minorHAnsi" w:hAnsiTheme="minorHAnsi" w:cstheme="minorHAnsi"/>
          <w:b/>
        </w:rPr>
        <w:t>O UDELEŽBI FIZIČNIH IN PRAVNIH OSEB V LASTNIŠTVU GOSPODARSKEGA SUBJEKTA</w:t>
      </w:r>
    </w:p>
    <w:p w14:paraId="1DA27416" w14:textId="77777777" w:rsidR="00A47669" w:rsidRPr="006B6E77" w:rsidRDefault="00A47669" w:rsidP="00A47669">
      <w:pPr>
        <w:tabs>
          <w:tab w:val="left" w:pos="284"/>
        </w:tabs>
        <w:rPr>
          <w:rFonts w:asciiTheme="minorHAnsi" w:hAnsiTheme="minorHAnsi" w:cstheme="minorHAnsi"/>
          <w:sz w:val="16"/>
          <w:szCs w:val="16"/>
        </w:rPr>
      </w:pPr>
    </w:p>
    <w:p w14:paraId="7C4C29FC"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Podatki o pravni osebi (gospodarskem subjektu):</w:t>
      </w:r>
    </w:p>
    <w:p w14:paraId="10F39904"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Polno ime:</w:t>
      </w:r>
      <w:sdt>
        <w:sdtPr>
          <w:rPr>
            <w:rFonts w:asciiTheme="minorHAnsi" w:hAnsiTheme="minorHAnsi" w:cstheme="minorHAnsi"/>
          </w:rPr>
          <w:id w:val="-167178504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6C41FAA7"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 xml:space="preserve">Sedež: </w:t>
      </w:r>
      <w:sdt>
        <w:sdtPr>
          <w:rPr>
            <w:rFonts w:asciiTheme="minorHAnsi" w:hAnsiTheme="minorHAnsi" w:cstheme="minorHAnsi"/>
          </w:rPr>
          <w:id w:val="-183337205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3A39CE75"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Matična številka:</w:t>
      </w:r>
      <w:sdt>
        <w:sdtPr>
          <w:rPr>
            <w:rFonts w:asciiTheme="minorHAnsi" w:hAnsiTheme="minorHAnsi" w:cstheme="minorHAnsi"/>
          </w:rPr>
          <w:id w:val="1686398818"/>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56B226A9" w14:textId="77777777" w:rsidR="00A47669" w:rsidRPr="002A0D1D" w:rsidRDefault="00A47669" w:rsidP="00A47669">
      <w:pPr>
        <w:ind w:right="1"/>
        <w:jc w:val="both"/>
        <w:rPr>
          <w:rFonts w:asciiTheme="minorHAnsi" w:hAnsiTheme="minorHAnsi" w:cstheme="minorHAnsi"/>
        </w:rPr>
      </w:pPr>
      <w:r w:rsidRPr="002A0D1D">
        <w:rPr>
          <w:rFonts w:asciiTheme="minorHAnsi" w:hAnsiTheme="minorHAnsi" w:cstheme="minorHAnsi"/>
        </w:rPr>
        <w:t>ID ZA DDV:</w:t>
      </w:r>
      <w:sdt>
        <w:sdtPr>
          <w:rPr>
            <w:rFonts w:asciiTheme="minorHAnsi" w:hAnsiTheme="minorHAnsi" w:cstheme="minorHAnsi"/>
          </w:rPr>
          <w:id w:val="-1716342886"/>
          <w:placeholder>
            <w:docPart w:val="0E92E8F45F764D9DBEB7E933415CE946"/>
          </w:placeholder>
          <w:showingPlcHdr/>
          <w:text/>
        </w:sdtPr>
        <w:sdtContent>
          <w:r w:rsidRPr="002A0D1D">
            <w:rPr>
              <w:rStyle w:val="Besedilooznabemesta"/>
              <w:rFonts w:asciiTheme="minorHAnsi" w:eastAsia="MS ??" w:hAnsiTheme="minorHAnsi" w:cstheme="minorHAnsi"/>
              <w:color w:val="auto"/>
            </w:rPr>
            <w:t>Kliknite ali tapnite tukaj, če želite vnesti besedilo.</w:t>
          </w:r>
        </w:sdtContent>
      </w:sdt>
    </w:p>
    <w:p w14:paraId="0B81F82A" w14:textId="77777777" w:rsidR="00A47669" w:rsidRPr="006B6E77" w:rsidRDefault="00A47669" w:rsidP="00A47669">
      <w:pPr>
        <w:ind w:right="1"/>
        <w:jc w:val="both"/>
        <w:rPr>
          <w:rFonts w:asciiTheme="minorHAnsi" w:hAnsiTheme="minorHAnsi" w:cstheme="minorHAnsi"/>
          <w:sz w:val="16"/>
          <w:szCs w:val="16"/>
        </w:rPr>
      </w:pPr>
    </w:p>
    <w:p w14:paraId="141A23C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 podlagi šestega odstavka 14. in 35. člena Zakona o integriteti in preprečevanju korupcije (Uradni list RS, št. </w:t>
      </w:r>
      <w:hyperlink r:id="rId55" w:tgtFrame="_blank" w:tooltip="Zakon o integriteti in preprečevanju korupcije (uradno prečiščeno besedilo) (ZIntPK-UPB2)" w:history="1">
        <w:r w:rsidRPr="002A0D1D">
          <w:rPr>
            <w:rFonts w:asciiTheme="minorHAnsi" w:hAnsiTheme="minorHAnsi" w:cstheme="minorHAnsi"/>
          </w:rPr>
          <w:t>69/11</w:t>
        </w:r>
      </w:hyperlink>
      <w:r w:rsidRPr="002A0D1D">
        <w:rPr>
          <w:rFonts w:asciiTheme="minorHAnsi" w:hAnsiTheme="minorHAnsi" w:cstheme="minorHAnsi"/>
        </w:rPr>
        <w:t xml:space="preserve"> – uradno prečiščeno besedilo, </w:t>
      </w:r>
      <w:hyperlink r:id="rId56" w:tgtFrame="_blank" w:tooltip="Zakon o spremembah in dopolnitvah Zakona o integriteti in preprečevanju korupcije (ZIntPK-C)" w:history="1">
        <w:r w:rsidRPr="002A0D1D">
          <w:rPr>
            <w:rFonts w:asciiTheme="minorHAnsi" w:hAnsiTheme="minorHAnsi" w:cstheme="minorHAnsi"/>
          </w:rPr>
          <w:t>158/20</w:t>
        </w:r>
      </w:hyperlink>
      <w:r w:rsidRPr="002A0D1D">
        <w:rPr>
          <w:rFonts w:asciiTheme="minorHAnsi" w:hAnsiTheme="minorHAnsi" w:cstheme="minorHAnsi"/>
        </w:rPr>
        <w:t xml:space="preserve">, </w:t>
      </w:r>
      <w:hyperlink r:id="rId57" w:tgtFrame="_blank" w:tooltip="Zakon o debirokratizaciji (ZDeb)" w:history="1">
        <w:r w:rsidRPr="002A0D1D">
          <w:rPr>
            <w:rFonts w:asciiTheme="minorHAnsi" w:hAnsiTheme="minorHAnsi" w:cstheme="minorHAnsi"/>
          </w:rPr>
          <w:t>3/22</w:t>
        </w:r>
      </w:hyperlink>
      <w:r w:rsidRPr="002A0D1D">
        <w:rPr>
          <w:rFonts w:asciiTheme="minorHAnsi" w:hAnsiTheme="minorHAnsi" w:cstheme="minorHAnsi"/>
        </w:rPr>
        <w:t xml:space="preserve"> – ZDeb in </w:t>
      </w:r>
      <w:hyperlink r:id="rId58" w:tgtFrame="_blank" w:tooltip="Zakon o zaščiti prijaviteljev (ZZPri)" w:history="1">
        <w:r w:rsidRPr="002A0D1D">
          <w:rPr>
            <w:rFonts w:asciiTheme="minorHAnsi" w:hAnsiTheme="minorHAnsi" w:cstheme="minorHAnsi"/>
          </w:rPr>
          <w:t>16/23</w:t>
        </w:r>
      </w:hyperlink>
      <w:r w:rsidRPr="002A0D1D">
        <w:rPr>
          <w:rFonts w:asciiTheme="minorHAnsi" w:hAnsiTheme="minorHAnsi" w:cstheme="minorHAnsi"/>
        </w:rPr>
        <w:t xml:space="preserve"> – ZZPri), vam v zvezi z javnim naročilom:</w:t>
      </w:r>
    </w:p>
    <w:p w14:paraId="49DB2577" w14:textId="77777777" w:rsidR="00A47669" w:rsidRPr="006B6E77" w:rsidRDefault="00A47669" w:rsidP="00A47669">
      <w:pPr>
        <w:jc w:val="both"/>
        <w:rPr>
          <w:rFonts w:asciiTheme="minorHAnsi" w:hAnsiTheme="minorHAnsi" w:cstheme="minorHAnsi"/>
          <w:sz w:val="16"/>
          <w:szCs w:val="16"/>
        </w:rPr>
      </w:pPr>
    </w:p>
    <w:p w14:paraId="77392B75" w14:textId="2D12F92B" w:rsidR="00A47669" w:rsidRPr="00A347C6" w:rsidRDefault="00A47669" w:rsidP="00A47669">
      <w:pPr>
        <w:shd w:val="clear" w:color="auto" w:fill="FFFFFF"/>
        <w:rPr>
          <w:rFonts w:asciiTheme="minorHAnsi" w:hAnsiTheme="minorHAnsi" w:cstheme="minorHAnsi"/>
          <w:bCs/>
        </w:rPr>
      </w:pPr>
      <w:r w:rsidRPr="00A347C6">
        <w:rPr>
          <w:rFonts w:asciiTheme="minorHAnsi" w:hAnsiTheme="minorHAnsi" w:cstheme="minorHAnsi"/>
          <w:bCs/>
        </w:rPr>
        <w:t>»</w:t>
      </w:r>
      <w:r w:rsidR="00A347C6" w:rsidRPr="00A347C6">
        <w:rPr>
          <w:rFonts w:asciiTheme="minorHAnsi" w:hAnsiTheme="minorHAnsi" w:cstheme="minorHAnsi"/>
          <w:bCs/>
        </w:rPr>
        <w:t xml:space="preserve">TISK RAČUNOV IN </w:t>
      </w:r>
      <w:r w:rsidR="006236FE">
        <w:rPr>
          <w:rFonts w:asciiTheme="minorHAnsi" w:hAnsiTheme="minorHAnsi" w:cstheme="minorHAnsi"/>
          <w:bCs/>
        </w:rPr>
        <w:t xml:space="preserve">IZVAJANJE </w:t>
      </w:r>
      <w:r w:rsidR="00A347C6" w:rsidRPr="00A347C6">
        <w:rPr>
          <w:rFonts w:asciiTheme="minorHAnsi" w:hAnsiTheme="minorHAnsi" w:cstheme="minorHAnsi"/>
          <w:bCs/>
        </w:rPr>
        <w:t>POŠTNIH STORITEV</w:t>
      </w:r>
      <w:r w:rsidRPr="00A347C6">
        <w:rPr>
          <w:rFonts w:asciiTheme="minorHAnsi" w:hAnsiTheme="minorHAnsi" w:cstheme="minorHAnsi"/>
          <w:bCs/>
        </w:rPr>
        <w:t>«</w:t>
      </w:r>
    </w:p>
    <w:p w14:paraId="6745108D" w14:textId="77777777" w:rsidR="00A47669" w:rsidRPr="006B6E77" w:rsidRDefault="00A47669" w:rsidP="00A47669">
      <w:pPr>
        <w:jc w:val="both"/>
        <w:rPr>
          <w:rFonts w:asciiTheme="minorHAnsi" w:hAnsiTheme="minorHAnsi" w:cstheme="minorHAnsi"/>
          <w:sz w:val="14"/>
          <w:szCs w:val="14"/>
        </w:rPr>
      </w:pPr>
    </w:p>
    <w:p w14:paraId="5F98E489" w14:textId="77777777" w:rsidR="00A47669" w:rsidRPr="002A0D1D" w:rsidRDefault="00A47669" w:rsidP="00A47669">
      <w:pPr>
        <w:pStyle w:val="Odstavekseznama"/>
        <w:numPr>
          <w:ilvl w:val="0"/>
          <w:numId w:val="9"/>
        </w:numPr>
        <w:ind w:left="426" w:hanging="425"/>
        <w:jc w:val="both"/>
        <w:rPr>
          <w:rFonts w:asciiTheme="minorHAnsi" w:hAnsiTheme="minorHAnsi" w:cstheme="minorHAnsi"/>
          <w:b/>
          <w:bCs/>
          <w:sz w:val="22"/>
          <w:szCs w:val="22"/>
        </w:rPr>
      </w:pPr>
      <w:r w:rsidRPr="002A0D1D">
        <w:rPr>
          <w:rFonts w:asciiTheme="minorHAnsi" w:hAnsiTheme="minorHAnsi" w:cstheme="minorHAnsi"/>
          <w:b/>
          <w:bCs/>
          <w:sz w:val="22"/>
          <w:szCs w:val="22"/>
        </w:rPr>
        <w:t>posredujemo podatke o udeležbi fizičnih in pravnih oseb v lastništvu gospodarskega subjekta, vključno z udeležbo tihih družbenikov</w:t>
      </w:r>
      <w:r w:rsidRPr="002A0D1D">
        <w:rPr>
          <w:rStyle w:val="Sprotnaopomba-sklic"/>
          <w:rFonts w:asciiTheme="minorHAnsi" w:hAnsiTheme="minorHAnsi" w:cstheme="minorHAnsi"/>
          <w:b/>
          <w:bCs/>
          <w:sz w:val="22"/>
          <w:szCs w:val="22"/>
        </w:rPr>
        <w:footnoteReference w:id="5"/>
      </w:r>
      <w:r w:rsidRPr="002A0D1D">
        <w:rPr>
          <w:rFonts w:asciiTheme="minorHAnsi" w:hAnsiTheme="minorHAnsi" w:cstheme="minorHAnsi"/>
          <w:b/>
          <w:bCs/>
          <w:sz w:val="22"/>
          <w:szCs w:val="22"/>
        </w:rPr>
        <w:t>, ter gospodarskih subjektih, za katere se glede na določbe zakona, ki ureja gospodarske družbe šteje, da so povezane družbe z gospodarskim subjektom.</w:t>
      </w:r>
    </w:p>
    <w:p w14:paraId="07844A84" w14:textId="77777777" w:rsidR="00A47669" w:rsidRPr="006B6E77" w:rsidRDefault="00A47669" w:rsidP="00A47669">
      <w:pPr>
        <w:jc w:val="both"/>
        <w:rPr>
          <w:rFonts w:asciiTheme="minorHAnsi" w:hAnsiTheme="minorHAnsi" w:cstheme="minorHAnsi"/>
          <w:sz w:val="14"/>
          <w:szCs w:val="14"/>
        </w:rPr>
      </w:pPr>
    </w:p>
    <w:p w14:paraId="792B6F42"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pri lastništvu zgoraj navedenega gospodarskega subjekta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56"/>
        <w:gridCol w:w="2956"/>
        <w:gridCol w:w="2956"/>
      </w:tblGrid>
      <w:tr w:rsidR="00A47669" w:rsidRPr="002A0D1D" w14:paraId="20F46F93" w14:textId="77777777" w:rsidTr="00147874">
        <w:trPr>
          <w:trHeight w:val="59"/>
          <w:jc w:val="center"/>
        </w:trPr>
        <w:tc>
          <w:tcPr>
            <w:tcW w:w="562" w:type="dxa"/>
            <w:tcBorders>
              <w:bottom w:val="single" w:sz="4" w:space="0" w:color="auto"/>
            </w:tcBorders>
            <w:shd w:val="clear" w:color="auto" w:fill="D9E2F3" w:themeFill="accent5" w:themeFillTint="33"/>
            <w:vAlign w:val="center"/>
          </w:tcPr>
          <w:p w14:paraId="125837DB"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56" w:type="dxa"/>
            <w:shd w:val="clear" w:color="auto" w:fill="D9E2F3" w:themeFill="accent5" w:themeFillTint="33"/>
            <w:vAlign w:val="center"/>
          </w:tcPr>
          <w:p w14:paraId="5D639038"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Ime in priimek/Naziv:</w:t>
            </w:r>
          </w:p>
        </w:tc>
        <w:tc>
          <w:tcPr>
            <w:tcW w:w="2956" w:type="dxa"/>
            <w:shd w:val="clear" w:color="auto" w:fill="D9E2F3" w:themeFill="accent5" w:themeFillTint="33"/>
            <w:vAlign w:val="center"/>
          </w:tcPr>
          <w:p w14:paraId="4FA08F0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Naslov stalnega bivališča/Sedež:</w:t>
            </w:r>
          </w:p>
        </w:tc>
        <w:tc>
          <w:tcPr>
            <w:tcW w:w="2956" w:type="dxa"/>
            <w:shd w:val="clear" w:color="auto" w:fill="D9E2F3" w:themeFill="accent5" w:themeFillTint="33"/>
            <w:vAlign w:val="center"/>
          </w:tcPr>
          <w:p w14:paraId="5D9B115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Delež lastništva v %</w:t>
            </w:r>
          </w:p>
        </w:tc>
      </w:tr>
      <w:tr w:rsidR="00A47669" w:rsidRPr="002A0D1D" w14:paraId="4628C66A" w14:textId="77777777" w:rsidTr="00147874">
        <w:trPr>
          <w:trHeight w:val="20"/>
          <w:jc w:val="center"/>
        </w:trPr>
        <w:tc>
          <w:tcPr>
            <w:tcW w:w="562" w:type="dxa"/>
            <w:shd w:val="clear" w:color="auto" w:fill="D9E2F3" w:themeFill="accent5" w:themeFillTint="33"/>
            <w:vAlign w:val="center"/>
          </w:tcPr>
          <w:p w14:paraId="5C692CBF" w14:textId="77777777" w:rsidR="00A47669" w:rsidRPr="002A0D1D" w:rsidRDefault="00A47669" w:rsidP="00147874">
            <w:pPr>
              <w:numPr>
                <w:ilvl w:val="0"/>
                <w:numId w:val="10"/>
              </w:numPr>
              <w:rPr>
                <w:rFonts w:asciiTheme="minorHAnsi" w:hAnsiTheme="minorHAnsi" w:cstheme="minorHAnsi"/>
                <w:b/>
                <w:sz w:val="20"/>
                <w:szCs w:val="20"/>
              </w:rPr>
            </w:pPr>
          </w:p>
        </w:tc>
        <w:sdt>
          <w:sdtPr>
            <w:rPr>
              <w:rFonts w:asciiTheme="minorHAnsi" w:hAnsiTheme="minorHAnsi" w:cstheme="minorHAnsi"/>
              <w:sz w:val="20"/>
              <w:szCs w:val="20"/>
            </w:rPr>
            <w:id w:val="-248120211"/>
            <w:placeholder>
              <w:docPart w:val="DefaultPlaceholder_-1854013440"/>
            </w:placeholder>
            <w:showingPlcHdr/>
            <w:text/>
          </w:sdtPr>
          <w:sdtContent>
            <w:tc>
              <w:tcPr>
                <w:tcW w:w="2956" w:type="dxa"/>
                <w:vAlign w:val="center"/>
              </w:tcPr>
              <w:p w14:paraId="49E68D21" w14:textId="6134891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56092644"/>
            <w:placeholder>
              <w:docPart w:val="76C5253C0E574DC88E222172668E2E95"/>
            </w:placeholder>
            <w:showingPlcHdr/>
            <w:text/>
          </w:sdtPr>
          <w:sdtContent>
            <w:tc>
              <w:tcPr>
                <w:tcW w:w="2956" w:type="dxa"/>
                <w:vAlign w:val="center"/>
              </w:tcPr>
              <w:p w14:paraId="2CC0FA7D" w14:textId="5907C80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370721343"/>
            <w:placeholder>
              <w:docPart w:val="955BE3FF81BB46198994E7B0C6359F83"/>
            </w:placeholder>
            <w:showingPlcHdr/>
            <w:text/>
          </w:sdtPr>
          <w:sdtContent>
            <w:tc>
              <w:tcPr>
                <w:tcW w:w="2956" w:type="dxa"/>
                <w:vAlign w:val="center"/>
              </w:tcPr>
              <w:p w14:paraId="02565C8A" w14:textId="4E965B2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253F5A8" w14:textId="77777777" w:rsidTr="00147874">
        <w:trPr>
          <w:trHeight w:val="20"/>
          <w:jc w:val="center"/>
        </w:trPr>
        <w:tc>
          <w:tcPr>
            <w:tcW w:w="562" w:type="dxa"/>
            <w:shd w:val="clear" w:color="auto" w:fill="D9E2F3" w:themeFill="accent5" w:themeFillTint="33"/>
            <w:vAlign w:val="center"/>
          </w:tcPr>
          <w:p w14:paraId="2550B7C3"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612018757"/>
            <w:placeholder>
              <w:docPart w:val="CF747758D80B4F8DA83CE8D7FE70B9FE"/>
            </w:placeholder>
            <w:showingPlcHdr/>
            <w:text/>
          </w:sdtPr>
          <w:sdtContent>
            <w:tc>
              <w:tcPr>
                <w:tcW w:w="2956" w:type="dxa"/>
                <w:vAlign w:val="center"/>
              </w:tcPr>
              <w:p w14:paraId="24A689DC" w14:textId="42AB0B2E"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696429996"/>
            <w:placeholder>
              <w:docPart w:val="ED3D71C0C18B41EBB18AA60337C12AFE"/>
            </w:placeholder>
            <w:showingPlcHdr/>
            <w:text/>
          </w:sdtPr>
          <w:sdtContent>
            <w:tc>
              <w:tcPr>
                <w:tcW w:w="2956" w:type="dxa"/>
                <w:vAlign w:val="center"/>
              </w:tcPr>
              <w:p w14:paraId="2403847B" w14:textId="7DB8DCBD"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541338663"/>
            <w:placeholder>
              <w:docPart w:val="179A6FAD83CC44EBA086E94788B1C255"/>
            </w:placeholder>
            <w:showingPlcHdr/>
            <w:text/>
          </w:sdtPr>
          <w:sdtContent>
            <w:tc>
              <w:tcPr>
                <w:tcW w:w="2956" w:type="dxa"/>
                <w:vAlign w:val="center"/>
              </w:tcPr>
              <w:p w14:paraId="35FE2811" w14:textId="0B8DD41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B50E729" w14:textId="77777777" w:rsidTr="00147874">
        <w:trPr>
          <w:trHeight w:val="271"/>
          <w:jc w:val="center"/>
        </w:trPr>
        <w:tc>
          <w:tcPr>
            <w:tcW w:w="562" w:type="dxa"/>
            <w:shd w:val="clear" w:color="auto" w:fill="D9E2F3" w:themeFill="accent5" w:themeFillTint="33"/>
            <w:vAlign w:val="center"/>
          </w:tcPr>
          <w:p w14:paraId="1A0413F0" w14:textId="77777777" w:rsidR="00A47669" w:rsidRPr="002A0D1D" w:rsidRDefault="00A47669" w:rsidP="00147874">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74560996"/>
            <w:placeholder>
              <w:docPart w:val="188A730F07674089A7D6786DC4C433FD"/>
            </w:placeholder>
            <w:showingPlcHdr/>
            <w:text/>
          </w:sdtPr>
          <w:sdtContent>
            <w:tc>
              <w:tcPr>
                <w:tcW w:w="2956" w:type="dxa"/>
                <w:vAlign w:val="center"/>
              </w:tcPr>
              <w:p w14:paraId="297D92DD" w14:textId="209ED5B5"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082419197"/>
            <w:placeholder>
              <w:docPart w:val="80156E68E7DF46829FD32AE8E0048337"/>
            </w:placeholder>
            <w:showingPlcHdr/>
            <w:text/>
          </w:sdtPr>
          <w:sdtContent>
            <w:tc>
              <w:tcPr>
                <w:tcW w:w="2956" w:type="dxa"/>
                <w:vAlign w:val="center"/>
              </w:tcPr>
              <w:p w14:paraId="5177F65C" w14:textId="559F3BA4"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149296488"/>
            <w:placeholder>
              <w:docPart w:val="F35F5C72E6B14BEC96E678CD63D13E9D"/>
            </w:placeholder>
            <w:showingPlcHdr/>
            <w:text/>
          </w:sdtPr>
          <w:sdtContent>
            <w:tc>
              <w:tcPr>
                <w:tcW w:w="2956" w:type="dxa"/>
                <w:vAlign w:val="center"/>
              </w:tcPr>
              <w:p w14:paraId="02330B9B" w14:textId="155DDBA2"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2D575B5B" w14:textId="77777777" w:rsidTr="00147874">
        <w:trPr>
          <w:trHeight w:val="20"/>
          <w:jc w:val="center"/>
        </w:trPr>
        <w:tc>
          <w:tcPr>
            <w:tcW w:w="562" w:type="dxa"/>
            <w:shd w:val="clear" w:color="auto" w:fill="D9E2F3" w:themeFill="accent5" w:themeFillTint="33"/>
            <w:vAlign w:val="center"/>
          </w:tcPr>
          <w:p w14:paraId="69C11664" w14:textId="77777777" w:rsidR="00A47669" w:rsidRPr="002A0D1D" w:rsidRDefault="00A47669" w:rsidP="00147874">
            <w:pPr>
              <w:rPr>
                <w:rFonts w:asciiTheme="minorHAnsi" w:hAnsiTheme="minorHAnsi" w:cstheme="minorHAnsi"/>
                <w:b/>
                <w:sz w:val="20"/>
                <w:szCs w:val="20"/>
              </w:rPr>
            </w:pPr>
            <w:r w:rsidRPr="002A0D1D">
              <w:rPr>
                <w:rFonts w:asciiTheme="minorHAnsi" w:hAnsiTheme="minorHAnsi" w:cstheme="minorHAnsi"/>
                <w:b/>
                <w:sz w:val="20"/>
                <w:szCs w:val="20"/>
              </w:rPr>
              <w:t>....</w:t>
            </w:r>
          </w:p>
        </w:tc>
        <w:sdt>
          <w:sdtPr>
            <w:rPr>
              <w:rFonts w:asciiTheme="minorHAnsi" w:hAnsiTheme="minorHAnsi" w:cstheme="minorHAnsi"/>
              <w:sz w:val="20"/>
              <w:szCs w:val="20"/>
            </w:rPr>
            <w:id w:val="1391458537"/>
            <w:placeholder>
              <w:docPart w:val="6A8165A3EA1E43EC8E573C20BE04AE24"/>
            </w:placeholder>
            <w:showingPlcHdr/>
            <w:text/>
          </w:sdtPr>
          <w:sdtContent>
            <w:tc>
              <w:tcPr>
                <w:tcW w:w="2956" w:type="dxa"/>
                <w:vAlign w:val="center"/>
              </w:tcPr>
              <w:p w14:paraId="2F84ECE5" w14:textId="3C68A70F"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70714819"/>
            <w:placeholder>
              <w:docPart w:val="F2A2E2CE61C7411A9D339086AAA41831"/>
            </w:placeholder>
            <w:showingPlcHdr/>
            <w:text/>
          </w:sdtPr>
          <w:sdtContent>
            <w:tc>
              <w:tcPr>
                <w:tcW w:w="2956" w:type="dxa"/>
                <w:vAlign w:val="center"/>
              </w:tcPr>
              <w:p w14:paraId="1980DC9E" w14:textId="4E7155F3"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79598751"/>
            <w:placeholder>
              <w:docPart w:val="85CC7B7325A94C1CA1A4CFA2A5DA187D"/>
            </w:placeholder>
            <w:showingPlcHdr/>
            <w:text/>
          </w:sdtPr>
          <w:sdtContent>
            <w:tc>
              <w:tcPr>
                <w:tcW w:w="2956" w:type="dxa"/>
                <w:vAlign w:val="center"/>
              </w:tcPr>
              <w:p w14:paraId="7F9C618D" w14:textId="07A65E69" w:rsidR="00A47669" w:rsidRPr="002A0D1D" w:rsidRDefault="007C30BB" w:rsidP="007C30BB">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bl>
    <w:p w14:paraId="0B5872BA" w14:textId="77777777" w:rsidR="00A47669" w:rsidRPr="002A0D1D" w:rsidRDefault="00A47669" w:rsidP="00A47669">
      <w:pPr>
        <w:jc w:val="both"/>
        <w:rPr>
          <w:rFonts w:asciiTheme="minorHAnsi" w:hAnsiTheme="minorHAnsi" w:cstheme="minorHAnsi"/>
          <w:sz w:val="20"/>
          <w:szCs w:val="20"/>
        </w:rPr>
      </w:pPr>
    </w:p>
    <w:p w14:paraId="5B35F3AE" w14:textId="77777777" w:rsidR="00A47669" w:rsidRPr="002A0D1D" w:rsidRDefault="00A47669" w:rsidP="00A47669">
      <w:pPr>
        <w:jc w:val="both"/>
        <w:rPr>
          <w:rFonts w:asciiTheme="minorHAnsi" w:hAnsiTheme="minorHAnsi" w:cstheme="minorHAnsi"/>
          <w:i/>
          <w:iCs/>
          <w:sz w:val="20"/>
          <w:szCs w:val="20"/>
        </w:rPr>
      </w:pPr>
      <w:r w:rsidRPr="002A0D1D">
        <w:rPr>
          <w:rFonts w:asciiTheme="minorHAnsi" w:hAnsiTheme="minorHAnsi" w:cstheme="minorHAnsi"/>
          <w:i/>
          <w:iCs/>
          <w:sz w:val="20"/>
          <w:szCs w:val="20"/>
        </w:rPr>
        <w:t>Spodaj podpisani zastopnik izjavljam, da so skladno z določbami zakona, ki ureja gospodarske družbe, povezane družbe z zgoraj navedenim gospodarskim subjektom,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972"/>
        <w:gridCol w:w="3402"/>
        <w:gridCol w:w="2410"/>
      </w:tblGrid>
      <w:tr w:rsidR="00A47669" w:rsidRPr="002A0D1D" w14:paraId="24683DAE" w14:textId="77777777" w:rsidTr="00147874">
        <w:trPr>
          <w:trHeight w:val="20"/>
        </w:trPr>
        <w:tc>
          <w:tcPr>
            <w:tcW w:w="714" w:type="dxa"/>
            <w:tcBorders>
              <w:bottom w:val="single" w:sz="4" w:space="0" w:color="auto"/>
            </w:tcBorders>
            <w:shd w:val="clear" w:color="auto" w:fill="D9E2F3" w:themeFill="accent5" w:themeFillTint="33"/>
            <w:vAlign w:val="center"/>
          </w:tcPr>
          <w:p w14:paraId="3FD23733"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Št.</w:t>
            </w:r>
          </w:p>
        </w:tc>
        <w:tc>
          <w:tcPr>
            <w:tcW w:w="2972" w:type="dxa"/>
            <w:shd w:val="clear" w:color="auto" w:fill="D9E2F3" w:themeFill="accent5" w:themeFillTint="33"/>
            <w:vAlign w:val="center"/>
          </w:tcPr>
          <w:p w14:paraId="7E9C62F6"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Naziv</w:t>
            </w:r>
          </w:p>
        </w:tc>
        <w:tc>
          <w:tcPr>
            <w:tcW w:w="3402" w:type="dxa"/>
            <w:shd w:val="clear" w:color="auto" w:fill="D9E2F3" w:themeFill="accent5" w:themeFillTint="33"/>
            <w:vAlign w:val="center"/>
          </w:tcPr>
          <w:p w14:paraId="508D637D"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Sedež</w:t>
            </w:r>
          </w:p>
        </w:tc>
        <w:tc>
          <w:tcPr>
            <w:tcW w:w="2410" w:type="dxa"/>
            <w:shd w:val="clear" w:color="auto" w:fill="D9E2F3" w:themeFill="accent5" w:themeFillTint="33"/>
            <w:vAlign w:val="center"/>
          </w:tcPr>
          <w:p w14:paraId="5B2E90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Matična številka</w:t>
            </w:r>
          </w:p>
        </w:tc>
      </w:tr>
      <w:tr w:rsidR="00A47669" w:rsidRPr="002A0D1D" w14:paraId="2F1CC326" w14:textId="77777777" w:rsidTr="00147874">
        <w:trPr>
          <w:trHeight w:val="20"/>
        </w:trPr>
        <w:tc>
          <w:tcPr>
            <w:tcW w:w="714" w:type="dxa"/>
            <w:shd w:val="clear" w:color="auto" w:fill="D9E2F3" w:themeFill="accent5" w:themeFillTint="33"/>
            <w:vAlign w:val="center"/>
          </w:tcPr>
          <w:p w14:paraId="4E131500"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1893928822"/>
            <w:placeholder>
              <w:docPart w:val="ABDE2FD526FB4C96B5C88CC48EA2C637"/>
            </w:placeholder>
            <w:showingPlcHdr/>
            <w:text/>
          </w:sdtPr>
          <w:sdtContent>
            <w:tc>
              <w:tcPr>
                <w:tcW w:w="2972" w:type="dxa"/>
                <w:vAlign w:val="center"/>
              </w:tcPr>
              <w:p w14:paraId="4D198434" w14:textId="3CF7B60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740286518"/>
            <w:placeholder>
              <w:docPart w:val="D89E525027C54A46AFEDC57D42D4D5E1"/>
            </w:placeholder>
            <w:showingPlcHdr/>
            <w:text/>
          </w:sdtPr>
          <w:sdtContent>
            <w:tc>
              <w:tcPr>
                <w:tcW w:w="3402" w:type="dxa"/>
                <w:vAlign w:val="center"/>
              </w:tcPr>
              <w:p w14:paraId="66F1AB9C" w14:textId="70ABC30D"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040625097"/>
            <w:placeholder>
              <w:docPart w:val="A8484AAA79CF43A9A6C078AA764373C3"/>
            </w:placeholder>
            <w:showingPlcHdr/>
            <w:text/>
          </w:sdtPr>
          <w:sdtContent>
            <w:tc>
              <w:tcPr>
                <w:tcW w:w="2410" w:type="dxa"/>
                <w:vAlign w:val="center"/>
              </w:tcPr>
              <w:p w14:paraId="60516F03" w14:textId="614905C4"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C180C41" w14:textId="77777777" w:rsidTr="00147874">
        <w:trPr>
          <w:trHeight w:val="20"/>
        </w:trPr>
        <w:tc>
          <w:tcPr>
            <w:tcW w:w="714" w:type="dxa"/>
            <w:shd w:val="clear" w:color="auto" w:fill="D9E2F3" w:themeFill="accent5" w:themeFillTint="33"/>
            <w:vAlign w:val="center"/>
          </w:tcPr>
          <w:p w14:paraId="7D77425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2063090972"/>
            <w:placeholder>
              <w:docPart w:val="3B50F51FF6884CB0ADB00A26EA350CBE"/>
            </w:placeholder>
            <w:showingPlcHdr/>
            <w:text/>
          </w:sdtPr>
          <w:sdtContent>
            <w:tc>
              <w:tcPr>
                <w:tcW w:w="2972" w:type="dxa"/>
                <w:vAlign w:val="center"/>
              </w:tcPr>
              <w:p w14:paraId="63393D5A" w14:textId="1A6837E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315654340"/>
            <w:placeholder>
              <w:docPart w:val="DD8C174FDE984F87942F6322F84DB83B"/>
            </w:placeholder>
            <w:showingPlcHdr/>
            <w:text/>
          </w:sdtPr>
          <w:sdtContent>
            <w:tc>
              <w:tcPr>
                <w:tcW w:w="3402" w:type="dxa"/>
                <w:vAlign w:val="center"/>
              </w:tcPr>
              <w:p w14:paraId="25F38AA0" w14:textId="4406FFA6"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28043196"/>
            <w:placeholder>
              <w:docPart w:val="507DA3CA833D4B6FB5B7428CFEE0D7CC"/>
            </w:placeholder>
            <w:showingPlcHdr/>
            <w:text/>
          </w:sdtPr>
          <w:sdtContent>
            <w:tc>
              <w:tcPr>
                <w:tcW w:w="2410" w:type="dxa"/>
                <w:vAlign w:val="center"/>
              </w:tcPr>
              <w:p w14:paraId="0B19E94E" w14:textId="2494D2E0"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35DAA301" w14:textId="77777777" w:rsidTr="00147874">
        <w:trPr>
          <w:trHeight w:val="20"/>
        </w:trPr>
        <w:tc>
          <w:tcPr>
            <w:tcW w:w="714" w:type="dxa"/>
            <w:shd w:val="clear" w:color="auto" w:fill="D9E2F3" w:themeFill="accent5" w:themeFillTint="33"/>
            <w:vAlign w:val="center"/>
          </w:tcPr>
          <w:p w14:paraId="419B1F49" w14:textId="77777777" w:rsidR="00A47669" w:rsidRPr="002A0D1D" w:rsidRDefault="00A47669" w:rsidP="00147874">
            <w:pPr>
              <w:numPr>
                <w:ilvl w:val="0"/>
                <w:numId w:val="11"/>
              </w:numPr>
              <w:jc w:val="center"/>
              <w:rPr>
                <w:rFonts w:asciiTheme="minorHAnsi" w:hAnsiTheme="minorHAnsi" w:cstheme="minorHAnsi"/>
                <w:b/>
                <w:sz w:val="20"/>
                <w:szCs w:val="20"/>
              </w:rPr>
            </w:pPr>
          </w:p>
        </w:tc>
        <w:sdt>
          <w:sdtPr>
            <w:rPr>
              <w:rFonts w:asciiTheme="minorHAnsi" w:hAnsiTheme="minorHAnsi" w:cstheme="minorHAnsi"/>
              <w:sz w:val="20"/>
              <w:szCs w:val="20"/>
            </w:rPr>
            <w:id w:val="-935438079"/>
            <w:placeholder>
              <w:docPart w:val="1EBD3D39E05B4EBCAA2350ECC5F18507"/>
            </w:placeholder>
            <w:showingPlcHdr/>
            <w:text/>
          </w:sdtPr>
          <w:sdtContent>
            <w:tc>
              <w:tcPr>
                <w:tcW w:w="2972" w:type="dxa"/>
                <w:vAlign w:val="center"/>
              </w:tcPr>
              <w:p w14:paraId="770C0F27" w14:textId="626C337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489213151"/>
            <w:placeholder>
              <w:docPart w:val="DF2B6B078A3F4EF5972EB5EF762B1E90"/>
            </w:placeholder>
            <w:showingPlcHdr/>
            <w:text/>
          </w:sdtPr>
          <w:sdtContent>
            <w:tc>
              <w:tcPr>
                <w:tcW w:w="3402" w:type="dxa"/>
                <w:vAlign w:val="center"/>
              </w:tcPr>
              <w:p w14:paraId="24AE50FE" w14:textId="719E738F"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sdt>
          <w:sdtPr>
            <w:rPr>
              <w:rFonts w:asciiTheme="minorHAnsi" w:hAnsiTheme="minorHAnsi" w:cstheme="minorHAnsi"/>
              <w:sz w:val="20"/>
              <w:szCs w:val="20"/>
            </w:rPr>
            <w:id w:val="274133286"/>
            <w:placeholder>
              <w:docPart w:val="AD5D277BBBBF40249EC9B2884803C87E"/>
            </w:placeholder>
            <w:showingPlcHdr/>
            <w:text/>
          </w:sdtPr>
          <w:sdtContent>
            <w:tc>
              <w:tcPr>
                <w:tcW w:w="2410" w:type="dxa"/>
                <w:vAlign w:val="center"/>
              </w:tcPr>
              <w:p w14:paraId="4E65E3A2" w14:textId="5AD00341" w:rsidR="00A47669" w:rsidRPr="002A0D1D" w:rsidRDefault="00551AC9" w:rsidP="00147874">
                <w:pPr>
                  <w:jc w:val="center"/>
                  <w:rPr>
                    <w:rFonts w:asciiTheme="minorHAnsi" w:hAnsiTheme="minorHAnsi" w:cstheme="minorHAnsi"/>
                    <w:sz w:val="20"/>
                    <w:szCs w:val="20"/>
                  </w:rPr>
                </w:pPr>
                <w:r w:rsidRPr="007C30BB">
                  <w:rPr>
                    <w:rStyle w:val="Besedilooznabemesta"/>
                    <w:rFonts w:asciiTheme="minorHAnsi" w:eastAsiaTheme="minorHAnsi" w:hAnsiTheme="minorHAnsi" w:cstheme="minorHAnsi"/>
                    <w:sz w:val="16"/>
                    <w:szCs w:val="16"/>
                  </w:rPr>
                  <w:t>Kliknite ali tapnite tukaj, če želite vnesti besedilo.</w:t>
                </w:r>
              </w:p>
            </w:tc>
          </w:sdtContent>
        </w:sdt>
      </w:tr>
      <w:tr w:rsidR="00A47669" w:rsidRPr="002A0D1D" w14:paraId="7FBFD6E3" w14:textId="77777777" w:rsidTr="00147874">
        <w:trPr>
          <w:trHeight w:val="20"/>
        </w:trPr>
        <w:tc>
          <w:tcPr>
            <w:tcW w:w="714" w:type="dxa"/>
            <w:shd w:val="clear" w:color="auto" w:fill="D9E2F3" w:themeFill="accent5" w:themeFillTint="33"/>
            <w:vAlign w:val="center"/>
          </w:tcPr>
          <w:p w14:paraId="1FAC3F72" w14:textId="77777777" w:rsidR="00A47669" w:rsidRPr="002A0D1D" w:rsidRDefault="00A47669" w:rsidP="00147874">
            <w:pPr>
              <w:jc w:val="center"/>
              <w:rPr>
                <w:rFonts w:asciiTheme="minorHAnsi" w:hAnsiTheme="minorHAnsi" w:cstheme="minorHAnsi"/>
                <w:b/>
                <w:sz w:val="20"/>
                <w:szCs w:val="20"/>
              </w:rPr>
            </w:pPr>
            <w:r w:rsidRPr="002A0D1D">
              <w:rPr>
                <w:rFonts w:asciiTheme="minorHAnsi" w:hAnsiTheme="minorHAnsi" w:cstheme="minorHAnsi"/>
                <w:b/>
                <w:sz w:val="20"/>
                <w:szCs w:val="20"/>
              </w:rPr>
              <w:t>...</w:t>
            </w:r>
          </w:p>
        </w:tc>
        <w:tc>
          <w:tcPr>
            <w:tcW w:w="2972" w:type="dxa"/>
            <w:vAlign w:val="center"/>
          </w:tcPr>
          <w:p w14:paraId="2E0AC957" w14:textId="77777777" w:rsidR="00A47669" w:rsidRPr="002A0D1D" w:rsidRDefault="00A47669" w:rsidP="00147874">
            <w:pPr>
              <w:rPr>
                <w:rFonts w:asciiTheme="minorHAnsi" w:hAnsiTheme="minorHAnsi" w:cstheme="minorHAnsi"/>
                <w:sz w:val="20"/>
                <w:szCs w:val="20"/>
              </w:rPr>
            </w:pPr>
          </w:p>
        </w:tc>
        <w:tc>
          <w:tcPr>
            <w:tcW w:w="3402" w:type="dxa"/>
            <w:vAlign w:val="center"/>
          </w:tcPr>
          <w:p w14:paraId="6EDAC8AC" w14:textId="77777777" w:rsidR="00A47669" w:rsidRPr="002A0D1D" w:rsidRDefault="00A47669" w:rsidP="00147874">
            <w:pPr>
              <w:rPr>
                <w:rFonts w:asciiTheme="minorHAnsi" w:hAnsiTheme="minorHAnsi" w:cstheme="minorHAnsi"/>
                <w:sz w:val="20"/>
                <w:szCs w:val="20"/>
              </w:rPr>
            </w:pPr>
          </w:p>
        </w:tc>
        <w:tc>
          <w:tcPr>
            <w:tcW w:w="2410" w:type="dxa"/>
            <w:vAlign w:val="center"/>
          </w:tcPr>
          <w:p w14:paraId="5A5165EB" w14:textId="77777777" w:rsidR="00A47669" w:rsidRPr="002A0D1D" w:rsidRDefault="00A47669" w:rsidP="00147874">
            <w:pPr>
              <w:rPr>
                <w:rFonts w:asciiTheme="minorHAnsi" w:hAnsiTheme="minorHAnsi" w:cstheme="minorHAnsi"/>
                <w:sz w:val="20"/>
                <w:szCs w:val="20"/>
              </w:rPr>
            </w:pPr>
          </w:p>
        </w:tc>
      </w:tr>
    </w:tbl>
    <w:p w14:paraId="7DA3BF97" w14:textId="77777777" w:rsidR="00A47669" w:rsidRPr="006B6E77" w:rsidRDefault="00A47669" w:rsidP="00A47669">
      <w:pPr>
        <w:jc w:val="both"/>
        <w:rPr>
          <w:rFonts w:asciiTheme="minorHAnsi" w:hAnsiTheme="minorHAnsi" w:cstheme="minorHAnsi"/>
          <w:i/>
          <w:sz w:val="20"/>
          <w:szCs w:val="20"/>
        </w:rPr>
      </w:pPr>
      <w:r w:rsidRPr="006B6E77">
        <w:rPr>
          <w:rFonts w:asciiTheme="minorHAnsi" w:hAnsiTheme="minorHAnsi" w:cstheme="minorHAnsi"/>
          <w:i/>
          <w:sz w:val="20"/>
          <w:szCs w:val="20"/>
        </w:rPr>
        <w:lastRenderedPageBreak/>
        <w:t>*V primeru, da ponudnik ne bo izpolnil zgornje tabele, bo naročnik štel, da gospodarski subjekt izjavlja, da nima povezanih družb.</w:t>
      </w:r>
    </w:p>
    <w:p w14:paraId="06BD7C48" w14:textId="77777777" w:rsidR="00A47669" w:rsidRPr="002A0D1D" w:rsidRDefault="00A47669" w:rsidP="00A47669">
      <w:pPr>
        <w:jc w:val="both"/>
        <w:rPr>
          <w:rFonts w:asciiTheme="minorHAnsi" w:hAnsiTheme="minorHAnsi" w:cstheme="minorHAnsi"/>
        </w:rPr>
      </w:pPr>
    </w:p>
    <w:p w14:paraId="2E55957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540918" w14:textId="77777777" w:rsidR="00A47669" w:rsidRPr="002A0D1D" w:rsidRDefault="00A47669" w:rsidP="00A47669">
      <w:pPr>
        <w:jc w:val="both"/>
        <w:rPr>
          <w:rFonts w:asciiTheme="minorHAnsi" w:hAnsiTheme="minorHAnsi" w:cstheme="minorHAnsi"/>
        </w:rPr>
      </w:pPr>
    </w:p>
    <w:p w14:paraId="46ED91CB" w14:textId="27440EC0"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te izjave jamčimo za točnost in resničnost podatkov ter se zavedamo, da je pogodba</w:t>
      </w:r>
      <w:r w:rsidR="005165F7">
        <w:rPr>
          <w:rFonts w:asciiTheme="minorHAnsi" w:hAnsiTheme="minorHAnsi" w:cstheme="minorHAnsi"/>
        </w:rPr>
        <w:t>/okvirni sporazum</w:t>
      </w:r>
      <w:r w:rsidRPr="002A0D1D">
        <w:rPr>
          <w:rFonts w:asciiTheme="minorHAnsi" w:hAnsiTheme="minorHAnsi" w:cstheme="minorHAnsi"/>
        </w:rPr>
        <w:t xml:space="preserve"> v primeru lažne izjave ali neresničnih podatkov o dejstvih v izjavi nična. Zavezujemo se, da bom naročnika obvestil o vsaki spremembi posredovanih podatkov.</w:t>
      </w:r>
    </w:p>
    <w:p w14:paraId="22FEFBCE" w14:textId="77777777" w:rsidR="00A47669" w:rsidRPr="002A0D1D" w:rsidRDefault="00A47669" w:rsidP="00A47669">
      <w:pPr>
        <w:jc w:val="both"/>
        <w:rPr>
          <w:rFonts w:asciiTheme="minorHAnsi" w:hAnsiTheme="minorHAnsi" w:cstheme="minorHAnsi"/>
        </w:rPr>
      </w:pPr>
    </w:p>
    <w:p w14:paraId="2B0EC642" w14:textId="77777777" w:rsidR="00A47669" w:rsidRPr="006B6E77" w:rsidRDefault="00A47669" w:rsidP="00A47669">
      <w:pPr>
        <w:pStyle w:val="Odstavekseznama"/>
        <w:numPr>
          <w:ilvl w:val="0"/>
          <w:numId w:val="9"/>
        </w:numPr>
        <w:ind w:left="426" w:hanging="425"/>
        <w:jc w:val="both"/>
        <w:rPr>
          <w:rFonts w:asciiTheme="minorHAnsi" w:hAnsiTheme="minorHAnsi" w:cstheme="minorHAnsi"/>
          <w:b/>
          <w:bCs/>
        </w:rPr>
      </w:pPr>
      <w:r w:rsidRPr="006B6E77">
        <w:rPr>
          <w:rFonts w:asciiTheme="minorHAnsi" w:hAnsiTheme="minorHAnsi" w:cstheme="minorHAnsi"/>
          <w:b/>
          <w:bCs/>
        </w:rPr>
        <w:t>izjavljamo, da nismo povezani s funkcionarji naročnika predmetnega javnega naročila in, po našem vedenju, z njihovimi družinskimi člani</w:t>
      </w:r>
      <w:r w:rsidRPr="006B6E77">
        <w:rPr>
          <w:rFonts w:asciiTheme="minorHAnsi" w:hAnsiTheme="minorHAnsi" w:cstheme="minorHAnsi"/>
          <w:b/>
          <w:bCs/>
          <w:vertAlign w:val="superscript"/>
        </w:rPr>
        <w:footnoteReference w:id="6"/>
      </w:r>
      <w:r w:rsidRPr="006B6E77">
        <w:rPr>
          <w:rFonts w:asciiTheme="minorHAnsi" w:hAnsiTheme="minorHAnsi" w:cstheme="minorHAnsi"/>
          <w:b/>
          <w:bCs/>
        </w:rPr>
        <w:t xml:space="preserve"> na način, da bi bil funkcionar ali njegov družinski član v gospodarskem subjektu: </w:t>
      </w:r>
    </w:p>
    <w:p w14:paraId="70D8A332" w14:textId="77777777" w:rsidR="00A47669" w:rsidRPr="002A0D1D" w:rsidRDefault="00A47669" w:rsidP="00A47669">
      <w:pPr>
        <w:pStyle w:val="Odstavekseznama"/>
        <w:numPr>
          <w:ilvl w:val="0"/>
          <w:numId w:val="31"/>
        </w:numPr>
        <w:ind w:left="851"/>
        <w:jc w:val="both"/>
        <w:rPr>
          <w:rFonts w:asciiTheme="minorHAnsi" w:hAnsiTheme="minorHAnsi" w:cstheme="minorHAnsi"/>
          <w:b/>
          <w:bCs/>
        </w:rPr>
      </w:pPr>
      <w:r w:rsidRPr="002A0D1D">
        <w:rPr>
          <w:rFonts w:asciiTheme="minorHAnsi" w:hAnsiTheme="minorHAnsi" w:cstheme="minorHAnsi"/>
          <w:b/>
          <w:bCs/>
        </w:rPr>
        <w:t xml:space="preserve">udeležen kot poslovodja, član poslovodstva ali zakoniti zastopnik ali </w:t>
      </w:r>
    </w:p>
    <w:p w14:paraId="41F9B178" w14:textId="77777777" w:rsidR="00A47669" w:rsidRPr="006B6E77" w:rsidRDefault="00A47669" w:rsidP="00A47669">
      <w:pPr>
        <w:pStyle w:val="Odstavekseznama"/>
        <w:numPr>
          <w:ilvl w:val="0"/>
          <w:numId w:val="31"/>
        </w:numPr>
        <w:ind w:left="851"/>
        <w:jc w:val="both"/>
        <w:rPr>
          <w:rFonts w:asciiTheme="minorHAnsi" w:hAnsiTheme="minorHAnsi" w:cstheme="minorHAnsi"/>
          <w:b/>
          <w:bCs/>
        </w:rPr>
      </w:pPr>
      <w:r w:rsidRPr="006B6E77">
        <w:rPr>
          <w:rFonts w:asciiTheme="minorHAnsi" w:hAnsiTheme="minorHAnsi" w:cstheme="minorHAnsi"/>
          <w:b/>
          <w:bCs/>
        </w:rPr>
        <w:t xml:space="preserve">je neposredno ali preko drugih pravnih oseb v več kot pet odstotnem deležu udeležen pri ustanoviteljskih pravicah, upravljanju ali kapitalu. </w:t>
      </w:r>
    </w:p>
    <w:p w14:paraId="231A2F9F" w14:textId="77777777" w:rsidR="00A47669" w:rsidRPr="002A0D1D" w:rsidRDefault="00A47669" w:rsidP="00A47669">
      <w:pPr>
        <w:jc w:val="both"/>
        <w:rPr>
          <w:rFonts w:asciiTheme="minorHAnsi" w:hAnsiTheme="minorHAnsi" w:cstheme="minorHAnsi"/>
        </w:rPr>
      </w:pPr>
    </w:p>
    <w:p w14:paraId="3EA1B73C"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CFF55C8" w14:textId="77777777" w:rsidR="00A47669" w:rsidRPr="002A0D1D" w:rsidRDefault="00A47669" w:rsidP="00A47669">
      <w:pPr>
        <w:jc w:val="both"/>
        <w:rPr>
          <w:rFonts w:asciiTheme="minorHAnsi" w:hAnsiTheme="minorHAnsi" w:cstheme="minorHAnsi"/>
        </w:rPr>
      </w:pPr>
    </w:p>
    <w:p w14:paraId="4A8AC374" w14:textId="0BA86754" w:rsidR="00A47669" w:rsidRPr="002A0D1D" w:rsidRDefault="00A47669" w:rsidP="00A47669">
      <w:pPr>
        <w:jc w:val="both"/>
        <w:rPr>
          <w:rFonts w:asciiTheme="minorHAnsi" w:hAnsiTheme="minorHAnsi" w:cstheme="minorHAnsi"/>
        </w:rPr>
      </w:pPr>
      <w:r w:rsidRPr="002A0D1D">
        <w:rPr>
          <w:rFonts w:asciiTheme="minorHAnsi" w:hAnsiTheme="minorHAnsi" w:cstheme="minorHAnsi"/>
        </w:rPr>
        <w:t>Zavedamo se posledice, da je pogodba</w:t>
      </w:r>
      <w:r w:rsidR="005165F7">
        <w:rPr>
          <w:rFonts w:asciiTheme="minorHAnsi" w:hAnsiTheme="minorHAnsi" w:cstheme="minorHAnsi"/>
        </w:rPr>
        <w:t>/okvirni sporazum</w:t>
      </w:r>
      <w:r w:rsidRPr="002A0D1D">
        <w:rPr>
          <w:rFonts w:asciiTheme="minorHAnsi" w:hAnsiTheme="minorHAnsi" w:cstheme="minorHAnsi"/>
        </w:rPr>
        <w:t xml:space="preserve"> nična, če je sklenjena v nasprotju z določbami 35. člena ZIntPK.</w:t>
      </w:r>
    </w:p>
    <w:p w14:paraId="48792543" w14:textId="77777777" w:rsidR="00A47669" w:rsidRPr="002A0D1D" w:rsidRDefault="00A47669" w:rsidP="00A47669">
      <w:pPr>
        <w:jc w:val="both"/>
        <w:rPr>
          <w:rFonts w:asciiTheme="minorHAnsi" w:hAnsiTheme="minorHAnsi" w:cstheme="minorHAnsi"/>
        </w:rPr>
      </w:pPr>
    </w:p>
    <w:p w14:paraId="6A97594C" w14:textId="77777777" w:rsidR="00A47669" w:rsidRPr="002A0D1D" w:rsidRDefault="00A47669" w:rsidP="00A47669">
      <w:pPr>
        <w:jc w:val="both"/>
        <w:rPr>
          <w:rFonts w:asciiTheme="minorHAnsi" w:hAnsiTheme="minorHAnsi" w:cstheme="minorHAnsi"/>
        </w:rPr>
      </w:pPr>
    </w:p>
    <w:p w14:paraId="4B49B045"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Vse izjave podajamo pod kazensko in materialno odgovornostjo.</w:t>
      </w:r>
    </w:p>
    <w:p w14:paraId="64FC23FA"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428186444"/>
        <w:placeholder>
          <w:docPart w:val="E8008F2D1F7042AF89BDD1131C246DC0"/>
        </w:placeholder>
        <w:showingPlcHdr/>
        <w:text/>
      </w:sdtPr>
      <w:sdtContent>
        <w:p w14:paraId="37FD10A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274A08D"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4F3FF872" w14:textId="77777777" w:rsidR="00A47669" w:rsidRPr="002A0D1D" w:rsidRDefault="00A47669" w:rsidP="00A47669">
      <w:pPr>
        <w:jc w:val="both"/>
        <w:rPr>
          <w:rFonts w:asciiTheme="minorHAnsi" w:hAnsiTheme="minorHAnsi" w:cstheme="minorHAnsi"/>
        </w:rPr>
      </w:pPr>
    </w:p>
    <w:p w14:paraId="642B023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480536525"/>
        <w:placeholder>
          <w:docPart w:val="E8008F2D1F7042AF89BDD1131C246DC0"/>
        </w:placeholder>
        <w:showingPlcHdr/>
        <w:text/>
      </w:sdtPr>
      <w:sdtContent>
        <w:p w14:paraId="610199F4"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157BFD89"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ponudnika) </w:t>
      </w:r>
    </w:p>
    <w:p w14:paraId="50BA26B8" w14:textId="77777777" w:rsidR="00A47669" w:rsidRPr="002A0D1D" w:rsidRDefault="00A47669" w:rsidP="00A47669">
      <w:pPr>
        <w:tabs>
          <w:tab w:val="left" w:pos="2694"/>
          <w:tab w:val="left" w:pos="2977"/>
        </w:tabs>
        <w:ind w:right="1"/>
        <w:rPr>
          <w:rFonts w:asciiTheme="minorHAnsi" w:hAnsiTheme="minorHAnsi" w:cstheme="minorHAnsi"/>
          <w:b/>
          <w:i/>
        </w:rPr>
      </w:pPr>
    </w:p>
    <w:p w14:paraId="106C324B" w14:textId="77777777" w:rsidR="00A47669" w:rsidRPr="002A0D1D" w:rsidRDefault="00A47669" w:rsidP="00A47669">
      <w:pPr>
        <w:tabs>
          <w:tab w:val="left" w:pos="2694"/>
          <w:tab w:val="left" w:pos="2977"/>
        </w:tabs>
        <w:ind w:right="1"/>
        <w:rPr>
          <w:rFonts w:asciiTheme="minorHAnsi" w:hAnsiTheme="minorHAnsi" w:cstheme="minorHAnsi"/>
          <w:b/>
          <w:i/>
        </w:rPr>
      </w:pPr>
    </w:p>
    <w:p w14:paraId="21D22BBC" w14:textId="77777777" w:rsidR="00A47669" w:rsidRDefault="00A47669" w:rsidP="00A47669">
      <w:pPr>
        <w:tabs>
          <w:tab w:val="left" w:pos="2694"/>
          <w:tab w:val="left" w:pos="2977"/>
        </w:tabs>
        <w:ind w:right="1"/>
        <w:rPr>
          <w:rFonts w:asciiTheme="minorHAnsi" w:hAnsiTheme="minorHAnsi" w:cstheme="minorHAnsi"/>
          <w:b/>
          <w:i/>
        </w:rPr>
      </w:pPr>
    </w:p>
    <w:p w14:paraId="16E47F86" w14:textId="77777777" w:rsidR="00A47669" w:rsidRDefault="00A47669" w:rsidP="00A47669">
      <w:pPr>
        <w:tabs>
          <w:tab w:val="left" w:pos="2694"/>
          <w:tab w:val="left" w:pos="2977"/>
        </w:tabs>
        <w:ind w:right="1"/>
        <w:rPr>
          <w:rFonts w:asciiTheme="minorHAnsi" w:hAnsiTheme="minorHAnsi" w:cstheme="minorHAnsi"/>
          <w:b/>
          <w:i/>
        </w:rPr>
      </w:pPr>
    </w:p>
    <w:p w14:paraId="56FD024F" w14:textId="77777777" w:rsidR="009770B9" w:rsidRDefault="009770B9" w:rsidP="00A47669">
      <w:pPr>
        <w:tabs>
          <w:tab w:val="left" w:pos="2694"/>
          <w:tab w:val="left" w:pos="2977"/>
        </w:tabs>
        <w:ind w:right="1"/>
        <w:rPr>
          <w:rFonts w:asciiTheme="minorHAnsi" w:hAnsiTheme="minorHAnsi" w:cstheme="minorHAnsi"/>
          <w:b/>
          <w:i/>
        </w:rPr>
      </w:pPr>
    </w:p>
    <w:p w14:paraId="3F8A05F2" w14:textId="77777777" w:rsidR="006236FE" w:rsidRDefault="006236FE" w:rsidP="00A47669">
      <w:pPr>
        <w:tabs>
          <w:tab w:val="left" w:pos="2694"/>
          <w:tab w:val="left" w:pos="2977"/>
        </w:tabs>
        <w:ind w:right="1"/>
        <w:rPr>
          <w:rFonts w:asciiTheme="minorHAnsi" w:hAnsiTheme="minorHAnsi" w:cstheme="minorHAnsi"/>
          <w:b/>
          <w:i/>
        </w:rPr>
        <w:sectPr w:rsidR="006236FE" w:rsidSect="00A07106">
          <w:headerReference w:type="first" r:id="rId59"/>
          <w:pgSz w:w="11906" w:h="16838"/>
          <w:pgMar w:top="1418" w:right="1417" w:bottom="1417" w:left="1417" w:header="708" w:footer="708" w:gutter="0"/>
          <w:pgNumType w:start="0"/>
          <w:cols w:space="708"/>
          <w:titlePg/>
          <w:docGrid w:linePitch="360"/>
        </w:sectPr>
      </w:pPr>
    </w:p>
    <w:p w14:paraId="20915760"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OBR-12</w:t>
      </w:r>
    </w:p>
    <w:p w14:paraId="02D1CB21" w14:textId="77777777" w:rsidR="00A47669" w:rsidRPr="002A0D1D" w:rsidRDefault="00A47669" w:rsidP="00A47669">
      <w:pPr>
        <w:spacing w:after="120"/>
        <w:rPr>
          <w:rFonts w:asciiTheme="minorHAnsi" w:hAnsiTheme="minorHAnsi" w:cstheme="minorHAnsi"/>
          <w:b/>
        </w:rPr>
      </w:pPr>
    </w:p>
    <w:p w14:paraId="456A6EE1"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804004835"/>
        <w:placeholder>
          <w:docPart w:val="F7DB5DA5B9374570896BE6B151066DA4"/>
        </w:placeholder>
        <w:showingPlcHdr/>
      </w:sdtPr>
      <w:sdtContent>
        <w:p w14:paraId="1F2C88EE"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A8DDF1E" w14:textId="77777777" w:rsidR="00A47669" w:rsidRPr="002A0D1D" w:rsidRDefault="00A47669" w:rsidP="00A47669">
      <w:pPr>
        <w:spacing w:after="120"/>
        <w:rPr>
          <w:rFonts w:asciiTheme="minorHAnsi" w:hAnsiTheme="minorHAnsi" w:cstheme="minorHAnsi"/>
          <w:b/>
        </w:rPr>
      </w:pPr>
    </w:p>
    <w:p w14:paraId="64C22192" w14:textId="19B275EA" w:rsidR="00A47669" w:rsidRPr="00A07106" w:rsidRDefault="00A47669" w:rsidP="00A07106">
      <w:pPr>
        <w:spacing w:after="120"/>
        <w:jc w:val="center"/>
        <w:rPr>
          <w:rFonts w:asciiTheme="minorHAnsi" w:hAnsiTheme="minorHAnsi" w:cstheme="minorHAnsi"/>
          <w:b/>
        </w:rPr>
      </w:pPr>
      <w:r w:rsidRPr="002A0D1D">
        <w:rPr>
          <w:rFonts w:asciiTheme="minorHAnsi" w:hAnsiTheme="minorHAnsi" w:cstheme="minorHAnsi"/>
          <w:b/>
        </w:rPr>
        <w:t>IZJAVA GOSPODARSKEGA SUBJEKT</w:t>
      </w:r>
      <w:r w:rsidR="00D95DC5">
        <w:rPr>
          <w:rFonts w:asciiTheme="minorHAnsi" w:hAnsiTheme="minorHAnsi" w:cstheme="minorHAnsi"/>
          <w:b/>
        </w:rPr>
        <w:t>A</w:t>
      </w:r>
    </w:p>
    <w:p w14:paraId="068EDD7F" w14:textId="77777777"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1D4037D" w14:textId="77777777" w:rsidR="00A47669" w:rsidRPr="002A0D1D" w:rsidRDefault="00A47669" w:rsidP="00A47669">
      <w:pPr>
        <w:rPr>
          <w:rFonts w:asciiTheme="minorHAnsi" w:hAnsiTheme="minorHAnsi" w:cstheme="minorHAnsi"/>
          <w:b/>
        </w:rPr>
      </w:pPr>
    </w:p>
    <w:p w14:paraId="2D96AEA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ruski državljan ali fizična ali pravna oseba, subjekt ali organ s sedežem v Rusiji;</w:t>
      </w:r>
    </w:p>
    <w:p w14:paraId="08B6E0CA"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pravna oseba, subjekt ali organ, katerega več kot 50-odstotni delež je v neposredni ali posredni lasti subjekta iz točke (a) tega odstavka, ali</w:t>
      </w:r>
    </w:p>
    <w:p w14:paraId="6ADA479F"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fizična ali pravna oseba, subjekt ali organ, ki deluje v imenu ali po navodilih subjekta iz točke (a) ali (b) tega odstavka,</w:t>
      </w:r>
    </w:p>
    <w:p w14:paraId="52FA9F56" w14:textId="77777777" w:rsidR="00A47669" w:rsidRPr="002A0D1D" w:rsidRDefault="00A47669" w:rsidP="00A47669">
      <w:pPr>
        <w:pStyle w:val="Odstavekseznama"/>
        <w:numPr>
          <w:ilvl w:val="0"/>
          <w:numId w:val="16"/>
        </w:numPr>
        <w:spacing w:after="120"/>
        <w:ind w:left="851"/>
        <w:contextualSpacing w:val="0"/>
        <w:jc w:val="both"/>
        <w:rPr>
          <w:rFonts w:asciiTheme="minorHAnsi" w:hAnsiTheme="minorHAnsi" w:cstheme="minorHAnsi"/>
        </w:rPr>
      </w:pPr>
      <w:r w:rsidRPr="002A0D1D">
        <w:rPr>
          <w:rFonts w:asciiTheme="minorHAnsi" w:hAnsiTheme="minorHAnsi" w:cstheme="minorHAnsi"/>
        </w:rPr>
        <w:t>podizvajalec, dobavitelj ali subjekt, katerega zmogljivosti se uporabljajo v smislu direktiv o javnem naročanju, ki predstavljajo več kot 10 % vrednosti predmetnega naročila.</w:t>
      </w:r>
    </w:p>
    <w:p w14:paraId="73BF9AC1" w14:textId="77777777" w:rsidR="00A47669" w:rsidRPr="002A0D1D" w:rsidRDefault="00A47669" w:rsidP="00A47669">
      <w:pPr>
        <w:rPr>
          <w:rFonts w:asciiTheme="minorHAnsi" w:hAnsiTheme="minorHAnsi" w:cstheme="minorHAnsi"/>
        </w:rPr>
      </w:pPr>
    </w:p>
    <w:p w14:paraId="18A0C943" w14:textId="31F7BB71" w:rsidR="00A47669" w:rsidRPr="002A0D1D" w:rsidRDefault="00A47669" w:rsidP="00A47669">
      <w:pPr>
        <w:pStyle w:val="Odstavekseznama"/>
        <w:numPr>
          <w:ilvl w:val="0"/>
          <w:numId w:val="17"/>
        </w:numPr>
        <w:spacing w:after="120"/>
        <w:ind w:left="426" w:hanging="426"/>
        <w:contextualSpacing w:val="0"/>
        <w:jc w:val="both"/>
        <w:rPr>
          <w:rFonts w:asciiTheme="minorHAnsi" w:hAnsiTheme="minorHAnsi" w:cstheme="minorHAnsi"/>
        </w:rPr>
      </w:pPr>
      <w:r w:rsidRPr="002A0D1D">
        <w:rPr>
          <w:rFonts w:asciiTheme="minorHAnsi" w:hAnsiTheme="minorHAnsi" w:cstheme="minorHAnsi"/>
        </w:rPr>
        <w:t>V zvezi z javnim naročilom »</w:t>
      </w:r>
      <w:r w:rsidR="005C1879" w:rsidRPr="00373699">
        <w:rPr>
          <w:rFonts w:asciiTheme="minorHAnsi" w:hAnsiTheme="minorHAnsi" w:cstheme="minorHAnsi"/>
          <w:bCs/>
        </w:rPr>
        <w:t xml:space="preserve">TISK RAČUNOV IN </w:t>
      </w:r>
      <w:r w:rsidR="006534AC">
        <w:rPr>
          <w:rFonts w:asciiTheme="minorHAnsi" w:hAnsiTheme="minorHAnsi" w:cstheme="minorHAnsi"/>
          <w:bCs/>
        </w:rPr>
        <w:t xml:space="preserve">IZVAJANJE </w:t>
      </w:r>
      <w:r w:rsidR="005C1879" w:rsidRPr="00373699">
        <w:rPr>
          <w:rFonts w:asciiTheme="minorHAnsi" w:hAnsiTheme="minorHAnsi" w:cstheme="minorHAnsi"/>
          <w:bCs/>
        </w:rPr>
        <w:t>POŠTNIH STORITEV</w:t>
      </w:r>
      <w:r w:rsidRPr="002A0D1D">
        <w:rPr>
          <w:rFonts w:asciiTheme="minorHAnsi" w:hAnsiTheme="minorHAnsi" w:cstheme="minorHAnsi"/>
        </w:rPr>
        <w:t>« izjavljamo, da:</w:t>
      </w:r>
    </w:p>
    <w:p w14:paraId="6B55DF96" w14:textId="6743457D"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smo seznanjeni z vsemi pogoji in zahtevami Dokumentacije za oddajo javnega naročila z oznako</w:t>
      </w:r>
      <w:r w:rsidR="000F2FFA" w:rsidRPr="000F2FFA">
        <w:rPr>
          <w:rFonts w:asciiTheme="minorHAnsi" w:hAnsiTheme="minorHAnsi" w:cstheme="minorHAnsi"/>
        </w:rPr>
        <w:t xml:space="preserve"> </w:t>
      </w:r>
      <w:r w:rsidR="000F2FFA">
        <w:rPr>
          <w:rFonts w:asciiTheme="minorHAnsi" w:hAnsiTheme="minorHAnsi" w:cstheme="minorHAnsi"/>
        </w:rPr>
        <w:t>ST-1/2026</w:t>
      </w:r>
      <w:r w:rsidRPr="006B6E77">
        <w:rPr>
          <w:rFonts w:asciiTheme="minorHAnsi" w:hAnsiTheme="minorHAnsi" w:cstheme="minorHAnsi"/>
        </w:rPr>
        <w:t>,</w:t>
      </w:r>
    </w:p>
    <w:p w14:paraId="586F6BEF" w14:textId="781BC013"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se z vsemi pogoji Dokumentacije za oddajo javnega naročila z oznako </w:t>
      </w:r>
      <w:r w:rsidR="000F2FFA">
        <w:rPr>
          <w:rFonts w:asciiTheme="minorHAnsi" w:hAnsiTheme="minorHAnsi" w:cstheme="minorHAnsi"/>
        </w:rPr>
        <w:t xml:space="preserve">ST-1/2026 </w:t>
      </w:r>
      <w:r w:rsidRPr="006B6E77">
        <w:rPr>
          <w:rFonts w:asciiTheme="minorHAnsi" w:hAnsiTheme="minorHAnsi" w:cstheme="minorHAnsi"/>
        </w:rPr>
        <w:t>v celoti strinjamo,</w:t>
      </w:r>
    </w:p>
    <w:p w14:paraId="458CA623" w14:textId="4C64BBCB" w:rsidR="00A47669" w:rsidRPr="006B6E77" w:rsidRDefault="00A47669" w:rsidP="00A47669">
      <w:pPr>
        <w:pStyle w:val="Odstavekseznama"/>
        <w:numPr>
          <w:ilvl w:val="0"/>
          <w:numId w:val="31"/>
        </w:numPr>
        <w:ind w:left="851"/>
        <w:jc w:val="both"/>
        <w:rPr>
          <w:rFonts w:asciiTheme="minorHAnsi" w:hAnsiTheme="minorHAnsi" w:cstheme="minorHAnsi"/>
        </w:rPr>
      </w:pPr>
      <w:r w:rsidRPr="006B6E77">
        <w:rPr>
          <w:rFonts w:asciiTheme="minorHAnsi" w:hAnsiTheme="minorHAnsi" w:cstheme="minorHAnsi"/>
        </w:rPr>
        <w:t xml:space="preserve">izpolnjujemo vse pogoje, ki so določeni v Dokumentaciji za oddajo javnega naročila z oznako </w:t>
      </w:r>
      <w:r w:rsidR="000F2FFA">
        <w:rPr>
          <w:rFonts w:asciiTheme="minorHAnsi" w:hAnsiTheme="minorHAnsi" w:cstheme="minorHAnsi"/>
        </w:rPr>
        <w:t>ST-1/2026</w:t>
      </w:r>
      <w:r w:rsidRPr="006B6E77">
        <w:rPr>
          <w:rFonts w:asciiTheme="minorHAnsi" w:hAnsiTheme="minorHAnsi" w:cstheme="minorHAnsi"/>
        </w:rPr>
        <w:t xml:space="preserve">, in jih bomo izpolnjevali tudi v primeru sklenitve </w:t>
      </w:r>
      <w:r w:rsidR="005165F7">
        <w:rPr>
          <w:rFonts w:asciiTheme="minorHAnsi" w:hAnsiTheme="minorHAnsi" w:cstheme="minorHAnsi"/>
        </w:rPr>
        <w:t>okvirnega sporazuma</w:t>
      </w:r>
      <w:r w:rsidRPr="006B6E77">
        <w:rPr>
          <w:rFonts w:asciiTheme="minorHAnsi" w:hAnsiTheme="minorHAnsi" w:cstheme="minorHAnsi"/>
        </w:rPr>
        <w:t>.</w:t>
      </w:r>
    </w:p>
    <w:p w14:paraId="3FCE5F49" w14:textId="77777777" w:rsidR="00A47669" w:rsidRDefault="00A47669" w:rsidP="00A47669">
      <w:pPr>
        <w:ind w:left="1134"/>
        <w:jc w:val="both"/>
        <w:rPr>
          <w:rFonts w:asciiTheme="minorHAnsi" w:hAnsiTheme="minorHAnsi" w:cstheme="minorHAnsi"/>
        </w:rPr>
      </w:pPr>
    </w:p>
    <w:p w14:paraId="00346339" w14:textId="27FDE056" w:rsidR="00A07106" w:rsidRPr="00E91D69" w:rsidRDefault="00A07106" w:rsidP="00A07106">
      <w:pPr>
        <w:pStyle w:val="Odstavekseznama"/>
        <w:widowControl w:val="0"/>
        <w:numPr>
          <w:ilvl w:val="0"/>
          <w:numId w:val="44"/>
        </w:numPr>
        <w:suppressAutoHyphens/>
        <w:spacing w:line="266" w:lineRule="exact"/>
        <w:jc w:val="both"/>
        <w:rPr>
          <w:rFonts w:asciiTheme="minorHAnsi" w:hAnsiTheme="minorHAnsi" w:cstheme="minorHAnsi"/>
        </w:rPr>
      </w:pPr>
      <w:r w:rsidRPr="002A0D1D">
        <w:rPr>
          <w:rFonts w:asciiTheme="minorHAnsi" w:hAnsiTheme="minorHAnsi" w:cstheme="minorHAnsi"/>
        </w:rPr>
        <w:t>V zvezi z javnim naročilom »</w:t>
      </w:r>
      <w:r w:rsidRPr="00373699">
        <w:rPr>
          <w:rFonts w:asciiTheme="minorHAnsi" w:hAnsiTheme="minorHAnsi" w:cstheme="minorHAnsi"/>
          <w:bCs/>
        </w:rPr>
        <w:t xml:space="preserve">TISK RAČUNOV IN </w:t>
      </w:r>
      <w:r w:rsidR="00394F5C">
        <w:rPr>
          <w:rFonts w:asciiTheme="minorHAnsi" w:hAnsiTheme="minorHAnsi" w:cstheme="minorHAnsi"/>
          <w:bCs/>
        </w:rPr>
        <w:t xml:space="preserve">IZVAJANJE </w:t>
      </w:r>
      <w:r w:rsidRPr="00373699">
        <w:rPr>
          <w:rFonts w:asciiTheme="minorHAnsi" w:hAnsiTheme="minorHAnsi" w:cstheme="minorHAnsi"/>
          <w:bCs/>
        </w:rPr>
        <w:t>POŠTNIH STORITEV</w:t>
      </w:r>
      <w:r w:rsidRPr="002A0D1D">
        <w:rPr>
          <w:rFonts w:asciiTheme="minorHAnsi" w:hAnsiTheme="minorHAnsi" w:cstheme="minorHAnsi"/>
        </w:rPr>
        <w:t>« izjavljamo, da</w:t>
      </w:r>
      <w:r w:rsidRPr="002F0EEB">
        <w:rPr>
          <w:rFonts w:asciiTheme="minorHAnsi" w:hAnsiTheme="minorHAnsi" w:cstheme="minorHAnsi"/>
          <w:i/>
          <w:iCs/>
          <w:sz w:val="20"/>
          <w:szCs w:val="20"/>
          <w:shd w:val="clear" w:color="auto" w:fill="FFFFFF"/>
        </w:rPr>
        <w:t xml:space="preserve"> (ustrezno odkljukajte</w:t>
      </w:r>
      <w:r>
        <w:rPr>
          <w:rFonts w:asciiTheme="minorHAnsi" w:hAnsiTheme="minorHAnsi" w:cstheme="minorHAnsi"/>
          <w:i/>
          <w:iCs/>
          <w:sz w:val="20"/>
          <w:szCs w:val="20"/>
          <w:shd w:val="clear" w:color="auto" w:fill="FFFFFF"/>
        </w:rPr>
        <w:t xml:space="preserve"> in po potrebi izpolnite</w:t>
      </w:r>
      <w:r>
        <w:rPr>
          <w:rFonts w:asciiTheme="minorHAnsi" w:hAnsiTheme="minorHAnsi" w:cstheme="minorHAnsi"/>
          <w:shd w:val="clear" w:color="auto" w:fill="FFFFFF"/>
        </w:rPr>
        <w:t>)</w:t>
      </w:r>
      <w:r w:rsidRPr="002F0EEB">
        <w:rPr>
          <w:rFonts w:asciiTheme="minorHAnsi" w:hAnsiTheme="minorHAnsi" w:cstheme="minorHAnsi"/>
          <w:shd w:val="clear" w:color="auto" w:fill="FFFFFF"/>
        </w:rPr>
        <w:t>:</w:t>
      </w:r>
    </w:p>
    <w:p w14:paraId="74CF2991" w14:textId="77777777" w:rsidR="00A07106" w:rsidRPr="00E91D69" w:rsidRDefault="00A07106" w:rsidP="00A07106">
      <w:pPr>
        <w:pStyle w:val="Odstavekseznama"/>
        <w:widowControl w:val="0"/>
        <w:suppressAutoHyphens/>
        <w:spacing w:line="266" w:lineRule="exact"/>
        <w:ind w:left="360"/>
        <w:jc w:val="both"/>
        <w:rPr>
          <w:rFonts w:asciiTheme="minorHAnsi" w:hAnsiTheme="minorHAnsi" w:cstheme="minorHAnsi"/>
        </w:rPr>
      </w:pPr>
    </w:p>
    <w:p w14:paraId="4A7A91CB" w14:textId="77777777" w:rsidR="00A07106" w:rsidRPr="002F0EEB"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A07106" w:rsidRPr="002F0EEB">
            <w:rPr>
              <w:rFonts w:ascii="Segoe UI Symbol" w:eastAsia="MS Gothic" w:hAnsi="Segoe UI Symbol" w:cs="Segoe UI Symbol"/>
            </w:rPr>
            <w:t>☐</w:t>
          </w:r>
        </w:sdtContent>
      </w:sdt>
      <w:r w:rsidR="00A07106" w:rsidRPr="002F0EEB">
        <w:rPr>
          <w:rFonts w:asciiTheme="minorHAnsi" w:hAnsiTheme="minorHAnsi" w:cstheme="minorHAnsi"/>
        </w:rPr>
        <w:t xml:space="preserve"> ne nahajamo v enem od položajev iz prvega, b) točke četrtega ali šestega odstavka 75. člena ZJN-3</w:t>
      </w:r>
      <w:r w:rsidR="00A07106">
        <w:rPr>
          <w:rFonts w:asciiTheme="minorHAnsi" w:hAnsiTheme="minorHAnsi" w:cstheme="minorHAnsi"/>
        </w:rPr>
        <w:t>;</w:t>
      </w:r>
      <w:r w:rsidR="00A07106" w:rsidRPr="002F0EEB">
        <w:rPr>
          <w:rFonts w:asciiTheme="minorHAnsi" w:hAnsiTheme="minorHAnsi" w:cstheme="minorHAnsi"/>
        </w:rPr>
        <w:t xml:space="preserve"> </w:t>
      </w:r>
    </w:p>
    <w:p w14:paraId="5B37F32F" w14:textId="77777777" w:rsidR="00A07106" w:rsidRPr="002F0EEB" w:rsidRDefault="00A07106" w:rsidP="00A07106">
      <w:pPr>
        <w:pStyle w:val="Odstavekseznama"/>
        <w:widowControl w:val="0"/>
        <w:suppressAutoHyphens/>
        <w:spacing w:line="266" w:lineRule="exact"/>
        <w:ind w:left="360"/>
        <w:jc w:val="both"/>
        <w:rPr>
          <w:rFonts w:asciiTheme="minorHAnsi" w:hAnsiTheme="minorHAnsi" w:cstheme="minorHAnsi"/>
        </w:rPr>
      </w:pPr>
    </w:p>
    <w:p w14:paraId="0C793522" w14:textId="77777777" w:rsidR="00A07106" w:rsidRPr="002F0EEB" w:rsidRDefault="00000000" w:rsidP="00A07106">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A07106">
            <w:rPr>
              <w:rFonts w:ascii="MS Gothic" w:eastAsia="MS Gothic" w:hAnsi="MS Gothic" w:cstheme="minorHAnsi" w:hint="eastAsia"/>
            </w:rPr>
            <w:t>☐</w:t>
          </w:r>
        </w:sdtContent>
      </w:sdt>
      <w:r w:rsidR="00A07106">
        <w:rPr>
          <w:rFonts w:asciiTheme="minorHAnsi" w:hAnsiTheme="minorHAnsi" w:cstheme="minorHAnsi"/>
        </w:rPr>
        <w:t xml:space="preserve"> </w:t>
      </w:r>
      <w:r w:rsidR="00A07106" w:rsidRPr="002F0EEB">
        <w:rPr>
          <w:rFonts w:asciiTheme="minorHAnsi" w:hAnsiTheme="minorHAnsi" w:cstheme="minorHAnsi"/>
        </w:rPr>
        <w:t xml:space="preserve">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B75274814FF4448A92071311F8D1CEF0"/>
          </w:placeholder>
          <w:showingPlcHdr/>
          <w:text/>
        </w:sdtPr>
        <w:sdtContent>
          <w:r w:rsidR="00A07106" w:rsidRPr="002F0EEB">
            <w:rPr>
              <w:rStyle w:val="Besedilooznabemesta"/>
              <w:rFonts w:asciiTheme="minorHAnsi" w:eastAsiaTheme="majorEastAsia" w:hAnsiTheme="minorHAnsi" w:cstheme="minorHAnsi"/>
            </w:rPr>
            <w:t>Kliknite ali tapnite tukaj, če želite vnesti besedilo.</w:t>
          </w:r>
        </w:sdtContent>
      </w:sdt>
    </w:p>
    <w:p w14:paraId="6B2A53CD" w14:textId="77777777" w:rsidR="00A47669" w:rsidRPr="002A0D1D" w:rsidRDefault="00A47669" w:rsidP="00A07106">
      <w:pPr>
        <w:jc w:val="both"/>
        <w:rPr>
          <w:rFonts w:asciiTheme="minorHAnsi" w:hAnsiTheme="minorHAnsi" w:cstheme="minorHAnsi"/>
        </w:rPr>
      </w:pPr>
    </w:p>
    <w:p w14:paraId="51DDC8F9" w14:textId="77777777" w:rsidR="00A47669" w:rsidRPr="002A0D1D" w:rsidRDefault="00A47669" w:rsidP="00A47669">
      <w:pPr>
        <w:rPr>
          <w:rFonts w:asciiTheme="minorHAnsi" w:hAnsiTheme="minorHAnsi" w:cstheme="minorHAnsi"/>
        </w:rPr>
      </w:pPr>
    </w:p>
    <w:sdt>
      <w:sdtPr>
        <w:rPr>
          <w:rFonts w:asciiTheme="minorHAnsi" w:hAnsiTheme="minorHAnsi" w:cstheme="minorHAnsi"/>
        </w:rPr>
        <w:id w:val="-1015602503"/>
        <w:placeholder>
          <w:docPart w:val="28DDE14256844C7E87F14F24328E7314"/>
        </w:placeholder>
        <w:showingPlcHdr/>
        <w:text/>
      </w:sdtPr>
      <w:sdtContent>
        <w:p w14:paraId="4473C8B5"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28E78FD6"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lastRenderedPageBreak/>
        <w:t xml:space="preserve">(Kraj in datum)                                                                                     Žig            </w:t>
      </w:r>
    </w:p>
    <w:p w14:paraId="5685D48A" w14:textId="77777777" w:rsidR="00A47669" w:rsidRPr="002A0D1D" w:rsidRDefault="00A47669" w:rsidP="00A47669">
      <w:pPr>
        <w:jc w:val="both"/>
        <w:rPr>
          <w:rFonts w:asciiTheme="minorHAnsi" w:hAnsiTheme="minorHAnsi" w:cstheme="minorHAnsi"/>
        </w:rPr>
      </w:pPr>
    </w:p>
    <w:p w14:paraId="67379D21"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1710139846"/>
        <w:placeholder>
          <w:docPart w:val="28DDE14256844C7E87F14F24328E7314"/>
        </w:placeholder>
        <w:showingPlcHdr/>
        <w:text/>
      </w:sdtPr>
      <w:sdtContent>
        <w:p w14:paraId="5B93E383"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538C0157"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(Naziv in podpis zakonitega zastopnika gospodarskega subjekta) </w:t>
      </w:r>
    </w:p>
    <w:p w14:paraId="3D1C3DE6" w14:textId="77777777" w:rsidR="00A47669" w:rsidRPr="002A0D1D" w:rsidRDefault="00A47669" w:rsidP="00A47669">
      <w:pPr>
        <w:rPr>
          <w:rFonts w:asciiTheme="minorHAnsi" w:hAnsiTheme="minorHAnsi" w:cstheme="minorHAnsi"/>
        </w:rPr>
      </w:pPr>
    </w:p>
    <w:p w14:paraId="7F7F6B7B" w14:textId="77777777" w:rsidR="00A47669" w:rsidRDefault="00A47669" w:rsidP="00A47669">
      <w:pPr>
        <w:tabs>
          <w:tab w:val="left" w:pos="2694"/>
          <w:tab w:val="left" w:pos="2977"/>
        </w:tabs>
        <w:ind w:right="1"/>
        <w:rPr>
          <w:rFonts w:asciiTheme="minorHAnsi" w:hAnsiTheme="minorHAnsi" w:cstheme="minorHAnsi"/>
          <w:b/>
          <w:i/>
        </w:rPr>
      </w:pPr>
    </w:p>
    <w:p w14:paraId="564B4019" w14:textId="77777777" w:rsidR="00A47669" w:rsidRDefault="00A47669" w:rsidP="00A47669">
      <w:pPr>
        <w:tabs>
          <w:tab w:val="left" w:pos="2694"/>
          <w:tab w:val="left" w:pos="2977"/>
        </w:tabs>
        <w:ind w:right="1"/>
        <w:rPr>
          <w:rFonts w:asciiTheme="minorHAnsi" w:hAnsiTheme="minorHAnsi" w:cstheme="minorHAnsi"/>
          <w:b/>
          <w:i/>
        </w:rPr>
      </w:pPr>
    </w:p>
    <w:p w14:paraId="1FE6E703" w14:textId="77777777" w:rsidR="003D18CA" w:rsidRDefault="003D18CA">
      <w:pPr>
        <w:spacing w:after="160" w:line="259" w:lineRule="auto"/>
        <w:rPr>
          <w:rFonts w:asciiTheme="minorHAnsi" w:hAnsiTheme="minorHAnsi" w:cstheme="minorHAnsi"/>
          <w:b/>
          <w:i/>
        </w:rPr>
      </w:pPr>
      <w:r>
        <w:rPr>
          <w:rFonts w:asciiTheme="minorHAnsi" w:hAnsiTheme="minorHAnsi" w:cstheme="minorHAnsi"/>
          <w:b/>
          <w:i/>
        </w:rPr>
        <w:br w:type="page"/>
      </w:r>
    </w:p>
    <w:p w14:paraId="78390F17" w14:textId="77777777" w:rsidR="00A47669" w:rsidRPr="002A0D1D" w:rsidRDefault="00A47669" w:rsidP="00A47669">
      <w:pPr>
        <w:tabs>
          <w:tab w:val="left" w:pos="2694"/>
          <w:tab w:val="left" w:pos="2977"/>
        </w:tabs>
        <w:ind w:right="1"/>
        <w:rPr>
          <w:rFonts w:asciiTheme="minorHAnsi" w:hAnsiTheme="minorHAnsi" w:cstheme="minorHAnsi"/>
          <w:b/>
        </w:rPr>
      </w:pPr>
      <w:r w:rsidRPr="002A0D1D">
        <w:rPr>
          <w:rFonts w:asciiTheme="minorHAnsi" w:hAnsiTheme="minorHAnsi" w:cstheme="minorHAnsi"/>
          <w:b/>
          <w:i/>
        </w:rPr>
        <w:lastRenderedPageBreak/>
        <w:t>OBR-13</w:t>
      </w:r>
    </w:p>
    <w:p w14:paraId="4004DD9E" w14:textId="77777777" w:rsidR="00A47669" w:rsidRPr="002A0D1D" w:rsidRDefault="00A47669" w:rsidP="00A47669">
      <w:pPr>
        <w:widowControl w:val="0"/>
        <w:jc w:val="both"/>
        <w:rPr>
          <w:rFonts w:asciiTheme="minorHAnsi" w:hAnsiTheme="minorHAnsi" w:cstheme="minorHAnsi"/>
          <w:b/>
          <w:highlight w:val="yellow"/>
        </w:rPr>
      </w:pPr>
    </w:p>
    <w:p w14:paraId="15B6BE68" w14:textId="77777777" w:rsidR="00A47669" w:rsidRPr="002A0D1D" w:rsidRDefault="00A47669" w:rsidP="00A47669">
      <w:pPr>
        <w:widowControl w:val="0"/>
        <w:jc w:val="both"/>
        <w:rPr>
          <w:rFonts w:asciiTheme="minorHAnsi" w:hAnsiTheme="minorHAnsi" w:cstheme="minorHAnsi"/>
          <w:b/>
          <w:highlight w:val="yellow"/>
        </w:rPr>
      </w:pPr>
    </w:p>
    <w:p w14:paraId="1EB3649D" w14:textId="77777777" w:rsidR="00A47669" w:rsidRPr="002A0D1D" w:rsidRDefault="00A47669" w:rsidP="00A47669">
      <w:pPr>
        <w:rPr>
          <w:rFonts w:asciiTheme="minorHAnsi" w:hAnsiTheme="minorHAnsi" w:cstheme="minorHAnsi"/>
        </w:rPr>
      </w:pPr>
      <w:r w:rsidRPr="002A0D1D">
        <w:rPr>
          <w:rFonts w:asciiTheme="minorHAnsi" w:hAnsiTheme="minorHAnsi" w:cstheme="minorHAnsi"/>
          <w:i/>
        </w:rPr>
        <w:t>Gospodarski subjekt:</w:t>
      </w:r>
      <w:r w:rsidRPr="002A0D1D">
        <w:rPr>
          <w:rFonts w:asciiTheme="minorHAnsi" w:hAnsiTheme="minorHAnsi" w:cstheme="minorHAnsi"/>
        </w:rPr>
        <w:t xml:space="preserve"> </w:t>
      </w:r>
    </w:p>
    <w:sdt>
      <w:sdtPr>
        <w:rPr>
          <w:rFonts w:asciiTheme="minorHAnsi" w:hAnsiTheme="minorHAnsi" w:cstheme="minorHAnsi"/>
        </w:rPr>
        <w:id w:val="416837741"/>
        <w:placeholder>
          <w:docPart w:val="8F4BCD8672C648809C7D3515E38E79CE"/>
        </w:placeholder>
        <w:showingPlcHdr/>
      </w:sdtPr>
      <w:sdtContent>
        <w:p w14:paraId="6327A3CA" w14:textId="77777777" w:rsidR="00A47669" w:rsidRPr="002A0D1D" w:rsidRDefault="00A47669" w:rsidP="00A47669">
          <w:pPr>
            <w:spacing w:after="120"/>
            <w:rPr>
              <w:rFonts w:asciiTheme="minorHAnsi" w:hAnsiTheme="minorHAnsi" w:cstheme="minorHAnsi"/>
            </w:rPr>
          </w:pPr>
          <w:r w:rsidRPr="002A0D1D">
            <w:rPr>
              <w:rStyle w:val="Besedilooznabemesta"/>
              <w:rFonts w:asciiTheme="minorHAnsi" w:hAnsiTheme="minorHAnsi" w:cstheme="minorHAnsi"/>
              <w:color w:val="auto"/>
            </w:rPr>
            <w:t>Kliknite ali tapnite tukaj, če želite vnesti besedilo.</w:t>
          </w:r>
        </w:p>
      </w:sdtContent>
    </w:sdt>
    <w:p w14:paraId="02C3648A" w14:textId="77777777" w:rsidR="00A47669" w:rsidRPr="002A0D1D" w:rsidRDefault="00A47669" w:rsidP="00A47669">
      <w:pPr>
        <w:widowControl w:val="0"/>
        <w:jc w:val="both"/>
        <w:rPr>
          <w:rFonts w:asciiTheme="minorHAnsi" w:hAnsiTheme="minorHAnsi" w:cstheme="minorHAnsi"/>
          <w:b/>
          <w:highlight w:val="yellow"/>
        </w:rPr>
      </w:pPr>
    </w:p>
    <w:p w14:paraId="1CF4A1AE" w14:textId="77777777" w:rsidR="00A47669" w:rsidRPr="002A0D1D" w:rsidRDefault="00A47669" w:rsidP="00A47669">
      <w:pPr>
        <w:widowControl w:val="0"/>
        <w:jc w:val="both"/>
        <w:rPr>
          <w:rFonts w:asciiTheme="minorHAnsi" w:hAnsiTheme="minorHAnsi" w:cstheme="minorHAnsi"/>
          <w:b/>
          <w:highlight w:val="yellow"/>
        </w:rPr>
      </w:pPr>
    </w:p>
    <w:p w14:paraId="6FEB55BE" w14:textId="77777777" w:rsidR="00A47669" w:rsidRPr="002A0D1D" w:rsidRDefault="00A47669" w:rsidP="00A47669">
      <w:pPr>
        <w:widowControl w:val="0"/>
        <w:jc w:val="both"/>
        <w:rPr>
          <w:rFonts w:asciiTheme="minorHAnsi" w:hAnsiTheme="minorHAnsi" w:cstheme="minorHAnsi"/>
          <w:b/>
          <w:highlight w:val="yellow"/>
        </w:rPr>
      </w:pPr>
    </w:p>
    <w:p w14:paraId="32456072" w14:textId="77777777" w:rsidR="00A47669" w:rsidRPr="002A0D1D" w:rsidRDefault="00A47669" w:rsidP="00A47669">
      <w:pPr>
        <w:widowControl w:val="0"/>
        <w:jc w:val="center"/>
        <w:rPr>
          <w:rFonts w:asciiTheme="minorHAnsi" w:hAnsiTheme="minorHAnsi" w:cstheme="minorHAnsi"/>
          <w:b/>
        </w:rPr>
      </w:pPr>
      <w:r w:rsidRPr="002A0D1D">
        <w:rPr>
          <w:rFonts w:asciiTheme="minorHAnsi" w:hAnsiTheme="minorHAnsi" w:cstheme="minorHAnsi"/>
          <w:b/>
        </w:rPr>
        <w:t>SOGLASJE K ODPRAVI RAČUNSKIH NAPAK</w:t>
      </w:r>
    </w:p>
    <w:p w14:paraId="2A91CA29" w14:textId="77777777" w:rsidR="00A47669" w:rsidRPr="002A0D1D" w:rsidRDefault="00A47669" w:rsidP="00A47669">
      <w:pPr>
        <w:widowControl w:val="0"/>
        <w:jc w:val="both"/>
        <w:rPr>
          <w:rFonts w:asciiTheme="minorHAnsi" w:hAnsiTheme="minorHAnsi" w:cstheme="minorHAnsi"/>
          <w:b/>
        </w:rPr>
      </w:pPr>
    </w:p>
    <w:p w14:paraId="36054B15" w14:textId="77777777" w:rsidR="00A47669" w:rsidRPr="002A0D1D" w:rsidRDefault="00A47669" w:rsidP="00A47669">
      <w:pPr>
        <w:widowControl w:val="0"/>
        <w:jc w:val="both"/>
        <w:rPr>
          <w:rFonts w:asciiTheme="minorHAnsi" w:hAnsiTheme="minorHAnsi" w:cstheme="minorHAnsi"/>
          <w:b/>
        </w:rPr>
      </w:pPr>
    </w:p>
    <w:p w14:paraId="041E2359" w14:textId="11737FFC" w:rsidR="00A47669" w:rsidRPr="002A0D1D" w:rsidRDefault="00A47669" w:rsidP="00A47669">
      <w:pPr>
        <w:widowControl w:val="0"/>
        <w:jc w:val="both"/>
        <w:rPr>
          <w:rFonts w:asciiTheme="minorHAnsi" w:hAnsiTheme="minorHAnsi" w:cstheme="minorHAnsi"/>
          <w:bCs/>
        </w:rPr>
      </w:pPr>
      <w:r w:rsidRPr="002A0D1D">
        <w:rPr>
          <w:rFonts w:asciiTheme="minorHAnsi" w:hAnsiTheme="minorHAnsi" w:cstheme="minorHAnsi"/>
          <w:bCs/>
        </w:rPr>
        <w:t>V okviru oddaje ponudbe javnega naročila »</w:t>
      </w:r>
      <w:r w:rsidR="005C1879" w:rsidRPr="00373699">
        <w:rPr>
          <w:rFonts w:asciiTheme="minorHAnsi" w:hAnsiTheme="minorHAnsi" w:cstheme="minorHAnsi"/>
          <w:bCs/>
        </w:rPr>
        <w:t xml:space="preserve">TISK RAČUNOV IN </w:t>
      </w:r>
      <w:r w:rsidR="006534AC">
        <w:rPr>
          <w:rFonts w:asciiTheme="minorHAnsi" w:hAnsiTheme="minorHAnsi" w:cstheme="minorHAnsi"/>
          <w:bCs/>
        </w:rPr>
        <w:t xml:space="preserve">IZVAJANJE </w:t>
      </w:r>
      <w:r w:rsidR="005C1879" w:rsidRPr="00373699">
        <w:rPr>
          <w:rFonts w:asciiTheme="minorHAnsi" w:hAnsiTheme="minorHAnsi" w:cstheme="minorHAnsi"/>
          <w:bCs/>
        </w:rPr>
        <w:t>POŠTNIH STORITEV</w:t>
      </w:r>
      <w:r w:rsidRPr="002A0D1D">
        <w:rPr>
          <w:rFonts w:asciiTheme="minorHAnsi" w:hAnsiTheme="minorHAnsi" w:cstheme="minorHAnsi"/>
          <w:bCs/>
        </w:rPr>
        <w:t>«, skladno s 7. odstavkom 89. člena ZJN-3, podajamo naslednje soglasje naročniku, da:</w:t>
      </w:r>
    </w:p>
    <w:p w14:paraId="133EC216" w14:textId="77777777" w:rsidR="00A47669" w:rsidRPr="002A0D1D" w:rsidRDefault="00A47669" w:rsidP="00A47669">
      <w:pPr>
        <w:widowControl w:val="0"/>
        <w:ind w:left="284"/>
        <w:jc w:val="both"/>
        <w:rPr>
          <w:rFonts w:asciiTheme="minorHAnsi" w:hAnsiTheme="minorHAnsi" w:cstheme="minorHAnsi"/>
          <w:bCs/>
        </w:rPr>
      </w:pPr>
    </w:p>
    <w:p w14:paraId="69A874AC" w14:textId="77777777" w:rsidR="00A47669" w:rsidRPr="002A0D1D" w:rsidRDefault="00A47669" w:rsidP="00A47669">
      <w:pPr>
        <w:pStyle w:val="Odstavekseznama"/>
        <w:widowControl w:val="0"/>
        <w:numPr>
          <w:ilvl w:val="0"/>
          <w:numId w:val="31"/>
        </w:numPr>
        <w:suppressAutoHyphens/>
        <w:jc w:val="both"/>
        <w:rPr>
          <w:rFonts w:asciiTheme="minorHAnsi" w:hAnsiTheme="minorHAnsi" w:cstheme="minorHAnsi"/>
          <w:bCs/>
        </w:rPr>
      </w:pPr>
      <w:r w:rsidRPr="002A0D1D">
        <w:rPr>
          <w:rFonts w:asciiTheme="minorHAnsi" w:hAnsiTheme="minorHAnsi" w:cstheme="minorHAnsi"/>
          <w:bCs/>
        </w:rPr>
        <w:t>popravi računske napake, ki jih odkrije pri pregledu in ocenjevanju ponudb, pri tem se količina in cena na enoto brez DDV ne smeta spreminjati;</w:t>
      </w:r>
    </w:p>
    <w:p w14:paraId="7E90CA8A" w14:textId="77777777" w:rsidR="00A47669" w:rsidRPr="002A0D1D" w:rsidRDefault="00A47669" w:rsidP="00A47669">
      <w:pPr>
        <w:pStyle w:val="Odstavekseznama"/>
        <w:widowControl w:val="0"/>
        <w:suppressAutoHyphens/>
        <w:ind w:left="851" w:hanging="567"/>
        <w:jc w:val="both"/>
        <w:rPr>
          <w:rFonts w:asciiTheme="minorHAnsi" w:hAnsiTheme="minorHAnsi" w:cstheme="minorHAnsi"/>
          <w:bCs/>
        </w:rPr>
      </w:pPr>
    </w:p>
    <w:p w14:paraId="13B70B18"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lahko popravi računske napake zaradi nepravilne vnaprej določene matematične operacije s strani naročnika</w:t>
      </w:r>
      <w:r>
        <w:rPr>
          <w:rFonts w:asciiTheme="minorHAnsi" w:hAnsiTheme="minorHAnsi" w:cstheme="minorHAnsi"/>
          <w:bCs/>
        </w:rPr>
        <w:t xml:space="preserve"> </w:t>
      </w:r>
      <w:r w:rsidRPr="006B6E77">
        <w:rPr>
          <w:rFonts w:asciiTheme="minorHAnsi" w:hAnsiTheme="minorHAnsi" w:cstheme="minorHAnsi"/>
          <w:bCs/>
        </w:rPr>
        <w:t>in sicer tako, da ob upoštevanju cen na enoto brez DDV in količin, ki jih ponudi ponudnik, izračuna vrednost ponudbe z upoštevanjem pravilne matematične operacije;</w:t>
      </w:r>
    </w:p>
    <w:p w14:paraId="70314E0A" w14:textId="77777777" w:rsidR="00A47669" w:rsidRPr="002A0D1D" w:rsidRDefault="00A47669" w:rsidP="00A47669">
      <w:pPr>
        <w:widowControl w:val="0"/>
        <w:ind w:left="851" w:hanging="567"/>
        <w:contextualSpacing/>
        <w:jc w:val="both"/>
        <w:rPr>
          <w:rFonts w:asciiTheme="minorHAnsi" w:hAnsiTheme="minorHAnsi" w:cstheme="minorHAnsi"/>
          <w:bCs/>
        </w:rPr>
      </w:pPr>
    </w:p>
    <w:p w14:paraId="2E8BC9EC" w14:textId="77777777" w:rsidR="00A47669" w:rsidRPr="006B6E77" w:rsidRDefault="00A47669" w:rsidP="00A47669">
      <w:pPr>
        <w:pStyle w:val="Odstavekseznama"/>
        <w:widowControl w:val="0"/>
        <w:numPr>
          <w:ilvl w:val="0"/>
          <w:numId w:val="31"/>
        </w:numPr>
        <w:suppressAutoHyphens/>
        <w:jc w:val="both"/>
        <w:rPr>
          <w:rFonts w:asciiTheme="minorHAnsi" w:hAnsiTheme="minorHAnsi" w:cstheme="minorHAnsi"/>
          <w:bCs/>
        </w:rPr>
      </w:pPr>
      <w:r w:rsidRPr="006B6E77">
        <w:rPr>
          <w:rFonts w:asciiTheme="minorHAnsi" w:hAnsiTheme="minorHAnsi" w:cstheme="minorHAnsi"/>
          <w:bCs/>
        </w:rPr>
        <w:t>popravi napačno zapisano stopnjo DDV v pravilno.</w:t>
      </w:r>
    </w:p>
    <w:p w14:paraId="43CE38FA" w14:textId="77777777" w:rsidR="00A47669" w:rsidRPr="002A0D1D" w:rsidRDefault="00A47669" w:rsidP="00A47669">
      <w:pPr>
        <w:widowControl w:val="0"/>
        <w:jc w:val="both"/>
        <w:rPr>
          <w:rFonts w:asciiTheme="minorHAnsi" w:hAnsiTheme="minorHAnsi" w:cstheme="minorHAnsi"/>
          <w:b/>
        </w:rPr>
      </w:pPr>
    </w:p>
    <w:p w14:paraId="596CAB48" w14:textId="77777777" w:rsidR="00A47669" w:rsidRPr="002A0D1D" w:rsidRDefault="00A47669" w:rsidP="00A47669">
      <w:pPr>
        <w:widowControl w:val="0"/>
        <w:jc w:val="both"/>
        <w:rPr>
          <w:rFonts w:asciiTheme="minorHAnsi" w:hAnsiTheme="minorHAnsi" w:cstheme="minorHAnsi"/>
          <w:i/>
        </w:rPr>
      </w:pPr>
    </w:p>
    <w:p w14:paraId="38F3C88A" w14:textId="77777777" w:rsidR="00A47669" w:rsidRPr="002A0D1D" w:rsidRDefault="00A47669" w:rsidP="00A47669">
      <w:pPr>
        <w:widowControl w:val="0"/>
        <w:jc w:val="both"/>
        <w:rPr>
          <w:rFonts w:asciiTheme="minorHAnsi" w:hAnsiTheme="minorHAnsi" w:cstheme="minorHAnsi"/>
          <w:i/>
        </w:rPr>
      </w:pPr>
    </w:p>
    <w:p w14:paraId="7B6138BC" w14:textId="77777777" w:rsidR="00A47669" w:rsidRPr="002A0D1D" w:rsidRDefault="00A47669" w:rsidP="00A47669">
      <w:pPr>
        <w:widowControl w:val="0"/>
        <w:jc w:val="both"/>
        <w:rPr>
          <w:rFonts w:asciiTheme="minorHAnsi" w:hAnsiTheme="minorHAnsi" w:cstheme="minorHAnsi"/>
          <w:i/>
        </w:rPr>
      </w:pPr>
    </w:p>
    <w:sdt>
      <w:sdtPr>
        <w:rPr>
          <w:rFonts w:asciiTheme="minorHAnsi" w:hAnsiTheme="minorHAnsi" w:cstheme="minorHAnsi"/>
        </w:rPr>
        <w:id w:val="485670676"/>
        <w:placeholder>
          <w:docPart w:val="15B635A36C4E4A389CEDBCFDE4A17CC4"/>
        </w:placeholder>
        <w:showingPlcHdr/>
        <w:text/>
      </w:sdtPr>
      <w:sdtContent>
        <w:p w14:paraId="5BCA85FF"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038371AA" w14:textId="77777777" w:rsidR="00A47669" w:rsidRPr="002A0D1D" w:rsidRDefault="00A47669" w:rsidP="00A47669">
      <w:pPr>
        <w:jc w:val="both"/>
        <w:rPr>
          <w:rFonts w:asciiTheme="minorHAnsi" w:hAnsiTheme="minorHAnsi" w:cstheme="minorHAnsi"/>
        </w:rPr>
      </w:pPr>
      <w:r w:rsidRPr="002A0D1D">
        <w:rPr>
          <w:rFonts w:asciiTheme="minorHAnsi" w:hAnsiTheme="minorHAnsi" w:cstheme="minorHAnsi"/>
        </w:rPr>
        <w:t xml:space="preserve">(Kraj in datum)                                                                                     Žig            </w:t>
      </w:r>
    </w:p>
    <w:p w14:paraId="64AC3B0E" w14:textId="77777777" w:rsidR="00A47669" w:rsidRPr="002A0D1D" w:rsidRDefault="00A47669" w:rsidP="00A47669">
      <w:pPr>
        <w:jc w:val="both"/>
        <w:rPr>
          <w:rFonts w:asciiTheme="minorHAnsi" w:hAnsiTheme="minorHAnsi" w:cstheme="minorHAnsi"/>
        </w:rPr>
      </w:pPr>
    </w:p>
    <w:p w14:paraId="3E62800C" w14:textId="77777777" w:rsidR="00A47669" w:rsidRPr="002A0D1D" w:rsidRDefault="00A47669" w:rsidP="00A47669">
      <w:pPr>
        <w:jc w:val="both"/>
        <w:rPr>
          <w:rFonts w:asciiTheme="minorHAnsi" w:hAnsiTheme="minorHAnsi" w:cstheme="minorHAnsi"/>
        </w:rPr>
      </w:pPr>
    </w:p>
    <w:sdt>
      <w:sdtPr>
        <w:rPr>
          <w:rFonts w:asciiTheme="minorHAnsi" w:hAnsiTheme="minorHAnsi" w:cstheme="minorHAnsi"/>
        </w:rPr>
        <w:id w:val="-623230160"/>
        <w:placeholder>
          <w:docPart w:val="15B635A36C4E4A389CEDBCFDE4A17CC4"/>
        </w:placeholder>
        <w:showingPlcHdr/>
        <w:text/>
      </w:sdtPr>
      <w:sdtContent>
        <w:p w14:paraId="63D71EC7" w14:textId="77777777" w:rsidR="00A47669" w:rsidRPr="002A0D1D" w:rsidRDefault="00A47669" w:rsidP="00A47669">
          <w:pPr>
            <w:jc w:val="both"/>
            <w:rPr>
              <w:rFonts w:asciiTheme="minorHAnsi" w:hAnsiTheme="minorHAnsi" w:cstheme="minorHAnsi"/>
            </w:rPr>
          </w:pPr>
          <w:r w:rsidRPr="002A0D1D">
            <w:rPr>
              <w:rStyle w:val="Besedilooznabemesta"/>
              <w:rFonts w:asciiTheme="minorHAnsi" w:eastAsiaTheme="majorEastAsia" w:hAnsiTheme="minorHAnsi" w:cstheme="minorHAnsi"/>
              <w:color w:val="auto"/>
            </w:rPr>
            <w:t>Kliknite ali tapnite tukaj, če želite vnesti besedilo.</w:t>
          </w:r>
        </w:p>
      </w:sdtContent>
    </w:sdt>
    <w:p w14:paraId="4EC4B100" w14:textId="77777777" w:rsidR="00A47669" w:rsidRPr="002A0D1D" w:rsidRDefault="00A47669" w:rsidP="00A47669">
      <w:pPr>
        <w:jc w:val="both"/>
        <w:rPr>
          <w:rFonts w:asciiTheme="minorHAnsi" w:hAnsiTheme="minorHAnsi" w:cstheme="minorHAnsi"/>
          <w:b/>
          <w:bCs/>
        </w:rPr>
      </w:pPr>
      <w:r w:rsidRPr="002A0D1D">
        <w:rPr>
          <w:rFonts w:asciiTheme="minorHAnsi" w:hAnsiTheme="minorHAnsi" w:cstheme="minorHAnsi"/>
        </w:rPr>
        <w:t xml:space="preserve">(Naziv in podpis zakonitega zastopnika ponudnika) </w:t>
      </w:r>
    </w:p>
    <w:bookmarkEnd w:id="36"/>
    <w:p w14:paraId="6AC73EBD" w14:textId="77777777" w:rsidR="00F1312E" w:rsidRDefault="00F1312E"/>
    <w:sectPr w:rsidR="00F1312E" w:rsidSect="00A07106">
      <w:pgSz w:w="11906" w:h="16838"/>
      <w:pgMar w:top="1418"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3049B" w14:textId="77777777" w:rsidR="00123F10" w:rsidRDefault="00123F10" w:rsidP="00A47669">
      <w:r>
        <w:separator/>
      </w:r>
    </w:p>
  </w:endnote>
  <w:endnote w:type="continuationSeparator" w:id="0">
    <w:p w14:paraId="1E0D097C" w14:textId="77777777" w:rsidR="00123F10" w:rsidRDefault="00123F10" w:rsidP="00A4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F6B75" w14:textId="77777777" w:rsidR="00123F10" w:rsidRDefault="00123F10" w:rsidP="00A47669">
      <w:r>
        <w:separator/>
      </w:r>
    </w:p>
  </w:footnote>
  <w:footnote w:type="continuationSeparator" w:id="0">
    <w:p w14:paraId="65936ED2" w14:textId="77777777" w:rsidR="00123F10" w:rsidRDefault="00123F10" w:rsidP="00A47669">
      <w:r>
        <w:continuationSeparator/>
      </w:r>
    </w:p>
  </w:footnote>
  <w:footnote w:id="1">
    <w:p w14:paraId="45BD6821" w14:textId="77777777" w:rsidR="00A47669" w:rsidRPr="002A0D1D" w:rsidRDefault="00A47669" w:rsidP="009770B9">
      <w:pPr>
        <w:pStyle w:val="Sprotnaopomba-besedilo"/>
        <w:jc w:val="both"/>
        <w:rPr>
          <w:rFonts w:asciiTheme="minorHAnsi" w:hAnsiTheme="minorHAnsi" w:cstheme="minorHAnsi"/>
        </w:rPr>
      </w:pPr>
      <w:r w:rsidRPr="002A0D1D">
        <w:rPr>
          <w:rStyle w:val="FootnoteCharacters"/>
          <w:rFonts w:asciiTheme="minorHAnsi" w:hAnsiTheme="minorHAnsi" w:cstheme="minorHAnsi"/>
        </w:rPr>
        <w:footnoteRef/>
      </w:r>
      <w:r w:rsidRPr="002A0D1D">
        <w:rPr>
          <w:rFonts w:asciiTheme="minorHAnsi" w:hAnsiTheme="minorHAnsi" w:cstheme="minorHAnsi"/>
        </w:rPr>
        <w:t xml:space="preserve"> Obligacijski zakonik (Uradni list RS, št. 97/07 – uradno prečiščeno besedilo, 64/16 – odl. US in 20/18 – OROZ631)</w:t>
      </w:r>
    </w:p>
  </w:footnote>
  <w:footnote w:id="2">
    <w:p w14:paraId="0E50A4B1" w14:textId="77777777" w:rsidR="00A47669" w:rsidRDefault="00A47669" w:rsidP="00A4766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46CAC097" w14:textId="77777777" w:rsidR="00A47669" w:rsidRPr="0064555F" w:rsidRDefault="00A47669" w:rsidP="00A47669">
      <w:pPr>
        <w:jc w:val="both"/>
        <w:rPr>
          <w:rFonts w:asciiTheme="minorHAnsi" w:hAnsiTheme="minorHAnsi" w:cstheme="minorHAnsi"/>
          <w:i/>
          <w:sz w:val="18"/>
          <w:szCs w:val="18"/>
        </w:rPr>
      </w:pPr>
      <w:r w:rsidRPr="0064555F">
        <w:rPr>
          <w:rStyle w:val="Sprotnaopomba-sklic"/>
          <w:rFonts w:asciiTheme="minorHAnsi" w:hAnsiTheme="minorHAnsi" w:cstheme="minorHAnsi"/>
          <w:sz w:val="18"/>
          <w:szCs w:val="18"/>
        </w:rPr>
        <w:footnoteRef/>
      </w:r>
      <w:r w:rsidRPr="0064555F">
        <w:rPr>
          <w:rFonts w:asciiTheme="minorHAnsi" w:hAnsiTheme="minorHAnsi" w:cstheme="minorHAnsi"/>
          <w:sz w:val="18"/>
          <w:szCs w:val="18"/>
        </w:rPr>
        <w:t xml:space="preserve"> </w:t>
      </w:r>
      <w:r w:rsidRPr="0064555F">
        <w:rPr>
          <w:rFonts w:asciiTheme="minorHAnsi" w:hAnsiTheme="minorHAnsi" w:cstheme="minorHAnsi"/>
          <w:i/>
          <w:sz w:val="18"/>
          <w:szCs w:val="18"/>
        </w:rPr>
        <w:t xml:space="preserve">Ta obrazec predloži ponudnik za vsakega podizvajalca, ki bo sodeloval pri javnem naročilu. </w:t>
      </w:r>
    </w:p>
    <w:p w14:paraId="6B4B33B9" w14:textId="77777777" w:rsidR="00A47669" w:rsidRPr="00337FCF" w:rsidRDefault="00A47669" w:rsidP="00A47669">
      <w:pPr>
        <w:jc w:val="both"/>
        <w:rPr>
          <w:rFonts w:asciiTheme="minorHAnsi" w:hAnsiTheme="minorHAnsi" w:cstheme="minorHAnsi"/>
          <w:sz w:val="22"/>
          <w:szCs w:val="22"/>
        </w:rPr>
      </w:pPr>
    </w:p>
    <w:p w14:paraId="3F0C3C5D" w14:textId="77777777" w:rsidR="00A47669" w:rsidRDefault="00A47669" w:rsidP="00A47669">
      <w:pPr>
        <w:pStyle w:val="Sprotnaopomba-besedilo"/>
      </w:pPr>
    </w:p>
  </w:footnote>
  <w:footnote w:id="4">
    <w:p w14:paraId="341EC658" w14:textId="56597BAA" w:rsidR="000F2FFA" w:rsidRDefault="000F2FFA" w:rsidP="000F2FFA">
      <w:pPr>
        <w:pStyle w:val="Sprotnaopomba-besedilo"/>
        <w:jc w:val="both"/>
      </w:pPr>
      <w:r>
        <w:rPr>
          <w:rStyle w:val="Sprotnaopomba-sklic"/>
        </w:rPr>
        <w:footnoteRef/>
      </w:r>
      <w:r>
        <w:t xml:space="preserve"> </w:t>
      </w:r>
      <w:r w:rsidRPr="00443C2D">
        <w:rPr>
          <w:i/>
          <w:sz w:val="16"/>
          <w:szCs w:val="16"/>
        </w:rPr>
        <w:t>Določbe, navedene v tem delu, bodo vključene v</w:t>
      </w:r>
      <w:r>
        <w:rPr>
          <w:i/>
          <w:sz w:val="16"/>
          <w:szCs w:val="16"/>
        </w:rPr>
        <w:t xml:space="preserve"> </w:t>
      </w:r>
      <w:r w:rsidR="005165F7">
        <w:rPr>
          <w:i/>
          <w:sz w:val="16"/>
          <w:szCs w:val="16"/>
        </w:rPr>
        <w:t>okvirni sporazum</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5">
    <w:p w14:paraId="3A802E17" w14:textId="77777777" w:rsidR="00A47669" w:rsidRPr="004F14F5" w:rsidRDefault="00A47669" w:rsidP="00A47669">
      <w:pPr>
        <w:pStyle w:val="Sprotnaopomba-besedilo"/>
        <w:rPr>
          <w:rFonts w:asciiTheme="minorHAnsi" w:hAnsiTheme="minorHAnsi" w:cstheme="minorHAnsi"/>
        </w:rPr>
      </w:pPr>
      <w:r w:rsidRPr="004F14F5">
        <w:rPr>
          <w:rStyle w:val="Sprotnaopomba-sklic"/>
          <w:rFonts w:asciiTheme="minorHAnsi" w:hAnsiTheme="minorHAnsi" w:cstheme="minorHAnsi"/>
          <w:shd w:val="clear" w:color="auto" w:fill="FFFFFF" w:themeFill="background1"/>
        </w:rPr>
        <w:footnoteRef/>
      </w:r>
      <w:r w:rsidRPr="004F14F5">
        <w:rPr>
          <w:rFonts w:asciiTheme="minorHAnsi" w:hAnsiTheme="minorHAnsi" w:cstheme="minorHAnsi"/>
          <w:shd w:val="clear" w:color="auto" w:fill="FFFFFF" w:themeFill="background1"/>
        </w:rPr>
        <w:t xml:space="preserve"> </w:t>
      </w:r>
      <w:bookmarkStart w:id="37" w:name="_Hlk172534222"/>
      <w:r w:rsidRPr="004F14F5">
        <w:rPr>
          <w:rFonts w:asciiTheme="minorHAnsi" w:hAnsiTheme="minorHAnsi" w:cstheme="minorHAnsi"/>
          <w:shd w:val="clear" w:color="auto" w:fill="FFFFFF" w:themeFill="background1"/>
        </w:rPr>
        <w:t>Velja izključno za tuje gospodarske subjekte, če po tujem pravu institut tihe družbe obstaja.</w:t>
      </w:r>
      <w:bookmarkEnd w:id="37"/>
    </w:p>
  </w:footnote>
  <w:footnote w:id="6">
    <w:p w14:paraId="62750497" w14:textId="77777777" w:rsidR="00A47669" w:rsidRPr="006B6E77" w:rsidRDefault="00A47669" w:rsidP="00A47669">
      <w:pPr>
        <w:pStyle w:val="Sprotnaopomba-besedilo"/>
        <w:jc w:val="both"/>
        <w:rPr>
          <w:rFonts w:ascii="Calibri" w:hAnsi="Calibri" w:cs="Calibri"/>
        </w:rPr>
      </w:pPr>
      <w:r w:rsidRPr="006B6E77">
        <w:rPr>
          <w:rStyle w:val="Sprotnaopomba-sklic"/>
          <w:rFonts w:ascii="Calibri" w:hAnsi="Calibri" w:cs="Calibri"/>
        </w:rPr>
        <w:footnoteRef/>
      </w:r>
      <w:r w:rsidRPr="006B6E77">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7" w:type="dxa"/>
      <w:tblLook w:val="04A0" w:firstRow="1" w:lastRow="0" w:firstColumn="1" w:lastColumn="0" w:noHBand="0" w:noVBand="1"/>
    </w:tblPr>
    <w:tblGrid>
      <w:gridCol w:w="3652"/>
      <w:gridCol w:w="1418"/>
      <w:gridCol w:w="4677"/>
    </w:tblGrid>
    <w:tr w:rsidR="000E14CE" w:rsidRPr="00DC5DE0" w14:paraId="4875AA56" w14:textId="77777777" w:rsidTr="00B765DE">
      <w:tc>
        <w:tcPr>
          <w:tcW w:w="3652" w:type="dxa"/>
        </w:tcPr>
        <w:p w14:paraId="49B59296" w14:textId="77777777" w:rsidR="000E14CE" w:rsidRPr="00DC5DE0" w:rsidRDefault="000E14CE" w:rsidP="000E14CE">
          <w:pPr>
            <w:pStyle w:val="Glava"/>
            <w:tabs>
              <w:tab w:val="left" w:pos="555"/>
              <w:tab w:val="center" w:pos="1718"/>
            </w:tabs>
            <w:rPr>
              <w:sz w:val="16"/>
              <w:szCs w:val="16"/>
            </w:rPr>
          </w:pPr>
          <w:r>
            <w:rPr>
              <w:rFonts w:ascii="Times New Roman" w:hAnsi="Times New Roman"/>
              <w:noProof/>
              <w:sz w:val="16"/>
              <w:szCs w:val="16"/>
            </w:rPr>
            <w:tab/>
          </w:r>
          <w:r w:rsidRPr="00DC5DE0">
            <w:rPr>
              <w:rFonts w:ascii="Times New Roman" w:hAnsi="Times New Roman"/>
              <w:noProof/>
              <w:sz w:val="16"/>
              <w:szCs w:val="16"/>
            </w:rPr>
            <w:drawing>
              <wp:inline distT="0" distB="0" distL="0" distR="0" wp14:anchorId="5EF75351" wp14:editId="51442B75">
                <wp:extent cx="1371600" cy="640080"/>
                <wp:effectExtent l="0" t="0" r="0" b="7620"/>
                <wp:docPr id="375173977" name="Slika 375173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640080"/>
                        </a:xfrm>
                        <a:prstGeom prst="rect">
                          <a:avLst/>
                        </a:prstGeom>
                        <a:noFill/>
                        <a:ln>
                          <a:noFill/>
                        </a:ln>
                      </pic:spPr>
                    </pic:pic>
                  </a:graphicData>
                </a:graphic>
              </wp:inline>
            </w:drawing>
          </w:r>
        </w:p>
      </w:tc>
      <w:tc>
        <w:tcPr>
          <w:tcW w:w="1418" w:type="dxa"/>
        </w:tcPr>
        <w:p w14:paraId="55C54F32" w14:textId="77777777" w:rsidR="000E14CE" w:rsidRPr="00DC5DE0" w:rsidRDefault="000E14CE" w:rsidP="000E14CE">
          <w:pPr>
            <w:pStyle w:val="Glava"/>
            <w:rPr>
              <w:sz w:val="16"/>
              <w:szCs w:val="16"/>
            </w:rPr>
          </w:pPr>
        </w:p>
      </w:tc>
      <w:tc>
        <w:tcPr>
          <w:tcW w:w="4677" w:type="dxa"/>
        </w:tcPr>
        <w:p w14:paraId="0D7C0EAE" w14:textId="77777777" w:rsidR="000E14CE" w:rsidRDefault="000E14CE" w:rsidP="000E14CE">
          <w:pPr>
            <w:pStyle w:val="Naslov1"/>
            <w:spacing w:before="0"/>
            <w:jc w:val="center"/>
            <w:rPr>
              <w:sz w:val="18"/>
              <w:szCs w:val="18"/>
            </w:rPr>
          </w:pPr>
        </w:p>
        <w:p w14:paraId="6B4BD0B2" w14:textId="77777777" w:rsidR="000E14CE" w:rsidRPr="00100E76" w:rsidRDefault="000E14CE" w:rsidP="000E14CE">
          <w:pPr>
            <w:jc w:val="center"/>
            <w:rPr>
              <w:rFonts w:asciiTheme="majorHAnsi" w:hAnsiTheme="majorHAnsi" w:cstheme="majorHAnsi"/>
              <w:color w:val="9CC2E5" w:themeColor="accent1" w:themeTint="99"/>
              <w:sz w:val="18"/>
              <w:szCs w:val="18"/>
            </w:rPr>
          </w:pPr>
          <w:r w:rsidRPr="00100E76">
            <w:rPr>
              <w:rFonts w:asciiTheme="majorHAnsi" w:hAnsiTheme="majorHAnsi" w:cstheme="majorHAnsi"/>
              <w:color w:val="9CC2E5" w:themeColor="accent1" w:themeTint="99"/>
              <w:sz w:val="18"/>
              <w:szCs w:val="18"/>
            </w:rPr>
            <w:t>EKO-PARK d.o.o. Lendava OKO-PARK Kft. Lendva</w:t>
          </w:r>
        </w:p>
        <w:p w14:paraId="5692324D" w14:textId="77777777" w:rsidR="000E14CE" w:rsidRPr="00DC5DE0" w:rsidRDefault="000E14CE" w:rsidP="000E14CE">
          <w:pPr>
            <w:ind w:left="20" w:right="12" w:firstLine="16"/>
            <w:jc w:val="center"/>
            <w:rPr>
              <w:rFonts w:ascii="Century Gothic"/>
              <w:sz w:val="16"/>
              <w:szCs w:val="16"/>
            </w:rPr>
          </w:pPr>
          <w:r w:rsidRPr="00DC5DE0">
            <w:rPr>
              <w:rFonts w:ascii="Century Gothic"/>
              <w:sz w:val="16"/>
              <w:szCs w:val="16"/>
            </w:rPr>
            <w:t xml:space="preserve">TEL.: +386 (0)2 577 62 86    E-MAIL: </w:t>
          </w:r>
          <w:hyperlink r:id="rId2">
            <w:r w:rsidRPr="00DC5DE0">
              <w:rPr>
                <w:rFonts w:ascii="Century Gothic"/>
                <w:sz w:val="16"/>
                <w:szCs w:val="16"/>
              </w:rPr>
              <w:t>info@eko-park.si</w:t>
            </w:r>
          </w:hyperlink>
        </w:p>
        <w:p w14:paraId="41A094B5" w14:textId="77777777" w:rsidR="000E14CE" w:rsidRPr="00DC5DE0" w:rsidRDefault="000E14CE" w:rsidP="000E14CE">
          <w:pPr>
            <w:jc w:val="center"/>
            <w:rPr>
              <w:sz w:val="16"/>
              <w:szCs w:val="16"/>
            </w:rPr>
          </w:pPr>
          <w:r w:rsidRPr="00DC5DE0">
            <w:rPr>
              <w:rFonts w:ascii="Century Gothic"/>
              <w:sz w:val="16"/>
              <w:szCs w:val="16"/>
            </w:rPr>
            <w:t xml:space="preserve">FAX: +386 (0)2 577 62 84            :   </w:t>
          </w:r>
          <w:hyperlink r:id="rId3">
            <w:r w:rsidRPr="00DC5DE0">
              <w:rPr>
                <w:rFonts w:ascii="Century Gothic"/>
                <w:sz w:val="16"/>
                <w:szCs w:val="16"/>
              </w:rPr>
              <w:t>www.eko-park.si</w:t>
            </w:r>
          </w:hyperlink>
        </w:p>
      </w:tc>
    </w:tr>
  </w:tbl>
  <w:p w14:paraId="65148320" w14:textId="77777777" w:rsidR="000E14CE" w:rsidRDefault="000E14CE" w:rsidP="000E14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4"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5"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62FDD"/>
    <w:multiLevelType w:val="hybridMultilevel"/>
    <w:tmpl w:val="CEE479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454C10"/>
    <w:multiLevelType w:val="multilevel"/>
    <w:tmpl w:val="6BE6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2"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491607"/>
    <w:multiLevelType w:val="hybridMultilevel"/>
    <w:tmpl w:val="68DE85F4"/>
    <w:lvl w:ilvl="0" w:tplc="0C9C121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D03C4C"/>
    <w:multiLevelType w:val="multilevel"/>
    <w:tmpl w:val="D9D0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3109F"/>
    <w:multiLevelType w:val="hybridMultilevel"/>
    <w:tmpl w:val="8440143A"/>
    <w:lvl w:ilvl="0" w:tplc="97123B9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83787F"/>
    <w:multiLevelType w:val="hybridMultilevel"/>
    <w:tmpl w:val="098E10EA"/>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20" w15:restartNumberingAfterBreak="0">
    <w:nsid w:val="41AF0F9C"/>
    <w:multiLevelType w:val="hybridMultilevel"/>
    <w:tmpl w:val="2C9010AC"/>
    <w:lvl w:ilvl="0" w:tplc="56080398">
      <w:numFmt w:val="bullet"/>
      <w:lvlText w:val="-"/>
      <w:lvlJc w:val="left"/>
      <w:pPr>
        <w:ind w:left="720" w:hanging="360"/>
      </w:pPr>
      <w:rPr>
        <w:rFonts w:ascii="Calibri" w:eastAsia="Calibri" w:hAnsi="Calibri"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2" w15:restartNumberingAfterBreak="0">
    <w:nsid w:val="52095A06"/>
    <w:multiLevelType w:val="hybridMultilevel"/>
    <w:tmpl w:val="E2A0C7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82EBA"/>
    <w:multiLevelType w:val="multilevel"/>
    <w:tmpl w:val="BE94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063E8"/>
    <w:multiLevelType w:val="hybridMultilevel"/>
    <w:tmpl w:val="04CA033C"/>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3FC7FDD"/>
    <w:multiLevelType w:val="multilevel"/>
    <w:tmpl w:val="3F0C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95E1985"/>
    <w:multiLevelType w:val="hybridMultilevel"/>
    <w:tmpl w:val="9A3C72CC"/>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D2B67"/>
    <w:multiLevelType w:val="hybridMultilevel"/>
    <w:tmpl w:val="9FACFB16"/>
    <w:lvl w:ilvl="0" w:tplc="F5569A80">
      <w:start w:val="1"/>
      <w:numFmt w:val="decimal"/>
      <w:lvlText w:val="%1."/>
      <w:lvlJc w:val="left"/>
      <w:pPr>
        <w:ind w:left="1004" w:hanging="360"/>
      </w:pPr>
      <w:rPr>
        <w:rFonts w:ascii="Calibri" w:hAnsi="Calibri" w:cs="Times New Roman" w:hint="default"/>
        <w:b/>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6" w15:restartNumberingAfterBreak="0">
    <w:nsid w:val="71853F88"/>
    <w:multiLevelType w:val="hybridMultilevel"/>
    <w:tmpl w:val="1760041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4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A0609EA"/>
    <w:multiLevelType w:val="hybridMultilevel"/>
    <w:tmpl w:val="37C87E8E"/>
    <w:lvl w:ilvl="0" w:tplc="B1768F70">
      <w:numFmt w:val="bullet"/>
      <w:lvlText w:val="-"/>
      <w:lvlJc w:val="left"/>
      <w:pPr>
        <w:ind w:left="1364" w:hanging="360"/>
      </w:pPr>
      <w:rPr>
        <w:rFonts w:ascii="Calibri" w:eastAsia="Times New Roman" w:hAnsi="Calibri" w:cs="Calibri"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2" w15:restartNumberingAfterBreak="0">
    <w:nsid w:val="7B925049"/>
    <w:multiLevelType w:val="hybridMultilevel"/>
    <w:tmpl w:val="9912D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4C6E1F"/>
    <w:multiLevelType w:val="multilevel"/>
    <w:tmpl w:val="E932B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9907066">
    <w:abstractNumId w:val="25"/>
  </w:num>
  <w:num w:numId="2" w16cid:durableId="1158964776">
    <w:abstractNumId w:val="39"/>
  </w:num>
  <w:num w:numId="3" w16cid:durableId="1817145241">
    <w:abstractNumId w:val="21"/>
  </w:num>
  <w:num w:numId="4" w16cid:durableId="1692412708">
    <w:abstractNumId w:val="1"/>
  </w:num>
  <w:num w:numId="5" w16cid:durableId="1711491596">
    <w:abstractNumId w:val="3"/>
  </w:num>
  <w:num w:numId="6" w16cid:durableId="1240285367">
    <w:abstractNumId w:val="10"/>
  </w:num>
  <w:num w:numId="7" w16cid:durableId="1656370062">
    <w:abstractNumId w:val="40"/>
  </w:num>
  <w:num w:numId="8" w16cid:durableId="1543975184">
    <w:abstractNumId w:val="29"/>
  </w:num>
  <w:num w:numId="9" w16cid:durableId="1215192001">
    <w:abstractNumId w:val="38"/>
  </w:num>
  <w:num w:numId="10" w16cid:durableId="1117337593">
    <w:abstractNumId w:val="34"/>
  </w:num>
  <w:num w:numId="11" w16cid:durableId="87506714">
    <w:abstractNumId w:val="26"/>
  </w:num>
  <w:num w:numId="12" w16cid:durableId="854223035">
    <w:abstractNumId w:val="37"/>
  </w:num>
  <w:num w:numId="13" w16cid:durableId="1164053175">
    <w:abstractNumId w:val="12"/>
  </w:num>
  <w:num w:numId="14" w16cid:durableId="1388380831">
    <w:abstractNumId w:val="17"/>
  </w:num>
  <w:num w:numId="15" w16cid:durableId="1066495336">
    <w:abstractNumId w:val="0"/>
  </w:num>
  <w:num w:numId="16" w16cid:durableId="1323698968">
    <w:abstractNumId w:val="5"/>
  </w:num>
  <w:num w:numId="17" w16cid:durableId="230430709">
    <w:abstractNumId w:val="28"/>
  </w:num>
  <w:num w:numId="18" w16cid:durableId="107630488">
    <w:abstractNumId w:val="13"/>
  </w:num>
  <w:num w:numId="19" w16cid:durableId="1036546949">
    <w:abstractNumId w:val="19"/>
  </w:num>
  <w:num w:numId="20" w16cid:durableId="1435438455">
    <w:abstractNumId w:val="2"/>
  </w:num>
  <w:num w:numId="21" w16cid:durableId="1603033729">
    <w:abstractNumId w:val="23"/>
  </w:num>
  <w:num w:numId="22" w16cid:durableId="1519388543">
    <w:abstractNumId w:val="30"/>
  </w:num>
  <w:num w:numId="23" w16cid:durableId="391122644">
    <w:abstractNumId w:val="32"/>
  </w:num>
  <w:num w:numId="24" w16cid:durableId="990671631">
    <w:abstractNumId w:val="14"/>
  </w:num>
  <w:num w:numId="25" w16cid:durableId="1466040723">
    <w:abstractNumId w:val="6"/>
  </w:num>
  <w:num w:numId="26" w16cid:durableId="2019845959">
    <w:abstractNumId w:val="16"/>
  </w:num>
  <w:num w:numId="27" w16cid:durableId="924613586">
    <w:abstractNumId w:val="24"/>
  </w:num>
  <w:num w:numId="28" w16cid:durableId="1591934978">
    <w:abstractNumId w:val="27"/>
  </w:num>
  <w:num w:numId="29" w16cid:durableId="1438407484">
    <w:abstractNumId w:val="41"/>
  </w:num>
  <w:num w:numId="30" w16cid:durableId="1475104315">
    <w:abstractNumId w:val="35"/>
  </w:num>
  <w:num w:numId="31" w16cid:durableId="902907310">
    <w:abstractNumId w:val="20"/>
  </w:num>
  <w:num w:numId="32" w16cid:durableId="1082288968">
    <w:abstractNumId w:val="11"/>
  </w:num>
  <w:num w:numId="33" w16cid:durableId="468933920">
    <w:abstractNumId w:val="33"/>
  </w:num>
  <w:num w:numId="34" w16cid:durableId="720398744">
    <w:abstractNumId w:val="31"/>
  </w:num>
  <w:num w:numId="35" w16cid:durableId="1574655681">
    <w:abstractNumId w:val="42"/>
  </w:num>
  <w:num w:numId="36" w16cid:durableId="493033246">
    <w:abstractNumId w:val="8"/>
  </w:num>
  <w:num w:numId="37" w16cid:durableId="829713389">
    <w:abstractNumId w:val="15"/>
  </w:num>
  <w:num w:numId="38" w16cid:durableId="742482547">
    <w:abstractNumId w:val="7"/>
  </w:num>
  <w:num w:numId="39" w16cid:durableId="758527537">
    <w:abstractNumId w:val="22"/>
  </w:num>
  <w:num w:numId="40" w16cid:durableId="727724299">
    <w:abstractNumId w:val="43"/>
  </w:num>
  <w:num w:numId="41" w16cid:durableId="1334145147">
    <w:abstractNumId w:val="9"/>
  </w:num>
  <w:num w:numId="42" w16cid:durableId="1931229707">
    <w:abstractNumId w:val="4"/>
  </w:num>
  <w:num w:numId="43" w16cid:durableId="1638753320">
    <w:abstractNumId w:val="36"/>
  </w:num>
  <w:num w:numId="44" w16cid:durableId="10757859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1" w:cryptProviderType="rsaAES" w:cryptAlgorithmClass="hash" w:cryptAlgorithmType="typeAny" w:cryptAlgorithmSid="14" w:cryptSpinCount="100000" w:hash="yMKkuNer2OnIsIFuxdIPL2Hm7tE/TljCob6HxAmMRd3pSG8i4g69jzwL1QPPl2mRDxZCl+VVyDw7YbnGjxyYKA==" w:salt="scv9iMuaduSc+djRcVgFn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9"/>
    <w:rsid w:val="00020432"/>
    <w:rsid w:val="000213FF"/>
    <w:rsid w:val="00056DCB"/>
    <w:rsid w:val="000B12D9"/>
    <w:rsid w:val="000D2A5C"/>
    <w:rsid w:val="000E14CE"/>
    <w:rsid w:val="000E48C6"/>
    <w:rsid w:val="000F2FFA"/>
    <w:rsid w:val="00123F10"/>
    <w:rsid w:val="00140591"/>
    <w:rsid w:val="00147736"/>
    <w:rsid w:val="0016252A"/>
    <w:rsid w:val="00165A0C"/>
    <w:rsid w:val="001944CC"/>
    <w:rsid w:val="002171E3"/>
    <w:rsid w:val="00254EDB"/>
    <w:rsid w:val="00263786"/>
    <w:rsid w:val="002A3963"/>
    <w:rsid w:val="002E0008"/>
    <w:rsid w:val="002F1E2B"/>
    <w:rsid w:val="00303B7F"/>
    <w:rsid w:val="0030444B"/>
    <w:rsid w:val="00326619"/>
    <w:rsid w:val="00332347"/>
    <w:rsid w:val="0035129B"/>
    <w:rsid w:val="00394F5C"/>
    <w:rsid w:val="003D18CA"/>
    <w:rsid w:val="003E7621"/>
    <w:rsid w:val="003F1E32"/>
    <w:rsid w:val="0041227D"/>
    <w:rsid w:val="0044341D"/>
    <w:rsid w:val="00487A70"/>
    <w:rsid w:val="00496875"/>
    <w:rsid w:val="004A6CE1"/>
    <w:rsid w:val="004B37BE"/>
    <w:rsid w:val="004F01C2"/>
    <w:rsid w:val="00501C24"/>
    <w:rsid w:val="005110C9"/>
    <w:rsid w:val="005165F7"/>
    <w:rsid w:val="0052786C"/>
    <w:rsid w:val="005462F6"/>
    <w:rsid w:val="00551AC9"/>
    <w:rsid w:val="00552C6A"/>
    <w:rsid w:val="00554345"/>
    <w:rsid w:val="00563CBF"/>
    <w:rsid w:val="00596210"/>
    <w:rsid w:val="005A5E73"/>
    <w:rsid w:val="005C1879"/>
    <w:rsid w:val="005C3FBB"/>
    <w:rsid w:val="005E227D"/>
    <w:rsid w:val="005E25C3"/>
    <w:rsid w:val="006236FE"/>
    <w:rsid w:val="0062639F"/>
    <w:rsid w:val="00633003"/>
    <w:rsid w:val="00644077"/>
    <w:rsid w:val="006534AC"/>
    <w:rsid w:val="006F7A9D"/>
    <w:rsid w:val="0074681D"/>
    <w:rsid w:val="00797C19"/>
    <w:rsid w:val="007C2924"/>
    <w:rsid w:val="007C30BB"/>
    <w:rsid w:val="0081095D"/>
    <w:rsid w:val="00827890"/>
    <w:rsid w:val="008558B8"/>
    <w:rsid w:val="008B33DA"/>
    <w:rsid w:val="008B73B8"/>
    <w:rsid w:val="008C69CD"/>
    <w:rsid w:val="008D1E7D"/>
    <w:rsid w:val="0090228F"/>
    <w:rsid w:val="009770B9"/>
    <w:rsid w:val="00986ED8"/>
    <w:rsid w:val="0099182C"/>
    <w:rsid w:val="009D5010"/>
    <w:rsid w:val="009F1E71"/>
    <w:rsid w:val="00A07106"/>
    <w:rsid w:val="00A2197D"/>
    <w:rsid w:val="00A31D6D"/>
    <w:rsid w:val="00A347C6"/>
    <w:rsid w:val="00A47072"/>
    <w:rsid w:val="00A47669"/>
    <w:rsid w:val="00A61B00"/>
    <w:rsid w:val="00A62339"/>
    <w:rsid w:val="00A969DE"/>
    <w:rsid w:val="00A97F98"/>
    <w:rsid w:val="00AA1685"/>
    <w:rsid w:val="00AF3932"/>
    <w:rsid w:val="00B3525B"/>
    <w:rsid w:val="00B4589C"/>
    <w:rsid w:val="00B5038C"/>
    <w:rsid w:val="00B6484E"/>
    <w:rsid w:val="00B70B09"/>
    <w:rsid w:val="00C245DD"/>
    <w:rsid w:val="00C247DB"/>
    <w:rsid w:val="00CA18AA"/>
    <w:rsid w:val="00CB0973"/>
    <w:rsid w:val="00D37049"/>
    <w:rsid w:val="00D71AF1"/>
    <w:rsid w:val="00D9101A"/>
    <w:rsid w:val="00D95DC5"/>
    <w:rsid w:val="00DB6379"/>
    <w:rsid w:val="00E05CFB"/>
    <w:rsid w:val="00E31D14"/>
    <w:rsid w:val="00EB567F"/>
    <w:rsid w:val="00EC1516"/>
    <w:rsid w:val="00EC1F3B"/>
    <w:rsid w:val="00ED25D3"/>
    <w:rsid w:val="00EF5990"/>
    <w:rsid w:val="00F1312E"/>
    <w:rsid w:val="00F326CE"/>
    <w:rsid w:val="00F35B3B"/>
    <w:rsid w:val="00F54489"/>
    <w:rsid w:val="00F71177"/>
    <w:rsid w:val="00F76253"/>
    <w:rsid w:val="00FA1452"/>
    <w:rsid w:val="00FC0E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35C5D"/>
  <w15:chartTrackingRefBased/>
  <w15:docId w15:val="{387DFC36-DA33-40AD-A61C-2DC2445A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766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476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A476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link w:val="Naslov3Znak"/>
    <w:qFormat/>
    <w:rsid w:val="00A47669"/>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A47669"/>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A47669"/>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A47669"/>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A47669"/>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A47669"/>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A47669"/>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47669"/>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A47669"/>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A47669"/>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A47669"/>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A47669"/>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A47669"/>
    <w:rPr>
      <w:rFonts w:ascii="Arial" w:eastAsia="Times New Roman" w:hAnsi="Arial" w:cs="Times New Roman"/>
      <w:i/>
      <w:szCs w:val="20"/>
      <w:lang w:eastAsia="sl-SI"/>
    </w:rPr>
  </w:style>
  <w:style w:type="character" w:customStyle="1" w:styleId="Naslov7Znak">
    <w:name w:val="Naslov 7 Znak"/>
    <w:basedOn w:val="Privzetapisavaodstavka"/>
    <w:link w:val="Naslov7"/>
    <w:rsid w:val="00A47669"/>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A47669"/>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A47669"/>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A47669"/>
  </w:style>
  <w:style w:type="paragraph" w:styleId="Noga">
    <w:name w:val="footer"/>
    <w:basedOn w:val="Navaden"/>
    <w:link w:val="NogaZnak"/>
    <w:uiPriority w:val="99"/>
    <w:unhideWhenUsed/>
    <w:rsid w:val="00A47669"/>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A47669"/>
  </w:style>
  <w:style w:type="paragraph" w:customStyle="1" w:styleId="BasicParagraph">
    <w:name w:val="[Basic Paragraph]"/>
    <w:basedOn w:val="Navaden"/>
    <w:link w:val="BasicParagraphZnak"/>
    <w:uiPriority w:val="99"/>
    <w:rsid w:val="00A47669"/>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A47669"/>
    <w:rPr>
      <w:rFonts w:ascii="Minion Pro" w:hAnsi="Minion Pro" w:cs="Minion Pro"/>
      <w:color w:val="000000"/>
      <w:sz w:val="24"/>
      <w:szCs w:val="24"/>
      <w:lang w:val="en-US"/>
    </w:rPr>
  </w:style>
  <w:style w:type="paragraph" w:styleId="Navadensplet">
    <w:name w:val="Normal (Web)"/>
    <w:basedOn w:val="Navaden"/>
    <w:unhideWhenUsed/>
    <w:rsid w:val="00A47669"/>
    <w:pPr>
      <w:spacing w:before="100" w:beforeAutospacing="1" w:after="100" w:afterAutospacing="1"/>
    </w:pPr>
  </w:style>
  <w:style w:type="paragraph" w:styleId="Besedilooblaka">
    <w:name w:val="Balloon Text"/>
    <w:basedOn w:val="Navaden"/>
    <w:link w:val="BesedilooblakaZnak"/>
    <w:unhideWhenUsed/>
    <w:rsid w:val="00A47669"/>
    <w:rPr>
      <w:rFonts w:ascii="Segoe UI" w:hAnsi="Segoe UI" w:cs="Segoe UI"/>
      <w:sz w:val="18"/>
      <w:szCs w:val="18"/>
    </w:rPr>
  </w:style>
  <w:style w:type="character" w:customStyle="1" w:styleId="BesedilooblakaZnak">
    <w:name w:val="Besedilo oblačka Znak"/>
    <w:basedOn w:val="Privzetapisavaodstavka"/>
    <w:link w:val="Besedilooblaka"/>
    <w:rsid w:val="00A47669"/>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A47669"/>
    <w:pPr>
      <w:ind w:left="720"/>
      <w:contextualSpacing/>
    </w:pPr>
  </w:style>
  <w:style w:type="numbering" w:customStyle="1" w:styleId="WWOutlineListStyle">
    <w:name w:val="WW_OutlineListStyle"/>
    <w:basedOn w:val="Brezseznama"/>
    <w:rsid w:val="00A47669"/>
    <w:pPr>
      <w:numPr>
        <w:numId w:val="1"/>
      </w:numPr>
    </w:pPr>
  </w:style>
  <w:style w:type="paragraph" w:customStyle="1" w:styleId="Standard">
    <w:name w:val="Standard"/>
    <w:rsid w:val="00A4766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A47669"/>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A47669"/>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qFormat/>
    <w:rsid w:val="00A47669"/>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A47669"/>
    <w:rPr>
      <w:rFonts w:ascii="Times New Roman" w:eastAsia="Times New Roman" w:hAnsi="Times New Roman" w:cs="Times New Roman"/>
      <w:i/>
      <w:kern w:val="3"/>
      <w:lang w:val="en-US" w:bidi="en-US"/>
    </w:rPr>
  </w:style>
  <w:style w:type="numbering" w:customStyle="1" w:styleId="LS1">
    <w:name w:val="LS1"/>
    <w:basedOn w:val="Brezseznama"/>
    <w:rsid w:val="00A47669"/>
    <w:pPr>
      <w:numPr>
        <w:numId w:val="2"/>
      </w:numPr>
    </w:pPr>
  </w:style>
  <w:style w:type="numbering" w:customStyle="1" w:styleId="LS2">
    <w:name w:val="LS2"/>
    <w:basedOn w:val="Brezseznama"/>
    <w:rsid w:val="00A47669"/>
    <w:pPr>
      <w:numPr>
        <w:numId w:val="3"/>
      </w:numPr>
    </w:pPr>
  </w:style>
  <w:style w:type="table" w:styleId="Tabelamrea">
    <w:name w:val="Table Grid"/>
    <w:basedOn w:val="Navadnatabela"/>
    <w:uiPriority w:val="59"/>
    <w:rsid w:val="00A4766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A47669"/>
    <w:rPr>
      <w:color w:val="0000FF"/>
      <w:u w:val="single"/>
    </w:rPr>
  </w:style>
  <w:style w:type="paragraph" w:styleId="Kazalovsebine1">
    <w:name w:val="toc 1"/>
    <w:basedOn w:val="Navaden"/>
    <w:next w:val="Navaden"/>
    <w:uiPriority w:val="39"/>
    <w:rsid w:val="00A47669"/>
    <w:pPr>
      <w:tabs>
        <w:tab w:val="right" w:leader="dot" w:pos="9629"/>
      </w:tabs>
      <w:suppressAutoHyphens/>
    </w:pPr>
    <w:rPr>
      <w:b/>
    </w:rPr>
  </w:style>
  <w:style w:type="paragraph" w:styleId="Kazalovsebine2">
    <w:name w:val="toc 2"/>
    <w:basedOn w:val="Navaden"/>
    <w:next w:val="Navaden"/>
    <w:uiPriority w:val="39"/>
    <w:rsid w:val="00A47669"/>
    <w:pPr>
      <w:tabs>
        <w:tab w:val="right" w:leader="dot" w:pos="9629"/>
      </w:tabs>
      <w:suppressAutoHyphens/>
      <w:ind w:left="240"/>
    </w:pPr>
    <w:rPr>
      <w:b/>
      <w:i/>
    </w:rPr>
  </w:style>
  <w:style w:type="paragraph" w:styleId="Kazalovsebine3">
    <w:name w:val="toc 3"/>
    <w:basedOn w:val="Navaden"/>
    <w:next w:val="Navaden"/>
    <w:uiPriority w:val="39"/>
    <w:rsid w:val="00A47669"/>
    <w:pPr>
      <w:suppressAutoHyphens/>
      <w:ind w:left="480"/>
    </w:pPr>
    <w:rPr>
      <w:lang w:eastAsia="zh-CN"/>
    </w:rPr>
  </w:style>
  <w:style w:type="character" w:customStyle="1" w:styleId="Slog1">
    <w:name w:val="Slog1"/>
    <w:uiPriority w:val="99"/>
    <w:rsid w:val="00A47669"/>
    <w:rPr>
      <w:rFonts w:ascii="Arial" w:hAnsi="Arial" w:cs="Arial"/>
      <w:i/>
      <w:color w:val="000000"/>
      <w:sz w:val="20"/>
      <w:szCs w:val="20"/>
      <w:u w:val="single"/>
    </w:rPr>
  </w:style>
  <w:style w:type="character" w:customStyle="1" w:styleId="FootnoteCharacters">
    <w:name w:val="Footnote Characters"/>
    <w:rsid w:val="00A47669"/>
    <w:rPr>
      <w:vertAlign w:val="superscript"/>
    </w:rPr>
  </w:style>
  <w:style w:type="character" w:styleId="Sprotnaopomba-sklic">
    <w:name w:val="footnote reference"/>
    <w:aliases w:val="Footnote symbol,Footnote,Fussnota,number,SUPERS,BVI fnr"/>
    <w:uiPriority w:val="99"/>
    <w:rsid w:val="00A47669"/>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A47669"/>
    <w:pPr>
      <w:suppressAutoHyphens/>
    </w:pPr>
    <w:rPr>
      <w:sz w:val="20"/>
      <w:szCs w:val="20"/>
      <w:lang w:eastAsia="zh-CN"/>
    </w:rPr>
  </w:style>
  <w:style w:type="character" w:customStyle="1" w:styleId="Sprotnaopomba-besediloZnak">
    <w:name w:val="Sprotna opomba - besedilo Znak"/>
    <w:basedOn w:val="Privzetapisavaodstavka"/>
    <w:rsid w:val="00A47669"/>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A47669"/>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A47669"/>
    <w:pPr>
      <w:suppressAutoHyphens/>
      <w:ind w:left="708"/>
    </w:pPr>
    <w:rPr>
      <w:sz w:val="20"/>
      <w:szCs w:val="20"/>
      <w:lang w:eastAsia="zh-CN"/>
    </w:rPr>
  </w:style>
  <w:style w:type="character" w:customStyle="1" w:styleId="WW8Num1z0">
    <w:name w:val="WW8Num1z0"/>
    <w:rsid w:val="00A47669"/>
    <w:rPr>
      <w:rFonts w:ascii="Symbol" w:hAnsi="Symbol" w:cs="Symbol" w:hint="default"/>
    </w:rPr>
  </w:style>
  <w:style w:type="character" w:customStyle="1" w:styleId="WW8Num1z2">
    <w:name w:val="WW8Num1z2"/>
    <w:rsid w:val="00A47669"/>
    <w:rPr>
      <w:rFonts w:ascii="Courier New" w:hAnsi="Courier New" w:cs="Courier New" w:hint="default"/>
    </w:rPr>
  </w:style>
  <w:style w:type="character" w:customStyle="1" w:styleId="WW8Num1z3">
    <w:name w:val="WW8Num1z3"/>
    <w:rsid w:val="00A47669"/>
    <w:rPr>
      <w:rFonts w:ascii="Wingdings" w:hAnsi="Wingdings" w:cs="Wingdings" w:hint="default"/>
    </w:rPr>
  </w:style>
  <w:style w:type="character" w:customStyle="1" w:styleId="WW8Num2z0">
    <w:name w:val="WW8Num2z0"/>
    <w:rsid w:val="00A47669"/>
    <w:rPr>
      <w:rFonts w:ascii="Symbol" w:hAnsi="Symbol" w:cs="Symbol" w:hint="default"/>
    </w:rPr>
  </w:style>
  <w:style w:type="character" w:customStyle="1" w:styleId="WW8Num2z1">
    <w:name w:val="WW8Num2z1"/>
    <w:rsid w:val="00A47669"/>
    <w:rPr>
      <w:rFonts w:ascii="Courier New" w:hAnsi="Courier New" w:cs="Courier New" w:hint="default"/>
    </w:rPr>
  </w:style>
  <w:style w:type="character" w:customStyle="1" w:styleId="WW8Num2z2">
    <w:name w:val="WW8Num2z2"/>
    <w:rsid w:val="00A47669"/>
    <w:rPr>
      <w:rFonts w:ascii="Wingdings" w:hAnsi="Wingdings" w:cs="Wingdings" w:hint="default"/>
    </w:rPr>
  </w:style>
  <w:style w:type="character" w:customStyle="1" w:styleId="WW8Num3z0">
    <w:name w:val="WW8Num3z0"/>
    <w:rsid w:val="00A47669"/>
    <w:rPr>
      <w:rFonts w:hint="default"/>
    </w:rPr>
  </w:style>
  <w:style w:type="character" w:customStyle="1" w:styleId="WW8Num3z1">
    <w:name w:val="WW8Num3z1"/>
    <w:rsid w:val="00A47669"/>
  </w:style>
  <w:style w:type="character" w:customStyle="1" w:styleId="WW8Num3z2">
    <w:name w:val="WW8Num3z2"/>
    <w:rsid w:val="00A47669"/>
  </w:style>
  <w:style w:type="character" w:customStyle="1" w:styleId="WW8Num3z3">
    <w:name w:val="WW8Num3z3"/>
    <w:rsid w:val="00A47669"/>
  </w:style>
  <w:style w:type="character" w:customStyle="1" w:styleId="WW8Num3z4">
    <w:name w:val="WW8Num3z4"/>
    <w:rsid w:val="00A47669"/>
  </w:style>
  <w:style w:type="character" w:customStyle="1" w:styleId="WW8Num3z5">
    <w:name w:val="WW8Num3z5"/>
    <w:rsid w:val="00A47669"/>
  </w:style>
  <w:style w:type="character" w:customStyle="1" w:styleId="WW8Num3z6">
    <w:name w:val="WW8Num3z6"/>
    <w:rsid w:val="00A47669"/>
  </w:style>
  <w:style w:type="character" w:customStyle="1" w:styleId="WW8Num3z7">
    <w:name w:val="WW8Num3z7"/>
    <w:rsid w:val="00A47669"/>
  </w:style>
  <w:style w:type="character" w:customStyle="1" w:styleId="WW8Num3z8">
    <w:name w:val="WW8Num3z8"/>
    <w:rsid w:val="00A47669"/>
  </w:style>
  <w:style w:type="character" w:customStyle="1" w:styleId="WW8Num4z0">
    <w:name w:val="WW8Num4z0"/>
    <w:rsid w:val="00A47669"/>
    <w:rPr>
      <w:rFonts w:hint="default"/>
    </w:rPr>
  </w:style>
  <w:style w:type="character" w:customStyle="1" w:styleId="WW8Num4z1">
    <w:name w:val="WW8Num4z1"/>
    <w:rsid w:val="00A47669"/>
  </w:style>
  <w:style w:type="character" w:customStyle="1" w:styleId="WW8Num4z2">
    <w:name w:val="WW8Num4z2"/>
    <w:rsid w:val="00A47669"/>
  </w:style>
  <w:style w:type="character" w:customStyle="1" w:styleId="WW8Num4z3">
    <w:name w:val="WW8Num4z3"/>
    <w:rsid w:val="00A47669"/>
  </w:style>
  <w:style w:type="character" w:customStyle="1" w:styleId="WW8Num4z4">
    <w:name w:val="WW8Num4z4"/>
    <w:rsid w:val="00A47669"/>
  </w:style>
  <w:style w:type="character" w:customStyle="1" w:styleId="WW8Num4z5">
    <w:name w:val="WW8Num4z5"/>
    <w:rsid w:val="00A47669"/>
  </w:style>
  <w:style w:type="character" w:customStyle="1" w:styleId="WW8Num4z6">
    <w:name w:val="WW8Num4z6"/>
    <w:rsid w:val="00A47669"/>
  </w:style>
  <w:style w:type="character" w:customStyle="1" w:styleId="WW8Num4z7">
    <w:name w:val="WW8Num4z7"/>
    <w:rsid w:val="00A47669"/>
  </w:style>
  <w:style w:type="character" w:customStyle="1" w:styleId="WW8Num4z8">
    <w:name w:val="WW8Num4z8"/>
    <w:rsid w:val="00A47669"/>
  </w:style>
  <w:style w:type="character" w:customStyle="1" w:styleId="WW8Num5z0">
    <w:name w:val="WW8Num5z0"/>
    <w:rsid w:val="00A47669"/>
    <w:rPr>
      <w:rFonts w:ascii="Times New Roman" w:hAnsi="Times New Roman" w:cs="Times New Roman" w:hint="default"/>
      <w:sz w:val="24"/>
      <w:szCs w:val="24"/>
    </w:rPr>
  </w:style>
  <w:style w:type="character" w:customStyle="1" w:styleId="WW8Num5z1">
    <w:name w:val="WW8Num5z1"/>
    <w:rsid w:val="00A47669"/>
    <w:rPr>
      <w:rFonts w:ascii="Symbol" w:hAnsi="Symbol" w:cs="Symbol" w:hint="default"/>
    </w:rPr>
  </w:style>
  <w:style w:type="character" w:customStyle="1" w:styleId="WW8Num5z2">
    <w:name w:val="WW8Num5z2"/>
    <w:rsid w:val="00A47669"/>
  </w:style>
  <w:style w:type="character" w:customStyle="1" w:styleId="WW8Num5z3">
    <w:name w:val="WW8Num5z3"/>
    <w:rsid w:val="00A47669"/>
  </w:style>
  <w:style w:type="character" w:customStyle="1" w:styleId="WW8Num5z4">
    <w:name w:val="WW8Num5z4"/>
    <w:rsid w:val="00A47669"/>
  </w:style>
  <w:style w:type="character" w:customStyle="1" w:styleId="WW8Num5z5">
    <w:name w:val="WW8Num5z5"/>
    <w:rsid w:val="00A47669"/>
  </w:style>
  <w:style w:type="character" w:customStyle="1" w:styleId="WW8Num5z6">
    <w:name w:val="WW8Num5z6"/>
    <w:rsid w:val="00A47669"/>
  </w:style>
  <w:style w:type="character" w:customStyle="1" w:styleId="WW8Num5z7">
    <w:name w:val="WW8Num5z7"/>
    <w:rsid w:val="00A47669"/>
  </w:style>
  <w:style w:type="character" w:customStyle="1" w:styleId="WW8Num5z8">
    <w:name w:val="WW8Num5z8"/>
    <w:rsid w:val="00A47669"/>
  </w:style>
  <w:style w:type="character" w:customStyle="1" w:styleId="WW8Num6z0">
    <w:name w:val="WW8Num6z0"/>
    <w:rsid w:val="00A47669"/>
    <w:rPr>
      <w:rFonts w:ascii="Symbol" w:hAnsi="Symbol" w:cs="Symbol" w:hint="default"/>
      <w:sz w:val="20"/>
      <w:szCs w:val="20"/>
    </w:rPr>
  </w:style>
  <w:style w:type="character" w:customStyle="1" w:styleId="WW8Num6z1">
    <w:name w:val="WW8Num6z1"/>
    <w:rsid w:val="00A47669"/>
    <w:rPr>
      <w:rFonts w:ascii="Courier New" w:hAnsi="Courier New" w:cs="Courier New" w:hint="default"/>
    </w:rPr>
  </w:style>
  <w:style w:type="character" w:customStyle="1" w:styleId="WW8Num6z2">
    <w:name w:val="WW8Num6z2"/>
    <w:rsid w:val="00A47669"/>
    <w:rPr>
      <w:rFonts w:ascii="Wingdings" w:hAnsi="Wingdings" w:cs="Wingdings" w:hint="default"/>
    </w:rPr>
  </w:style>
  <w:style w:type="character" w:customStyle="1" w:styleId="WW8Num7z0">
    <w:name w:val="WW8Num7z0"/>
    <w:rsid w:val="00A47669"/>
    <w:rPr>
      <w:rFonts w:ascii="Symbol" w:hAnsi="Symbol" w:cs="Symbol" w:hint="default"/>
    </w:rPr>
  </w:style>
  <w:style w:type="character" w:customStyle="1" w:styleId="WW8Num7z1">
    <w:name w:val="WW8Num7z1"/>
    <w:rsid w:val="00A47669"/>
    <w:rPr>
      <w:rFonts w:ascii="Courier New" w:hAnsi="Courier New" w:cs="Courier New" w:hint="default"/>
    </w:rPr>
  </w:style>
  <w:style w:type="character" w:customStyle="1" w:styleId="WW8Num7z2">
    <w:name w:val="WW8Num7z2"/>
    <w:rsid w:val="00A47669"/>
    <w:rPr>
      <w:rFonts w:ascii="Wingdings" w:hAnsi="Wingdings" w:cs="Wingdings" w:hint="default"/>
    </w:rPr>
  </w:style>
  <w:style w:type="character" w:customStyle="1" w:styleId="WW8Num8z0">
    <w:name w:val="WW8Num8z0"/>
    <w:rsid w:val="00A47669"/>
    <w:rPr>
      <w:rFonts w:ascii="Symbol" w:hAnsi="Symbol" w:cs="Symbol" w:hint="default"/>
      <w:sz w:val="22"/>
      <w:szCs w:val="22"/>
    </w:rPr>
  </w:style>
  <w:style w:type="character" w:customStyle="1" w:styleId="WW8Num8z1">
    <w:name w:val="WW8Num8z1"/>
    <w:rsid w:val="00A47669"/>
    <w:rPr>
      <w:rFonts w:ascii="Courier New" w:hAnsi="Courier New" w:cs="Courier New" w:hint="default"/>
    </w:rPr>
  </w:style>
  <w:style w:type="character" w:customStyle="1" w:styleId="WW8Num8z2">
    <w:name w:val="WW8Num8z2"/>
    <w:rsid w:val="00A47669"/>
    <w:rPr>
      <w:rFonts w:ascii="Wingdings" w:hAnsi="Wingdings" w:cs="Wingdings" w:hint="default"/>
    </w:rPr>
  </w:style>
  <w:style w:type="character" w:customStyle="1" w:styleId="WW8Num9z0">
    <w:name w:val="WW8Num9z0"/>
    <w:rsid w:val="00A47669"/>
    <w:rPr>
      <w:rFonts w:ascii="Symbol" w:hAnsi="Symbol" w:cs="Symbol" w:hint="default"/>
    </w:rPr>
  </w:style>
  <w:style w:type="character" w:customStyle="1" w:styleId="WW8Num9z2">
    <w:name w:val="WW8Num9z2"/>
    <w:rsid w:val="00A47669"/>
    <w:rPr>
      <w:rFonts w:ascii="Wingdings" w:hAnsi="Wingdings" w:cs="Wingdings" w:hint="default"/>
    </w:rPr>
  </w:style>
  <w:style w:type="character" w:customStyle="1" w:styleId="WW8Num9z4">
    <w:name w:val="WW8Num9z4"/>
    <w:rsid w:val="00A47669"/>
    <w:rPr>
      <w:rFonts w:ascii="Courier New" w:hAnsi="Courier New" w:cs="Courier New" w:hint="default"/>
    </w:rPr>
  </w:style>
  <w:style w:type="character" w:customStyle="1" w:styleId="WW8Num10z0">
    <w:name w:val="WW8Num10z0"/>
    <w:rsid w:val="00A47669"/>
    <w:rPr>
      <w:rFonts w:ascii="Symbol" w:hAnsi="Symbol" w:cs="Symbol" w:hint="default"/>
    </w:rPr>
  </w:style>
  <w:style w:type="character" w:customStyle="1" w:styleId="WW8Num10z1">
    <w:name w:val="WW8Num10z1"/>
    <w:rsid w:val="00A47669"/>
    <w:rPr>
      <w:rFonts w:ascii="Courier New" w:hAnsi="Courier New" w:cs="Courier New" w:hint="default"/>
    </w:rPr>
  </w:style>
  <w:style w:type="character" w:customStyle="1" w:styleId="WW8Num10z2">
    <w:name w:val="WW8Num10z2"/>
    <w:rsid w:val="00A47669"/>
    <w:rPr>
      <w:rFonts w:ascii="Wingdings" w:hAnsi="Wingdings" w:cs="Wingdings" w:hint="default"/>
    </w:rPr>
  </w:style>
  <w:style w:type="character" w:customStyle="1" w:styleId="WW8Num11z0">
    <w:name w:val="WW8Num11z0"/>
    <w:rsid w:val="00A47669"/>
    <w:rPr>
      <w:rFonts w:ascii="Times New Roman" w:hAnsi="Times New Roman" w:cs="Times New Roman"/>
    </w:rPr>
  </w:style>
  <w:style w:type="character" w:customStyle="1" w:styleId="WW8Num11z1">
    <w:name w:val="WW8Num11z1"/>
    <w:rsid w:val="00A47669"/>
  </w:style>
  <w:style w:type="character" w:customStyle="1" w:styleId="WW8Num11z2">
    <w:name w:val="WW8Num11z2"/>
    <w:rsid w:val="00A47669"/>
  </w:style>
  <w:style w:type="character" w:customStyle="1" w:styleId="WW8Num11z3">
    <w:name w:val="WW8Num11z3"/>
    <w:rsid w:val="00A47669"/>
  </w:style>
  <w:style w:type="character" w:customStyle="1" w:styleId="WW8Num11z4">
    <w:name w:val="WW8Num11z4"/>
    <w:rsid w:val="00A47669"/>
  </w:style>
  <w:style w:type="character" w:customStyle="1" w:styleId="WW8Num11z5">
    <w:name w:val="WW8Num11z5"/>
    <w:rsid w:val="00A47669"/>
  </w:style>
  <w:style w:type="character" w:customStyle="1" w:styleId="WW8Num11z6">
    <w:name w:val="WW8Num11z6"/>
    <w:rsid w:val="00A47669"/>
  </w:style>
  <w:style w:type="character" w:customStyle="1" w:styleId="WW8Num11z7">
    <w:name w:val="WW8Num11z7"/>
    <w:rsid w:val="00A47669"/>
  </w:style>
  <w:style w:type="character" w:customStyle="1" w:styleId="WW8Num11z8">
    <w:name w:val="WW8Num11z8"/>
    <w:rsid w:val="00A47669"/>
  </w:style>
  <w:style w:type="character" w:customStyle="1" w:styleId="WW8Num12z0">
    <w:name w:val="WW8Num12z0"/>
    <w:rsid w:val="00A47669"/>
    <w:rPr>
      <w:rFonts w:ascii="Symbol" w:hAnsi="Symbol" w:cs="Symbol" w:hint="default"/>
    </w:rPr>
  </w:style>
  <w:style w:type="character" w:customStyle="1" w:styleId="WW8Num12z1">
    <w:name w:val="WW8Num12z1"/>
    <w:rsid w:val="00A47669"/>
    <w:rPr>
      <w:rFonts w:ascii="Courier New" w:hAnsi="Courier New" w:cs="Courier New" w:hint="default"/>
    </w:rPr>
  </w:style>
  <w:style w:type="character" w:customStyle="1" w:styleId="WW8Num12z2">
    <w:name w:val="WW8Num12z2"/>
    <w:rsid w:val="00A47669"/>
    <w:rPr>
      <w:rFonts w:ascii="Wingdings" w:hAnsi="Wingdings" w:cs="Wingdings" w:hint="default"/>
    </w:rPr>
  </w:style>
  <w:style w:type="character" w:customStyle="1" w:styleId="WW8Num13z0">
    <w:name w:val="WW8Num13z0"/>
    <w:rsid w:val="00A47669"/>
    <w:rPr>
      <w:rFonts w:ascii="Symbol" w:hAnsi="Symbol" w:cs="Symbol" w:hint="default"/>
      <w:sz w:val="24"/>
      <w:szCs w:val="24"/>
    </w:rPr>
  </w:style>
  <w:style w:type="character" w:customStyle="1" w:styleId="WW8Num13z1">
    <w:name w:val="WW8Num13z1"/>
    <w:rsid w:val="00A47669"/>
  </w:style>
  <w:style w:type="character" w:customStyle="1" w:styleId="WW8Num13z2">
    <w:name w:val="WW8Num13z2"/>
    <w:rsid w:val="00A47669"/>
  </w:style>
  <w:style w:type="character" w:customStyle="1" w:styleId="WW8Num13z3">
    <w:name w:val="WW8Num13z3"/>
    <w:rsid w:val="00A47669"/>
  </w:style>
  <w:style w:type="character" w:customStyle="1" w:styleId="WW8Num13z4">
    <w:name w:val="WW8Num13z4"/>
    <w:rsid w:val="00A47669"/>
  </w:style>
  <w:style w:type="character" w:customStyle="1" w:styleId="WW8Num13z5">
    <w:name w:val="WW8Num13z5"/>
    <w:rsid w:val="00A47669"/>
  </w:style>
  <w:style w:type="character" w:customStyle="1" w:styleId="WW8Num13z6">
    <w:name w:val="WW8Num13z6"/>
    <w:rsid w:val="00A47669"/>
  </w:style>
  <w:style w:type="character" w:customStyle="1" w:styleId="WW8Num13z7">
    <w:name w:val="WW8Num13z7"/>
    <w:rsid w:val="00A47669"/>
  </w:style>
  <w:style w:type="character" w:customStyle="1" w:styleId="WW8Num13z8">
    <w:name w:val="WW8Num13z8"/>
    <w:rsid w:val="00A47669"/>
  </w:style>
  <w:style w:type="character" w:customStyle="1" w:styleId="WW8Num14z0">
    <w:name w:val="WW8Num14z0"/>
    <w:rsid w:val="00A47669"/>
    <w:rPr>
      <w:rFonts w:ascii="Times New Roman" w:eastAsia="Calibri" w:hAnsi="Times New Roman" w:cs="Times New Roman" w:hint="default"/>
    </w:rPr>
  </w:style>
  <w:style w:type="character" w:customStyle="1" w:styleId="WW8Num14z1">
    <w:name w:val="WW8Num14z1"/>
    <w:rsid w:val="00A47669"/>
    <w:rPr>
      <w:rFonts w:ascii="Courier New" w:hAnsi="Courier New" w:cs="Courier New" w:hint="default"/>
    </w:rPr>
  </w:style>
  <w:style w:type="character" w:customStyle="1" w:styleId="WW8Num14z2">
    <w:name w:val="WW8Num14z2"/>
    <w:rsid w:val="00A47669"/>
    <w:rPr>
      <w:rFonts w:ascii="Wingdings" w:hAnsi="Wingdings" w:cs="Wingdings" w:hint="default"/>
    </w:rPr>
  </w:style>
  <w:style w:type="character" w:customStyle="1" w:styleId="WW8Num14z3">
    <w:name w:val="WW8Num14z3"/>
    <w:rsid w:val="00A47669"/>
    <w:rPr>
      <w:rFonts w:ascii="Symbol" w:hAnsi="Symbol" w:cs="Symbol" w:hint="default"/>
    </w:rPr>
  </w:style>
  <w:style w:type="character" w:customStyle="1" w:styleId="WW8Num15z0">
    <w:name w:val="WW8Num15z0"/>
    <w:rsid w:val="00A47669"/>
    <w:rPr>
      <w:rFonts w:ascii="Times New Roman" w:hAnsi="Times New Roman" w:cs="Times New Roman"/>
    </w:rPr>
  </w:style>
  <w:style w:type="character" w:customStyle="1" w:styleId="WW8Num15z1">
    <w:name w:val="WW8Num15z1"/>
    <w:rsid w:val="00A47669"/>
  </w:style>
  <w:style w:type="character" w:customStyle="1" w:styleId="WW8Num15z2">
    <w:name w:val="WW8Num15z2"/>
    <w:rsid w:val="00A47669"/>
  </w:style>
  <w:style w:type="character" w:customStyle="1" w:styleId="WW8Num15z3">
    <w:name w:val="WW8Num15z3"/>
    <w:rsid w:val="00A47669"/>
  </w:style>
  <w:style w:type="character" w:customStyle="1" w:styleId="WW8Num15z4">
    <w:name w:val="WW8Num15z4"/>
    <w:rsid w:val="00A47669"/>
  </w:style>
  <w:style w:type="character" w:customStyle="1" w:styleId="WW8Num15z5">
    <w:name w:val="WW8Num15z5"/>
    <w:rsid w:val="00A47669"/>
  </w:style>
  <w:style w:type="character" w:customStyle="1" w:styleId="WW8Num15z6">
    <w:name w:val="WW8Num15z6"/>
    <w:rsid w:val="00A47669"/>
  </w:style>
  <w:style w:type="character" w:customStyle="1" w:styleId="WW8Num15z7">
    <w:name w:val="WW8Num15z7"/>
    <w:rsid w:val="00A47669"/>
  </w:style>
  <w:style w:type="character" w:customStyle="1" w:styleId="WW8Num15z8">
    <w:name w:val="WW8Num15z8"/>
    <w:rsid w:val="00A47669"/>
  </w:style>
  <w:style w:type="character" w:customStyle="1" w:styleId="WW8Num16z0">
    <w:name w:val="WW8Num16z0"/>
    <w:rsid w:val="00A47669"/>
    <w:rPr>
      <w:rFonts w:ascii="Courier New" w:hAnsi="Courier New" w:cs="Courier New" w:hint="default"/>
    </w:rPr>
  </w:style>
  <w:style w:type="character" w:customStyle="1" w:styleId="WW8Num16z2">
    <w:name w:val="WW8Num16z2"/>
    <w:rsid w:val="00A47669"/>
    <w:rPr>
      <w:rFonts w:ascii="Wingdings" w:hAnsi="Wingdings" w:cs="Wingdings" w:hint="default"/>
    </w:rPr>
  </w:style>
  <w:style w:type="character" w:customStyle="1" w:styleId="WW8Num16z3">
    <w:name w:val="WW8Num16z3"/>
    <w:rsid w:val="00A47669"/>
    <w:rPr>
      <w:rFonts w:ascii="Symbol" w:hAnsi="Symbol" w:cs="Symbol" w:hint="default"/>
    </w:rPr>
  </w:style>
  <w:style w:type="character" w:customStyle="1" w:styleId="WW8Num17z0">
    <w:name w:val="WW8Num17z0"/>
    <w:rsid w:val="00A47669"/>
    <w:rPr>
      <w:rFonts w:hint="default"/>
    </w:rPr>
  </w:style>
  <w:style w:type="character" w:customStyle="1" w:styleId="WW8Num17z1">
    <w:name w:val="WW8Num17z1"/>
    <w:rsid w:val="00A47669"/>
  </w:style>
  <w:style w:type="character" w:customStyle="1" w:styleId="WW8Num17z2">
    <w:name w:val="WW8Num17z2"/>
    <w:rsid w:val="00A47669"/>
  </w:style>
  <w:style w:type="character" w:customStyle="1" w:styleId="WW8Num17z3">
    <w:name w:val="WW8Num17z3"/>
    <w:rsid w:val="00A47669"/>
  </w:style>
  <w:style w:type="character" w:customStyle="1" w:styleId="WW8Num17z4">
    <w:name w:val="WW8Num17z4"/>
    <w:rsid w:val="00A47669"/>
  </w:style>
  <w:style w:type="character" w:customStyle="1" w:styleId="WW8Num17z5">
    <w:name w:val="WW8Num17z5"/>
    <w:rsid w:val="00A47669"/>
  </w:style>
  <w:style w:type="character" w:customStyle="1" w:styleId="WW8Num17z6">
    <w:name w:val="WW8Num17z6"/>
    <w:rsid w:val="00A47669"/>
  </w:style>
  <w:style w:type="character" w:customStyle="1" w:styleId="WW8Num17z7">
    <w:name w:val="WW8Num17z7"/>
    <w:rsid w:val="00A47669"/>
  </w:style>
  <w:style w:type="character" w:customStyle="1" w:styleId="WW8Num17z8">
    <w:name w:val="WW8Num17z8"/>
    <w:rsid w:val="00A47669"/>
  </w:style>
  <w:style w:type="character" w:customStyle="1" w:styleId="WW8Num18z0">
    <w:name w:val="WW8Num18z0"/>
    <w:rsid w:val="00A47669"/>
    <w:rPr>
      <w:rFonts w:ascii="Symbol" w:hAnsi="Symbol" w:cs="Symbol" w:hint="default"/>
    </w:rPr>
  </w:style>
  <w:style w:type="character" w:customStyle="1" w:styleId="WW8Num18z1">
    <w:name w:val="WW8Num18z1"/>
    <w:rsid w:val="00A47669"/>
    <w:rPr>
      <w:rFonts w:ascii="Courier New" w:hAnsi="Courier New" w:cs="Courier New" w:hint="default"/>
    </w:rPr>
  </w:style>
  <w:style w:type="character" w:customStyle="1" w:styleId="WW8Num18z2">
    <w:name w:val="WW8Num18z2"/>
    <w:rsid w:val="00A47669"/>
    <w:rPr>
      <w:rFonts w:ascii="Wingdings" w:hAnsi="Wingdings" w:cs="Wingdings" w:hint="default"/>
    </w:rPr>
  </w:style>
  <w:style w:type="character" w:customStyle="1" w:styleId="WW8Num19z0">
    <w:name w:val="WW8Num19z0"/>
    <w:rsid w:val="00A47669"/>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A47669"/>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A47669"/>
    <w:rPr>
      <w:rFonts w:ascii="Wingdings" w:hAnsi="Wingdings" w:cs="Wingdings" w:hint="default"/>
    </w:rPr>
  </w:style>
  <w:style w:type="character" w:customStyle="1" w:styleId="WW8Num19z3">
    <w:name w:val="WW8Num19z3"/>
    <w:rsid w:val="00A47669"/>
    <w:rPr>
      <w:rFonts w:ascii="Symbol" w:hAnsi="Symbol" w:cs="Symbol" w:hint="default"/>
    </w:rPr>
  </w:style>
  <w:style w:type="character" w:customStyle="1" w:styleId="WW8Num19z4">
    <w:name w:val="WW8Num19z4"/>
    <w:rsid w:val="00A47669"/>
    <w:rPr>
      <w:rFonts w:ascii="Courier New" w:hAnsi="Courier New" w:cs="Courier New" w:hint="default"/>
    </w:rPr>
  </w:style>
  <w:style w:type="character" w:customStyle="1" w:styleId="WW8Num20z0">
    <w:name w:val="WW8Num20z0"/>
    <w:rsid w:val="00A47669"/>
    <w:rPr>
      <w:rFonts w:cs="Times New Roman"/>
    </w:rPr>
  </w:style>
  <w:style w:type="character" w:customStyle="1" w:styleId="WW8Num21z0">
    <w:name w:val="WW8Num21z0"/>
    <w:rsid w:val="00A47669"/>
    <w:rPr>
      <w:rFonts w:ascii="Symbol" w:hAnsi="Symbol" w:cs="Symbol" w:hint="default"/>
      <w:color w:val="000000"/>
    </w:rPr>
  </w:style>
  <w:style w:type="character" w:customStyle="1" w:styleId="WW8Num21z1">
    <w:name w:val="WW8Num21z1"/>
    <w:rsid w:val="00A47669"/>
    <w:rPr>
      <w:rFonts w:ascii="Courier New" w:hAnsi="Courier New" w:cs="Courier New" w:hint="default"/>
    </w:rPr>
  </w:style>
  <w:style w:type="character" w:customStyle="1" w:styleId="WW8Num21z2">
    <w:name w:val="WW8Num21z2"/>
    <w:rsid w:val="00A47669"/>
    <w:rPr>
      <w:rFonts w:ascii="Wingdings" w:hAnsi="Wingdings" w:cs="Wingdings" w:hint="default"/>
    </w:rPr>
  </w:style>
  <w:style w:type="character" w:customStyle="1" w:styleId="WW8Num22z0">
    <w:name w:val="WW8Num22z0"/>
    <w:rsid w:val="00A47669"/>
    <w:rPr>
      <w:rFonts w:ascii="Symbol" w:hAnsi="Symbol" w:cs="Symbol" w:hint="default"/>
    </w:rPr>
  </w:style>
  <w:style w:type="character" w:customStyle="1" w:styleId="WW8Num22z1">
    <w:name w:val="WW8Num22z1"/>
    <w:rsid w:val="00A47669"/>
    <w:rPr>
      <w:rFonts w:ascii="Courier New" w:hAnsi="Courier New" w:cs="Courier New" w:hint="default"/>
    </w:rPr>
  </w:style>
  <w:style w:type="character" w:customStyle="1" w:styleId="WW8Num22z2">
    <w:name w:val="WW8Num22z2"/>
    <w:rsid w:val="00A47669"/>
    <w:rPr>
      <w:rFonts w:ascii="Wingdings" w:hAnsi="Wingdings" w:cs="Wingdings" w:hint="default"/>
    </w:rPr>
  </w:style>
  <w:style w:type="character" w:customStyle="1" w:styleId="WW8Num23z0">
    <w:name w:val="WW8Num23z0"/>
    <w:rsid w:val="00A47669"/>
    <w:rPr>
      <w:rFonts w:hint="default"/>
    </w:rPr>
  </w:style>
  <w:style w:type="character" w:customStyle="1" w:styleId="WW8Num23z1">
    <w:name w:val="WW8Num23z1"/>
    <w:rsid w:val="00A47669"/>
  </w:style>
  <w:style w:type="character" w:customStyle="1" w:styleId="WW8Num23z2">
    <w:name w:val="WW8Num23z2"/>
    <w:rsid w:val="00A47669"/>
  </w:style>
  <w:style w:type="character" w:customStyle="1" w:styleId="WW8Num23z3">
    <w:name w:val="WW8Num23z3"/>
    <w:rsid w:val="00A47669"/>
  </w:style>
  <w:style w:type="character" w:customStyle="1" w:styleId="WW8Num23z4">
    <w:name w:val="WW8Num23z4"/>
    <w:rsid w:val="00A47669"/>
  </w:style>
  <w:style w:type="character" w:customStyle="1" w:styleId="WW8Num23z5">
    <w:name w:val="WW8Num23z5"/>
    <w:rsid w:val="00A47669"/>
  </w:style>
  <w:style w:type="character" w:customStyle="1" w:styleId="WW8Num23z6">
    <w:name w:val="WW8Num23z6"/>
    <w:rsid w:val="00A47669"/>
  </w:style>
  <w:style w:type="character" w:customStyle="1" w:styleId="WW8Num23z7">
    <w:name w:val="WW8Num23z7"/>
    <w:rsid w:val="00A47669"/>
  </w:style>
  <w:style w:type="character" w:customStyle="1" w:styleId="WW8Num23z8">
    <w:name w:val="WW8Num23z8"/>
    <w:rsid w:val="00A47669"/>
  </w:style>
  <w:style w:type="character" w:customStyle="1" w:styleId="WW8Num24z0">
    <w:name w:val="WW8Num24z0"/>
    <w:rsid w:val="00A47669"/>
    <w:rPr>
      <w:rFonts w:ascii="Calibri" w:eastAsia="Calibri" w:hAnsi="Calibri" w:cs="Times New Roman" w:hint="default"/>
    </w:rPr>
  </w:style>
  <w:style w:type="character" w:customStyle="1" w:styleId="WW8Num24z1">
    <w:name w:val="WW8Num24z1"/>
    <w:rsid w:val="00A47669"/>
    <w:rPr>
      <w:rFonts w:ascii="Courier New" w:hAnsi="Courier New" w:cs="Courier New" w:hint="default"/>
    </w:rPr>
  </w:style>
  <w:style w:type="character" w:customStyle="1" w:styleId="WW8Num24z2">
    <w:name w:val="WW8Num24z2"/>
    <w:rsid w:val="00A47669"/>
    <w:rPr>
      <w:rFonts w:ascii="Wingdings" w:hAnsi="Wingdings" w:cs="Wingdings" w:hint="default"/>
    </w:rPr>
  </w:style>
  <w:style w:type="character" w:customStyle="1" w:styleId="WW8Num24z3">
    <w:name w:val="WW8Num24z3"/>
    <w:rsid w:val="00A47669"/>
    <w:rPr>
      <w:rFonts w:ascii="Symbol" w:hAnsi="Symbol" w:cs="Symbol" w:hint="default"/>
    </w:rPr>
  </w:style>
  <w:style w:type="character" w:customStyle="1" w:styleId="WW8Num25z0">
    <w:name w:val="WW8Num25z0"/>
    <w:rsid w:val="00A47669"/>
    <w:rPr>
      <w:rFonts w:ascii="Times New Roman" w:hAnsi="Times New Roman" w:cs="Times New Roman"/>
      <w:b/>
      <w:i w:val="0"/>
    </w:rPr>
  </w:style>
  <w:style w:type="character" w:customStyle="1" w:styleId="WW8Num25z1">
    <w:name w:val="WW8Num25z1"/>
    <w:rsid w:val="00A47669"/>
  </w:style>
  <w:style w:type="character" w:customStyle="1" w:styleId="WW8Num25z2">
    <w:name w:val="WW8Num25z2"/>
    <w:rsid w:val="00A47669"/>
  </w:style>
  <w:style w:type="character" w:customStyle="1" w:styleId="WW8Num25z3">
    <w:name w:val="WW8Num25z3"/>
    <w:rsid w:val="00A47669"/>
  </w:style>
  <w:style w:type="character" w:customStyle="1" w:styleId="WW8Num25z4">
    <w:name w:val="WW8Num25z4"/>
    <w:rsid w:val="00A47669"/>
  </w:style>
  <w:style w:type="character" w:customStyle="1" w:styleId="WW8Num25z5">
    <w:name w:val="WW8Num25z5"/>
    <w:rsid w:val="00A47669"/>
  </w:style>
  <w:style w:type="character" w:customStyle="1" w:styleId="WW8Num25z6">
    <w:name w:val="WW8Num25z6"/>
    <w:rsid w:val="00A47669"/>
  </w:style>
  <w:style w:type="character" w:customStyle="1" w:styleId="WW8Num25z7">
    <w:name w:val="WW8Num25z7"/>
    <w:rsid w:val="00A47669"/>
  </w:style>
  <w:style w:type="character" w:customStyle="1" w:styleId="WW8Num25z8">
    <w:name w:val="WW8Num25z8"/>
    <w:rsid w:val="00A47669"/>
  </w:style>
  <w:style w:type="character" w:customStyle="1" w:styleId="WW8Num26z0">
    <w:name w:val="WW8Num26z0"/>
    <w:rsid w:val="00A47669"/>
    <w:rPr>
      <w:rFonts w:ascii="Symbol" w:hAnsi="Symbol" w:cs="Symbol" w:hint="default"/>
    </w:rPr>
  </w:style>
  <w:style w:type="character" w:customStyle="1" w:styleId="WW8Num26z1">
    <w:name w:val="WW8Num26z1"/>
    <w:rsid w:val="00A47669"/>
    <w:rPr>
      <w:rFonts w:ascii="Lucida Sans Typewriter" w:hAnsi="Lucida Sans Typewriter" w:cs="Lucida Sans Typewriter" w:hint="default"/>
    </w:rPr>
  </w:style>
  <w:style w:type="character" w:customStyle="1" w:styleId="WW8Num26z2">
    <w:name w:val="WW8Num26z2"/>
    <w:rsid w:val="00A47669"/>
    <w:rPr>
      <w:rFonts w:ascii="Wingdings" w:hAnsi="Wingdings" w:cs="Wingdings" w:hint="default"/>
    </w:rPr>
  </w:style>
  <w:style w:type="character" w:customStyle="1" w:styleId="WW8Num27z0">
    <w:name w:val="WW8Num27z0"/>
    <w:rsid w:val="00A47669"/>
    <w:rPr>
      <w:rFonts w:ascii="Times New Roman" w:hAnsi="Times New Roman" w:cs="Times New Roman" w:hint="default"/>
      <w:b/>
      <w:i w:val="0"/>
    </w:rPr>
  </w:style>
  <w:style w:type="character" w:customStyle="1" w:styleId="WW8Num27z1">
    <w:name w:val="WW8Num27z1"/>
    <w:rsid w:val="00A47669"/>
  </w:style>
  <w:style w:type="character" w:customStyle="1" w:styleId="WW8Num27z2">
    <w:name w:val="WW8Num27z2"/>
    <w:rsid w:val="00A47669"/>
  </w:style>
  <w:style w:type="character" w:customStyle="1" w:styleId="WW8Num27z3">
    <w:name w:val="WW8Num27z3"/>
    <w:rsid w:val="00A47669"/>
  </w:style>
  <w:style w:type="character" w:customStyle="1" w:styleId="WW8Num27z4">
    <w:name w:val="WW8Num27z4"/>
    <w:rsid w:val="00A47669"/>
  </w:style>
  <w:style w:type="character" w:customStyle="1" w:styleId="WW8Num27z5">
    <w:name w:val="WW8Num27z5"/>
    <w:rsid w:val="00A47669"/>
  </w:style>
  <w:style w:type="character" w:customStyle="1" w:styleId="WW8Num27z6">
    <w:name w:val="WW8Num27z6"/>
    <w:rsid w:val="00A47669"/>
  </w:style>
  <w:style w:type="character" w:customStyle="1" w:styleId="WW8Num27z7">
    <w:name w:val="WW8Num27z7"/>
    <w:rsid w:val="00A47669"/>
  </w:style>
  <w:style w:type="character" w:customStyle="1" w:styleId="WW8Num27z8">
    <w:name w:val="WW8Num27z8"/>
    <w:rsid w:val="00A47669"/>
  </w:style>
  <w:style w:type="character" w:customStyle="1" w:styleId="Privzetapisavaodstavka2">
    <w:name w:val="Privzeta pisava odstavka2"/>
    <w:rsid w:val="00A47669"/>
  </w:style>
  <w:style w:type="character" w:customStyle="1" w:styleId="Telobesedila2Znak">
    <w:name w:val="Telo besedila 2 Znak"/>
    <w:rsid w:val="00A47669"/>
    <w:rPr>
      <w:rFonts w:ascii="Times New Roman" w:eastAsia="Times New Roman" w:hAnsi="Times New Roman" w:cs="Times New Roman"/>
      <w:sz w:val="24"/>
      <w:szCs w:val="24"/>
    </w:rPr>
  </w:style>
  <w:style w:type="character" w:customStyle="1" w:styleId="NaslovZnak">
    <w:name w:val="Naslov Znak"/>
    <w:rsid w:val="00A47669"/>
    <w:rPr>
      <w:rFonts w:ascii="Times New Roman" w:eastAsia="Times New Roman" w:hAnsi="Times New Roman" w:cs="Times New Roman"/>
      <w:b/>
      <w:bCs/>
      <w:sz w:val="28"/>
      <w:szCs w:val="24"/>
      <w:lang w:val="x-none"/>
    </w:rPr>
  </w:style>
  <w:style w:type="character" w:customStyle="1" w:styleId="Slog2">
    <w:name w:val="Slog2"/>
    <w:rsid w:val="00A47669"/>
    <w:rPr>
      <w:rFonts w:ascii="Arial" w:hAnsi="Arial" w:cs="Arial"/>
      <w:b/>
      <w:i/>
      <w:color w:val="000000"/>
      <w:spacing w:val="-2"/>
      <w:sz w:val="20"/>
      <w:szCs w:val="20"/>
      <w:u w:val="single"/>
    </w:rPr>
  </w:style>
  <w:style w:type="character" w:styleId="tevilkastrani">
    <w:name w:val="page number"/>
    <w:basedOn w:val="Privzetapisavaodstavka2"/>
    <w:rsid w:val="00A47669"/>
  </w:style>
  <w:style w:type="character" w:styleId="SledenaHiperpovezava">
    <w:name w:val="FollowedHyperlink"/>
    <w:rsid w:val="00A47669"/>
    <w:rPr>
      <w:color w:val="800080"/>
      <w:u w:val="single"/>
    </w:rPr>
  </w:style>
  <w:style w:type="character" w:customStyle="1" w:styleId="RStekstZnak">
    <w:name w:val="RS tekst Znak"/>
    <w:rsid w:val="00A47669"/>
    <w:rPr>
      <w:rFonts w:ascii="Garamond" w:eastAsia="Times New Roman" w:hAnsi="Garamond" w:cs="Garamond"/>
      <w:bCs/>
      <w:sz w:val="22"/>
    </w:rPr>
  </w:style>
  <w:style w:type="character" w:customStyle="1" w:styleId="PodnaslovZnak">
    <w:name w:val="Podnaslov Znak"/>
    <w:rsid w:val="00A47669"/>
    <w:rPr>
      <w:rFonts w:ascii="Arial" w:eastAsia="Times New Roman" w:hAnsi="Arial" w:cs="Arial"/>
      <w:sz w:val="28"/>
    </w:rPr>
  </w:style>
  <w:style w:type="character" w:customStyle="1" w:styleId="highlight1">
    <w:name w:val="highlight1"/>
    <w:rsid w:val="00A47669"/>
    <w:rPr>
      <w:color w:val="FF0000"/>
      <w:shd w:val="clear" w:color="auto" w:fill="FFFFFF"/>
    </w:rPr>
  </w:style>
  <w:style w:type="character" w:customStyle="1" w:styleId="Telobesedila-zamikZnak">
    <w:name w:val="Telo besedila - zamik Znak"/>
    <w:rsid w:val="00A47669"/>
    <w:rPr>
      <w:rFonts w:ascii="SL Dutch" w:eastAsia="Times New Roman" w:hAnsi="SL Dutch" w:cs="SL Dutch"/>
      <w:b/>
      <w:color w:val="000000"/>
      <w:sz w:val="24"/>
    </w:rPr>
  </w:style>
  <w:style w:type="character" w:customStyle="1" w:styleId="Telobesedila-zamik2Znak">
    <w:name w:val="Telo besedila - zamik 2 Znak"/>
    <w:rsid w:val="00A47669"/>
    <w:rPr>
      <w:rFonts w:ascii="SL Dutch" w:eastAsia="Times New Roman" w:hAnsi="SL Dutch" w:cs="SL Dutch"/>
      <w:b/>
      <w:color w:val="000000"/>
      <w:sz w:val="24"/>
    </w:rPr>
  </w:style>
  <w:style w:type="character" w:styleId="Poudarek">
    <w:name w:val="Emphasis"/>
    <w:uiPriority w:val="20"/>
    <w:qFormat/>
    <w:rsid w:val="00A47669"/>
    <w:rPr>
      <w:i/>
      <w:iCs/>
    </w:rPr>
  </w:style>
  <w:style w:type="character" w:customStyle="1" w:styleId="BodyText3Znak">
    <w:name w:val="Body Text 3 Znak"/>
    <w:rsid w:val="00A47669"/>
    <w:rPr>
      <w:sz w:val="24"/>
    </w:rPr>
  </w:style>
  <w:style w:type="character" w:customStyle="1" w:styleId="Telobesedila3Znak">
    <w:name w:val="Telo besedila 3 Znak"/>
    <w:rsid w:val="00A47669"/>
    <w:rPr>
      <w:rFonts w:ascii="Times New Roman" w:eastAsia="Times New Roman" w:hAnsi="Times New Roman" w:cs="Times New Roman"/>
      <w:sz w:val="16"/>
      <w:szCs w:val="16"/>
    </w:rPr>
  </w:style>
  <w:style w:type="character" w:customStyle="1" w:styleId="goohl3">
    <w:name w:val="goohl3"/>
    <w:basedOn w:val="Privzetapisavaodstavka2"/>
    <w:rsid w:val="00A47669"/>
  </w:style>
  <w:style w:type="character" w:customStyle="1" w:styleId="goohl1">
    <w:name w:val="goohl1"/>
    <w:basedOn w:val="Privzetapisavaodstavka2"/>
    <w:rsid w:val="00A47669"/>
  </w:style>
  <w:style w:type="character" w:customStyle="1" w:styleId="goohl0">
    <w:name w:val="goohl0"/>
    <w:basedOn w:val="Privzetapisavaodstavka2"/>
    <w:rsid w:val="00A47669"/>
  </w:style>
  <w:style w:type="character" w:customStyle="1" w:styleId="Privzetapisavaodstavka1">
    <w:name w:val="Privzeta pisava odstavka1"/>
    <w:rsid w:val="00A47669"/>
  </w:style>
  <w:style w:type="character" w:customStyle="1" w:styleId="GolobesediloZnak">
    <w:name w:val="Golo besedilo Znak"/>
    <w:rsid w:val="00A47669"/>
    <w:rPr>
      <w:rFonts w:ascii="Times New Roman" w:eastAsia="Times New Roman" w:hAnsi="Times New Roman" w:cs="Times New Roman"/>
      <w:sz w:val="24"/>
      <w:lang w:val="x-none"/>
    </w:rPr>
  </w:style>
  <w:style w:type="character" w:customStyle="1" w:styleId="st">
    <w:name w:val="st"/>
    <w:rsid w:val="00A47669"/>
  </w:style>
  <w:style w:type="character" w:customStyle="1" w:styleId="Barvniseznampoudarek1Znak">
    <w:name w:val="Barvni seznam – poudarek 1 Znak"/>
    <w:rsid w:val="00A47669"/>
    <w:rPr>
      <w:rFonts w:ascii="Times New Roman" w:eastAsia="Times New Roman" w:hAnsi="Times New Roman" w:cs="Times New Roman"/>
    </w:rPr>
  </w:style>
  <w:style w:type="character" w:customStyle="1" w:styleId="RSnatevanjeZnak">
    <w:name w:val="RS naštevanje Znak"/>
    <w:rsid w:val="00A47669"/>
    <w:rPr>
      <w:rFonts w:ascii="Garamond" w:eastAsia="Times New Roman" w:hAnsi="Garamond" w:cs="Garamond"/>
      <w:bCs/>
      <w:sz w:val="22"/>
      <w:lang w:val="sl-SI"/>
    </w:rPr>
  </w:style>
  <w:style w:type="character" w:customStyle="1" w:styleId="IndexLink">
    <w:name w:val="Index Link"/>
    <w:rsid w:val="00A47669"/>
  </w:style>
  <w:style w:type="character" w:styleId="Konnaopomba-sklic">
    <w:name w:val="endnote reference"/>
    <w:rsid w:val="00A47669"/>
    <w:rPr>
      <w:vertAlign w:val="superscript"/>
    </w:rPr>
  </w:style>
  <w:style w:type="character" w:customStyle="1" w:styleId="EndnoteCharacters">
    <w:name w:val="Endnote Characters"/>
    <w:rsid w:val="00A47669"/>
  </w:style>
  <w:style w:type="paragraph" w:customStyle="1" w:styleId="Heading">
    <w:name w:val="Heading"/>
    <w:basedOn w:val="Navaden"/>
    <w:next w:val="Telobesedila"/>
    <w:rsid w:val="00A47669"/>
    <w:pPr>
      <w:suppressAutoHyphens/>
      <w:jc w:val="center"/>
    </w:pPr>
    <w:rPr>
      <w:b/>
      <w:bCs/>
      <w:sz w:val="28"/>
      <w:lang w:val="x-none" w:eastAsia="zh-CN"/>
    </w:rPr>
  </w:style>
  <w:style w:type="paragraph" w:styleId="Seznam">
    <w:name w:val="List"/>
    <w:basedOn w:val="Telobesedila"/>
    <w:rsid w:val="00A47669"/>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A47669"/>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A47669"/>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A47669"/>
    <w:pPr>
      <w:suppressAutoHyphens/>
      <w:spacing w:after="120" w:line="480" w:lineRule="auto"/>
    </w:pPr>
    <w:rPr>
      <w:lang w:eastAsia="zh-CN"/>
    </w:rPr>
  </w:style>
  <w:style w:type="paragraph" w:customStyle="1" w:styleId="BESEDILO">
    <w:name w:val="BESEDILO"/>
    <w:rsid w:val="00A47669"/>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A47669"/>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A47669"/>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A47669"/>
    <w:rPr>
      <w:rFonts w:ascii="Arial" w:eastAsia="Times New Roman" w:hAnsi="Arial" w:cs="Arial"/>
      <w:sz w:val="28"/>
      <w:szCs w:val="20"/>
      <w:lang w:eastAsia="zh-CN"/>
    </w:rPr>
  </w:style>
  <w:style w:type="paragraph" w:styleId="Telobesedila-zamik">
    <w:name w:val="Body Text Indent"/>
    <w:basedOn w:val="Navaden"/>
    <w:link w:val="Telobesedila-zamikZnak1"/>
    <w:rsid w:val="00A47669"/>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A47669"/>
    <w:rPr>
      <w:rFonts w:ascii="SL Dutch" w:eastAsia="Times New Roman" w:hAnsi="SL Dutch" w:cs="SL Dutch"/>
      <w:b/>
      <w:color w:val="000000"/>
      <w:sz w:val="24"/>
      <w:szCs w:val="20"/>
      <w:lang w:eastAsia="zh-CN"/>
    </w:rPr>
  </w:style>
  <w:style w:type="paragraph" w:customStyle="1" w:styleId="BodyText21">
    <w:name w:val="Body Text 21"/>
    <w:basedOn w:val="Navaden"/>
    <w:rsid w:val="00A47669"/>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A47669"/>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A476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A47669"/>
    <w:pPr>
      <w:suppressAutoHyphens/>
      <w:spacing w:after="120"/>
    </w:pPr>
    <w:rPr>
      <w:sz w:val="16"/>
      <w:szCs w:val="16"/>
      <w:lang w:eastAsia="zh-CN"/>
    </w:rPr>
  </w:style>
  <w:style w:type="paragraph" w:customStyle="1" w:styleId="Pa3">
    <w:name w:val="Pa3"/>
    <w:basedOn w:val="Navaden"/>
    <w:next w:val="Navaden"/>
    <w:rsid w:val="00A47669"/>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A47669"/>
    <w:pPr>
      <w:suppressAutoHyphens/>
      <w:jc w:val="both"/>
    </w:pPr>
    <w:rPr>
      <w:rFonts w:ascii="Verdana" w:hAnsi="Verdana" w:cs="Verdana"/>
      <w:sz w:val="22"/>
      <w:lang w:eastAsia="zh-CN"/>
    </w:rPr>
  </w:style>
  <w:style w:type="paragraph" w:customStyle="1" w:styleId="Golobesedilo1">
    <w:name w:val="Golo besedilo1"/>
    <w:basedOn w:val="Navaden"/>
    <w:rsid w:val="00A47669"/>
    <w:pPr>
      <w:suppressAutoHyphens/>
      <w:jc w:val="both"/>
    </w:pPr>
    <w:rPr>
      <w:szCs w:val="20"/>
      <w:lang w:val="x-none" w:eastAsia="zh-CN"/>
    </w:rPr>
  </w:style>
  <w:style w:type="paragraph" w:customStyle="1" w:styleId="Slog">
    <w:name w:val="Slog"/>
    <w:rsid w:val="00A47669"/>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A47669"/>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A47669"/>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A47669"/>
    <w:pPr>
      <w:suppressAutoHyphens/>
      <w:jc w:val="both"/>
    </w:pPr>
    <w:rPr>
      <w:lang w:eastAsia="zh-CN"/>
    </w:rPr>
  </w:style>
  <w:style w:type="paragraph" w:customStyle="1" w:styleId="western">
    <w:name w:val="western"/>
    <w:basedOn w:val="Navaden"/>
    <w:rsid w:val="00A47669"/>
    <w:pPr>
      <w:suppressAutoHyphens/>
      <w:spacing w:before="280"/>
      <w:ind w:right="57"/>
      <w:jc w:val="both"/>
    </w:pPr>
    <w:rPr>
      <w:rFonts w:ascii="Arial" w:hAnsi="Arial" w:cs="Arial"/>
      <w:lang w:eastAsia="zh-CN"/>
    </w:rPr>
  </w:style>
  <w:style w:type="paragraph" w:customStyle="1" w:styleId="odstavek">
    <w:name w:val="odstavek"/>
    <w:basedOn w:val="Navaden"/>
    <w:rsid w:val="00A47669"/>
    <w:pPr>
      <w:suppressAutoHyphens/>
      <w:spacing w:before="280" w:after="280"/>
    </w:pPr>
    <w:rPr>
      <w:lang w:eastAsia="zh-CN"/>
    </w:rPr>
  </w:style>
  <w:style w:type="paragraph" w:customStyle="1" w:styleId="alineazaodstavkom">
    <w:name w:val="alineazaodstavkom"/>
    <w:basedOn w:val="Navaden"/>
    <w:rsid w:val="00A47669"/>
    <w:pPr>
      <w:suppressAutoHyphens/>
      <w:spacing w:before="280" w:after="280"/>
    </w:pPr>
    <w:rPr>
      <w:lang w:eastAsia="zh-CN"/>
    </w:rPr>
  </w:style>
  <w:style w:type="paragraph" w:customStyle="1" w:styleId="rkovnatokazaodstavkom">
    <w:name w:val="rkovnatokazaodstavkom"/>
    <w:basedOn w:val="Navaden"/>
    <w:rsid w:val="00A47669"/>
    <w:pPr>
      <w:suppressAutoHyphens/>
      <w:spacing w:before="280" w:after="280"/>
    </w:pPr>
    <w:rPr>
      <w:lang w:eastAsia="zh-CN"/>
    </w:rPr>
  </w:style>
  <w:style w:type="paragraph" w:customStyle="1" w:styleId="RSnatevanje">
    <w:name w:val="RS naštevanje"/>
    <w:basedOn w:val="RStekst"/>
    <w:rsid w:val="00A47669"/>
    <w:pPr>
      <w:numPr>
        <w:numId w:val="5"/>
      </w:numPr>
    </w:pPr>
  </w:style>
  <w:style w:type="paragraph" w:customStyle="1" w:styleId="TableContents">
    <w:name w:val="Table Contents"/>
    <w:basedOn w:val="Navaden"/>
    <w:rsid w:val="00A47669"/>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A47669"/>
    <w:pPr>
      <w:jc w:val="center"/>
    </w:pPr>
    <w:rPr>
      <w:b/>
      <w:bCs/>
    </w:rPr>
  </w:style>
  <w:style w:type="paragraph" w:customStyle="1" w:styleId="FrameContents">
    <w:name w:val="Frame Contents"/>
    <w:basedOn w:val="Navaden"/>
    <w:rsid w:val="00A47669"/>
    <w:pPr>
      <w:suppressAutoHyphens/>
    </w:pPr>
    <w:rPr>
      <w:rFonts w:ascii="Calibri" w:eastAsia="Calibri" w:hAnsi="Calibri"/>
      <w:sz w:val="22"/>
      <w:szCs w:val="22"/>
      <w:lang w:eastAsia="zh-CN"/>
    </w:rPr>
  </w:style>
  <w:style w:type="paragraph" w:customStyle="1" w:styleId="len">
    <w:name w:val="len"/>
    <w:basedOn w:val="Navaden"/>
    <w:rsid w:val="00A47669"/>
    <w:pPr>
      <w:spacing w:before="100" w:beforeAutospacing="1" w:after="100" w:afterAutospacing="1"/>
    </w:pPr>
  </w:style>
  <w:style w:type="paragraph" w:customStyle="1" w:styleId="lennaslov">
    <w:name w:val="lennaslov"/>
    <w:basedOn w:val="Navaden"/>
    <w:rsid w:val="00A47669"/>
    <w:pPr>
      <w:spacing w:before="100" w:beforeAutospacing="1" w:after="100" w:afterAutospacing="1"/>
    </w:pPr>
  </w:style>
  <w:style w:type="paragraph" w:styleId="Telobesedila2">
    <w:name w:val="Body Text 2"/>
    <w:basedOn w:val="Navaden"/>
    <w:link w:val="Telobesedila2Znak1"/>
    <w:uiPriority w:val="99"/>
    <w:semiHidden/>
    <w:unhideWhenUsed/>
    <w:rsid w:val="00A47669"/>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A47669"/>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A47669"/>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A47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A47669"/>
    <w:rPr>
      <w:rFonts w:ascii="Courier New" w:eastAsia="Times New Roman" w:hAnsi="Courier New" w:cs="Courier New"/>
      <w:sz w:val="20"/>
      <w:szCs w:val="20"/>
      <w:lang w:eastAsia="sl-SI"/>
    </w:rPr>
  </w:style>
  <w:style w:type="character" w:customStyle="1" w:styleId="highlight">
    <w:name w:val="highlight"/>
    <w:rsid w:val="00A47669"/>
  </w:style>
  <w:style w:type="character" w:customStyle="1" w:styleId="Nerazreenaomemba1">
    <w:name w:val="Nerazrešena omemba1"/>
    <w:basedOn w:val="Privzetapisavaodstavka"/>
    <w:uiPriority w:val="99"/>
    <w:semiHidden/>
    <w:unhideWhenUsed/>
    <w:rsid w:val="00A47669"/>
    <w:rPr>
      <w:color w:val="605E5C"/>
      <w:shd w:val="clear" w:color="auto" w:fill="E1DFDD"/>
    </w:rPr>
  </w:style>
  <w:style w:type="character" w:styleId="Besedilooznabemesta">
    <w:name w:val="Placeholder Text"/>
    <w:basedOn w:val="Privzetapisavaodstavka"/>
    <w:uiPriority w:val="99"/>
    <w:semiHidden/>
    <w:rsid w:val="00A47669"/>
    <w:rPr>
      <w:color w:val="808080"/>
    </w:rPr>
  </w:style>
  <w:style w:type="paragraph" w:customStyle="1" w:styleId="TableParagraph">
    <w:name w:val="Table Paragraph"/>
    <w:basedOn w:val="Navaden"/>
    <w:uiPriority w:val="1"/>
    <w:qFormat/>
    <w:rsid w:val="00A47669"/>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A47669"/>
  </w:style>
  <w:style w:type="character" w:customStyle="1" w:styleId="Nerazreenaomemba2">
    <w:name w:val="Nerazrešena omemba2"/>
    <w:basedOn w:val="Privzetapisavaodstavka"/>
    <w:uiPriority w:val="99"/>
    <w:semiHidden/>
    <w:unhideWhenUsed/>
    <w:rsid w:val="00A47669"/>
    <w:rPr>
      <w:color w:val="605E5C"/>
      <w:shd w:val="clear" w:color="auto" w:fill="E1DFDD"/>
    </w:rPr>
  </w:style>
  <w:style w:type="character" w:styleId="Krepko">
    <w:name w:val="Strong"/>
    <w:basedOn w:val="Privzetapisavaodstavka"/>
    <w:uiPriority w:val="22"/>
    <w:qFormat/>
    <w:rsid w:val="00A47669"/>
    <w:rPr>
      <w:b/>
      <w:bCs/>
    </w:rPr>
  </w:style>
  <w:style w:type="character" w:styleId="Pripombasklic">
    <w:name w:val="annotation reference"/>
    <w:basedOn w:val="Privzetapisavaodstavka"/>
    <w:uiPriority w:val="99"/>
    <w:semiHidden/>
    <w:unhideWhenUsed/>
    <w:rsid w:val="00A47669"/>
    <w:rPr>
      <w:sz w:val="16"/>
      <w:szCs w:val="16"/>
    </w:rPr>
  </w:style>
  <w:style w:type="paragraph" w:styleId="Pripombabesedilo">
    <w:name w:val="annotation text"/>
    <w:basedOn w:val="Navaden"/>
    <w:link w:val="PripombabesediloZnak"/>
    <w:uiPriority w:val="99"/>
    <w:unhideWhenUsed/>
    <w:rsid w:val="00A47669"/>
    <w:rPr>
      <w:sz w:val="20"/>
      <w:szCs w:val="20"/>
    </w:rPr>
  </w:style>
  <w:style w:type="character" w:customStyle="1" w:styleId="PripombabesediloZnak">
    <w:name w:val="Pripomba – besedilo Znak"/>
    <w:basedOn w:val="Privzetapisavaodstavka"/>
    <w:link w:val="Pripombabesedilo"/>
    <w:uiPriority w:val="99"/>
    <w:rsid w:val="00A4766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47669"/>
    <w:rPr>
      <w:b/>
      <w:bCs/>
    </w:rPr>
  </w:style>
  <w:style w:type="character" w:customStyle="1" w:styleId="ZadevapripombeZnak">
    <w:name w:val="Zadeva pripombe Znak"/>
    <w:basedOn w:val="PripombabesediloZnak"/>
    <w:link w:val="Zadevapripombe"/>
    <w:uiPriority w:val="99"/>
    <w:semiHidden/>
    <w:rsid w:val="00A47669"/>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A47669"/>
    <w:pPr>
      <w:keepLines w:val="0"/>
      <w:numPr>
        <w:numId w:val="13"/>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A47669"/>
    <w:pPr>
      <w:keepNext w:val="0"/>
      <w:keepLines w:val="0"/>
      <w:numPr>
        <w:ilvl w:val="1"/>
        <w:numId w:val="13"/>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A47669"/>
    <w:pPr>
      <w:numPr>
        <w:ilvl w:val="2"/>
        <w:numId w:val="13"/>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A47669"/>
    <w:pPr>
      <w:numPr>
        <w:ilvl w:val="3"/>
        <w:numId w:val="13"/>
      </w:numPr>
      <w:suppressAutoHyphens w:val="0"/>
      <w:autoSpaceDN/>
      <w:spacing w:before="240" w:after="0"/>
      <w:textAlignment w:val="auto"/>
    </w:pPr>
    <w:rPr>
      <w:rFonts w:ascii="Garamond" w:hAnsi="Garamond"/>
      <w:i/>
      <w:color w:val="auto"/>
      <w:sz w:val="24"/>
      <w:szCs w:val="24"/>
      <w:lang w:eastAsia="en-US"/>
    </w:rPr>
  </w:style>
  <w:style w:type="paragraph" w:styleId="Telobesedila-zamik2">
    <w:name w:val="Body Text Indent 2"/>
    <w:basedOn w:val="Navaden"/>
    <w:link w:val="Telobesedila-zamik2Znak1"/>
    <w:uiPriority w:val="99"/>
    <w:semiHidden/>
    <w:unhideWhenUsed/>
    <w:rsid w:val="00A47669"/>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A47669"/>
    <w:rPr>
      <w:rFonts w:ascii="Times New Roman" w:eastAsia="Times New Roman" w:hAnsi="Times New Roman" w:cs="Times New Roman"/>
      <w:sz w:val="24"/>
      <w:szCs w:val="24"/>
      <w:lang w:eastAsia="sl-SI"/>
    </w:rPr>
  </w:style>
  <w:style w:type="paragraph" w:styleId="Revizija">
    <w:name w:val="Revision"/>
    <w:hidden/>
    <w:uiPriority w:val="99"/>
    <w:semiHidden/>
    <w:rsid w:val="00A47669"/>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A47669"/>
  </w:style>
  <w:style w:type="paragraph" w:styleId="Otevilenseznam3">
    <w:name w:val="List Number 3"/>
    <w:basedOn w:val="Navaden"/>
    <w:rsid w:val="00A47669"/>
    <w:pPr>
      <w:numPr>
        <w:numId w:val="15"/>
      </w:numPr>
      <w:jc w:val="both"/>
    </w:pPr>
    <w:rPr>
      <w:rFonts w:ascii="Arial" w:hAnsi="Arial"/>
      <w:sz w:val="22"/>
      <w:szCs w:val="20"/>
    </w:rPr>
  </w:style>
  <w:style w:type="character" w:customStyle="1" w:styleId="hgkelc">
    <w:name w:val="hgkelc"/>
    <w:basedOn w:val="Privzetapisavaodstavka"/>
    <w:rsid w:val="00A47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3-01-0530"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07-01-6415" TargetMode="External"/><Relationship Id="rId39" Type="http://schemas.openxmlformats.org/officeDocument/2006/relationships/hyperlink" Target="http://www.djn.mju.gov.si/sistem-javnega-narocanja/pravno-varstvo" TargetMode="External"/><Relationship Id="rId21" Type="http://schemas.openxmlformats.org/officeDocument/2006/relationships/hyperlink" Target="https://www.uradni-list.si/glasilo-uradni-list-rs/vsebina/2020-01-2765" TargetMode="External"/><Relationship Id="rId34" Type="http://schemas.openxmlformats.org/officeDocument/2006/relationships/hyperlink" Target="https://www.uradni-list.si/glasilo-uradni-list-rs/vsebina/2011-01-2820" TargetMode="External"/><Relationship Id="rId42" Type="http://schemas.openxmlformats.org/officeDocument/2006/relationships/hyperlink" Target="https://www.uradni-list.si/glasilo-uradni-list-rs/vsebina/2007-01-6415" TargetMode="Externa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s://www.uradni-list.si/glasilo-uradni-list-rs/vsebina/2009-01-2497" TargetMode="External"/><Relationship Id="rId55" Type="http://schemas.openxmlformats.org/officeDocument/2006/relationships/hyperlink" Target="https://www.uradni-list.si/glasilo-uradni-list-rs/vsebina/2011-01-3056" TargetMode="External"/><Relationship Id="rId7" Type="http://schemas.openxmlformats.org/officeDocument/2006/relationships/hyperlink" Target="https://www.uradni-list.si/glasilo-uradni-list-rs/vsebina/2015-01-3570" TargetMode="External"/><Relationship Id="rId2" Type="http://schemas.openxmlformats.org/officeDocument/2006/relationships/styles" Target="styles.xml"/><Relationship Id="rId16" Type="http://schemas.openxmlformats.org/officeDocument/2006/relationships/hyperlink" Target="https://ejn.gov.si/eJN2" TargetMode="External"/><Relationship Id="rId29" Type="http://schemas.openxmlformats.org/officeDocument/2006/relationships/hyperlink" Target="https://www.uradni-list.si/glasilo-uradni-list-rs/vsebina/2013-01-3034" TargetMode="External"/><Relationship Id="rId11" Type="http://schemas.openxmlformats.org/officeDocument/2006/relationships/hyperlink" Target="https://www.uradni-list.si/glasilo-uradni-list-rs/vsebina/2022-01-1705" TargetMode="External"/><Relationship Id="rId24" Type="http://schemas.openxmlformats.org/officeDocument/2006/relationships/hyperlink" Target="https://www.uradni-list.si/glasilo-uradni-list-rs/vsebina/2006-01-0970" TargetMode="External"/><Relationship Id="rId32" Type="http://schemas.openxmlformats.org/officeDocument/2006/relationships/hyperlink" Target="https://ejn.gov.si/eJN2" TargetMode="External"/><Relationship Id="rId37" Type="http://schemas.openxmlformats.org/officeDocument/2006/relationships/hyperlink" Target="https://www.uradni-list.si/glasilo-uradni-list-rs/vsebina/2017-01-2880" TargetMode="External"/><Relationship Id="rId40" Type="http://schemas.openxmlformats.org/officeDocument/2006/relationships/hyperlink" Target="https://www.uradni-list.si/glasilo-uradni-list-rs/vsebina/2006-01-0970" TargetMode="External"/><Relationship Id="rId45" Type="http://schemas.openxmlformats.org/officeDocument/2006/relationships/hyperlink" Target="https://www.uradni-list.si/glasilo-uradni-list-rs/vsebina/2013-01-3034" TargetMode="External"/><Relationship Id="rId53" Type="http://schemas.openxmlformats.org/officeDocument/2006/relationships/hyperlink" Target="https://www.uradni-list.si/glasilo-uradni-list-rs/vsebina/2016-01-2761" TargetMode="External"/><Relationship Id="rId58" Type="http://schemas.openxmlformats.org/officeDocument/2006/relationships/hyperlink" Target="https://www.uradni-list.si/glasilo-uradni-list-rs/vsebina/2023-01-0301" TargetMode="External"/><Relationship Id="rId5" Type="http://schemas.openxmlformats.org/officeDocument/2006/relationships/footnotes" Target="footnotes.xml"/><Relationship Id="rId61" Type="http://schemas.openxmlformats.org/officeDocument/2006/relationships/glossaryDocument" Target="glossary/document.xml"/><Relationship Id="rId19" Type="http://schemas.openxmlformats.org/officeDocument/2006/relationships/hyperlink" Target="https://ejn.gov.si/espd" TargetMode="External"/><Relationship Id="rId14" Type="http://schemas.openxmlformats.org/officeDocument/2006/relationships/hyperlink" Target="https://www.uradni-list.si/glasilo-uradni-list-rs/vsebina/2023-01-2599" TargetMode="External"/><Relationship Id="rId22" Type="http://schemas.openxmlformats.org/officeDocument/2006/relationships/hyperlink" Target="https://www.uradni-list.si/glasilo-uradni-list-rs/vsebina/2022-01-0014" TargetMode="External"/><Relationship Id="rId27" Type="http://schemas.openxmlformats.org/officeDocument/2006/relationships/hyperlink" Target="https://www.uradni-list.si/glasilo-uradni-list-rs/vsebina/2008-01-2816" TargetMode="External"/><Relationship Id="rId30" Type="http://schemas.openxmlformats.org/officeDocument/2006/relationships/hyperlink" Target="https://www.uradni-list.si/glasilo-uradni-list-rs/vsebina/2020-01-3096" TargetMode="External"/><Relationship Id="rId35" Type="http://schemas.openxmlformats.org/officeDocument/2006/relationships/hyperlink" Target="https://www.uradni-list.si/glasilo-uradni-list-rs/vsebina/2013-01-2513" TargetMode="External"/><Relationship Id="rId43" Type="http://schemas.openxmlformats.org/officeDocument/2006/relationships/hyperlink" Target="https://www.uradni-list.si/glasilo-uradni-list-rs/vsebina/2008-01-2816" TargetMode="External"/><Relationship Id="rId48" Type="http://schemas.openxmlformats.org/officeDocument/2006/relationships/hyperlink" Target="https://www.uradni-list.si/glasilo-uradni-list-rs/vsebina/2015-01-3570" TargetMode="External"/><Relationship Id="rId56" Type="http://schemas.openxmlformats.org/officeDocument/2006/relationships/hyperlink" Target="https://www.uradni-list.si/glasilo-uradni-list-rs/vsebina/2020-01-2765" TargetMode="External"/><Relationship Id="rId8" Type="http://schemas.openxmlformats.org/officeDocument/2006/relationships/hyperlink" Target="https://www.uradni-list.si/glasilo-uradni-list-rs/vsebina/2018-01-0588" TargetMode="External"/><Relationship Id="rId51" Type="http://schemas.openxmlformats.org/officeDocument/2006/relationships/hyperlink" Target="mailto:izpis@kro.si" TargetMode="External"/><Relationship Id="rId3" Type="http://schemas.openxmlformats.org/officeDocument/2006/relationships/settings" Target="settings.xml"/><Relationship Id="rId12" Type="http://schemas.openxmlformats.org/officeDocument/2006/relationships/hyperlink" Target="https://www.uradni-list.si/glasilo-uradni-list-rs/vsebina/2022-01-2511" TargetMode="Externa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06-01-4487" TargetMode="External"/><Relationship Id="rId33" Type="http://schemas.openxmlformats.org/officeDocument/2006/relationships/hyperlink" Target="https://www.uradni-list.si/glasilo-uradni-list-rs/vsebina/2011-01-2040" TargetMode="External"/><Relationship Id="rId38" Type="http://schemas.openxmlformats.org/officeDocument/2006/relationships/hyperlink" Target="https://www.uradni-list.si/glasilo-uradni-list-rs/vsebina/2019-01-3209" TargetMode="External"/><Relationship Id="rId46" Type="http://schemas.openxmlformats.org/officeDocument/2006/relationships/hyperlink" Target="https://www.uradni-list.si/glasilo-uradni-list-rs/vsebina/2020-01-3096" TargetMode="External"/><Relationship Id="rId59" Type="http://schemas.openxmlformats.org/officeDocument/2006/relationships/header" Target="header1.xml"/><Relationship Id="rId20" Type="http://schemas.openxmlformats.org/officeDocument/2006/relationships/hyperlink" Target="https://www.uradni-list.si/glasilo-uradni-list-rs/vsebina/2011-01-3056" TargetMode="External"/><Relationship Id="rId41" Type="http://schemas.openxmlformats.org/officeDocument/2006/relationships/hyperlink" Target="https://www.uradni-list.si/glasilo-uradni-list-rs/vsebina/2006-01-4487" TargetMode="External"/><Relationship Id="rId54" Type="http://schemas.openxmlformats.org/officeDocument/2006/relationships/hyperlink" Target="https://www.uradni-list.si/glasilo-uradni-list-rs/vsebina/2018-01-0865"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jn.gov.si/ponudba/pages/aktualno/aktualna_javna_narocila.xhtml" TargetMode="External"/><Relationship Id="rId23" Type="http://schemas.openxmlformats.org/officeDocument/2006/relationships/hyperlink" Target="https://www.uradni-list.si/glasilo-uradni-list-rs/vsebina/2023-01-0301" TargetMode="External"/><Relationship Id="rId28" Type="http://schemas.openxmlformats.org/officeDocument/2006/relationships/hyperlink" Target="https://www.uradni-list.si/glasilo-uradni-list-rs/vsebina/2010-01-0251" TargetMode="External"/><Relationship Id="rId36" Type="http://schemas.openxmlformats.org/officeDocument/2006/relationships/hyperlink" Target="https://www.uradni-list.si/glasilo-uradni-list-rs/vsebina/2014-01-3646" TargetMode="External"/><Relationship Id="rId49" Type="http://schemas.openxmlformats.org/officeDocument/2006/relationships/hyperlink" Target="mailto:info@kro.si" TargetMode="External"/><Relationship Id="rId57" Type="http://schemas.openxmlformats.org/officeDocument/2006/relationships/hyperlink" Target="https://www.uradni-list.si/glasilo-uradni-list-rs/vsebina/2022-01-0014" TargetMode="External"/><Relationship Id="rId10" Type="http://schemas.openxmlformats.org/officeDocument/2006/relationships/hyperlink" Target="https://www.uradni-list.si/glasilo-uradni-list-rs/vsebina/2022-01-0107" TargetMode="External"/><Relationship Id="rId31" Type="http://schemas.openxmlformats.org/officeDocument/2006/relationships/hyperlink" Target="https://www.uradni-list.si/glasilo-uradni-list-rs/vsebina/2022-01-0014" TargetMode="External"/><Relationship Id="rId44" Type="http://schemas.openxmlformats.org/officeDocument/2006/relationships/hyperlink" Target="https://www.uradni-list.si/glasilo-uradni-list-rs/vsebina/2010-01-0251" TargetMode="External"/><Relationship Id="rId52" Type="http://schemas.openxmlformats.org/officeDocument/2006/relationships/hyperlink" Target="https://www.uradni-list.si/glasilo-uradni-list-rs/vsebina/2007-01-4826"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eko-park.si/" TargetMode="External"/><Relationship Id="rId2" Type="http://schemas.openxmlformats.org/officeDocument/2006/relationships/hyperlink" Target="mailto:info@eko-park.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CD954EB35C424A8749C9AC13D17261"/>
        <w:category>
          <w:name w:val="Splošno"/>
          <w:gallery w:val="placeholder"/>
        </w:category>
        <w:types>
          <w:type w:val="bbPlcHdr"/>
        </w:types>
        <w:behaviors>
          <w:behavior w:val="content"/>
        </w:behaviors>
        <w:guid w:val="{126A6917-C9ED-461A-9074-287BDD5BF01D}"/>
      </w:docPartPr>
      <w:docPartBody>
        <w:p w:rsidR="00E70945" w:rsidRDefault="00470657" w:rsidP="00470657">
          <w:pPr>
            <w:pStyle w:val="82CD954EB35C424A8749C9AC13D17261"/>
          </w:pPr>
          <w:r w:rsidRPr="00B74193">
            <w:rPr>
              <w:rStyle w:val="Besedilooznabemesta"/>
            </w:rPr>
            <w:t>Kliknite ali tapnite tukaj, če želite vnesti besedilo.</w:t>
          </w:r>
        </w:p>
      </w:docPartBody>
    </w:docPart>
    <w:docPart>
      <w:docPartPr>
        <w:name w:val="01671AAA3B0A4666B60AF8BF1DB38091"/>
        <w:category>
          <w:name w:val="Splošno"/>
          <w:gallery w:val="placeholder"/>
        </w:category>
        <w:types>
          <w:type w:val="bbPlcHdr"/>
        </w:types>
        <w:behaviors>
          <w:behavior w:val="content"/>
        </w:behaviors>
        <w:guid w:val="{6C4C1B24-E790-445A-AFAD-C9B26180C63F}"/>
      </w:docPartPr>
      <w:docPartBody>
        <w:p w:rsidR="00E70945" w:rsidRDefault="00470657" w:rsidP="00470657">
          <w:pPr>
            <w:pStyle w:val="01671AAA3B0A4666B60AF8BF1DB38091"/>
          </w:pPr>
          <w:r w:rsidRPr="00DA20AC">
            <w:rPr>
              <w:rStyle w:val="Besedilooznabemesta"/>
            </w:rPr>
            <w:t>Kliknite ali tapnite tukaj, če želite vnesti datum.</w:t>
          </w:r>
        </w:p>
      </w:docPartBody>
    </w:docPart>
    <w:docPart>
      <w:docPartPr>
        <w:name w:val="D673A4D8A0C748CC954D77B82501D501"/>
        <w:category>
          <w:name w:val="Splošno"/>
          <w:gallery w:val="placeholder"/>
        </w:category>
        <w:types>
          <w:type w:val="bbPlcHdr"/>
        </w:types>
        <w:behaviors>
          <w:behavior w:val="content"/>
        </w:behaviors>
        <w:guid w:val="{E0E3E23B-5165-412A-BE50-ECC0C9B62275}"/>
      </w:docPartPr>
      <w:docPartBody>
        <w:p w:rsidR="00E70945" w:rsidRDefault="00470657" w:rsidP="00470657">
          <w:pPr>
            <w:pStyle w:val="D673A4D8A0C748CC954D77B82501D501"/>
          </w:pPr>
          <w:r w:rsidRPr="00B74193">
            <w:rPr>
              <w:rStyle w:val="Besedilooznabemesta"/>
            </w:rPr>
            <w:t>Kliknite ali tapnite tukaj, če želite vnesti besedilo.</w:t>
          </w:r>
        </w:p>
      </w:docPartBody>
    </w:docPart>
    <w:docPart>
      <w:docPartPr>
        <w:name w:val="37F939333C4C4817BDCD66AE3EFA002D"/>
        <w:category>
          <w:name w:val="Splošno"/>
          <w:gallery w:val="placeholder"/>
        </w:category>
        <w:types>
          <w:type w:val="bbPlcHdr"/>
        </w:types>
        <w:behaviors>
          <w:behavior w:val="content"/>
        </w:behaviors>
        <w:guid w:val="{F109574D-88A8-430A-98C8-AE7E3DD84D66}"/>
      </w:docPartPr>
      <w:docPartBody>
        <w:p w:rsidR="00E70945" w:rsidRDefault="00470657" w:rsidP="00470657">
          <w:pPr>
            <w:pStyle w:val="37F939333C4C4817BDCD66AE3EFA002D"/>
          </w:pPr>
          <w:r w:rsidRPr="00B74193">
            <w:rPr>
              <w:rStyle w:val="Besedilooznabemesta"/>
            </w:rPr>
            <w:t>Kliknite ali tapnite tukaj, če želite vnesti besedilo.</w:t>
          </w:r>
        </w:p>
      </w:docPartBody>
    </w:docPart>
    <w:docPart>
      <w:docPartPr>
        <w:name w:val="DDB14DA21881484287B89FC8484751BE"/>
        <w:category>
          <w:name w:val="Splošno"/>
          <w:gallery w:val="placeholder"/>
        </w:category>
        <w:types>
          <w:type w:val="bbPlcHdr"/>
        </w:types>
        <w:behaviors>
          <w:behavior w:val="content"/>
        </w:behaviors>
        <w:guid w:val="{7DE77DCF-4552-45CD-AE1F-5BD0581302D6}"/>
      </w:docPartPr>
      <w:docPartBody>
        <w:p w:rsidR="00E70945" w:rsidRDefault="00470657" w:rsidP="00470657">
          <w:pPr>
            <w:pStyle w:val="DDB14DA21881484287B89FC8484751BE"/>
          </w:pPr>
          <w:r w:rsidRPr="00A54785">
            <w:rPr>
              <w:rStyle w:val="Besedilooznabemesta"/>
            </w:rPr>
            <w:t>Kliknite ali tapnite tukaj, če želite vnesti besedilo.</w:t>
          </w:r>
        </w:p>
      </w:docPartBody>
    </w:docPart>
    <w:docPart>
      <w:docPartPr>
        <w:name w:val="BFAF16A368AD4D5B9768AA23B47B1F96"/>
        <w:category>
          <w:name w:val="Splošno"/>
          <w:gallery w:val="placeholder"/>
        </w:category>
        <w:types>
          <w:type w:val="bbPlcHdr"/>
        </w:types>
        <w:behaviors>
          <w:behavior w:val="content"/>
        </w:behaviors>
        <w:guid w:val="{6C194FBC-2D1F-44EB-897D-7902B275B8EF}"/>
      </w:docPartPr>
      <w:docPartBody>
        <w:p w:rsidR="00E70945" w:rsidRDefault="00470657" w:rsidP="00470657">
          <w:pPr>
            <w:pStyle w:val="BFAF16A368AD4D5B9768AA23B47B1F96"/>
          </w:pPr>
          <w:r w:rsidRPr="000B31E1">
            <w:rPr>
              <w:rStyle w:val="Besedilooznabemesta"/>
            </w:rPr>
            <w:t>Kliknite ali tapnite tukaj, če želite vnesti besedilo.</w:t>
          </w:r>
        </w:p>
      </w:docPartBody>
    </w:docPart>
    <w:docPart>
      <w:docPartPr>
        <w:name w:val="49277C7E615A451A9AF99057B6CD28BA"/>
        <w:category>
          <w:name w:val="Splošno"/>
          <w:gallery w:val="placeholder"/>
        </w:category>
        <w:types>
          <w:type w:val="bbPlcHdr"/>
        </w:types>
        <w:behaviors>
          <w:behavior w:val="content"/>
        </w:behaviors>
        <w:guid w:val="{AFBEF9B2-5BAB-46A5-90E8-6A5D5A41095D}"/>
      </w:docPartPr>
      <w:docPartBody>
        <w:p w:rsidR="00E70945" w:rsidRDefault="00470657" w:rsidP="00470657">
          <w:pPr>
            <w:pStyle w:val="49277C7E615A451A9AF99057B6CD28BA"/>
          </w:pPr>
          <w:r w:rsidRPr="0069785B">
            <w:rPr>
              <w:rStyle w:val="Besedilooznabemesta"/>
            </w:rPr>
            <w:t>Kliknite ali tapnite tukaj, če želite vnesti datum.</w:t>
          </w:r>
        </w:p>
      </w:docPartBody>
    </w:docPart>
    <w:docPart>
      <w:docPartPr>
        <w:name w:val="F9189CF97C5E4631AA46880071AAF57C"/>
        <w:category>
          <w:name w:val="Splošno"/>
          <w:gallery w:val="placeholder"/>
        </w:category>
        <w:types>
          <w:type w:val="bbPlcHdr"/>
        </w:types>
        <w:behaviors>
          <w:behavior w:val="content"/>
        </w:behaviors>
        <w:guid w:val="{45A3DDEB-3C5A-425E-8AA6-FA9540BD269D}"/>
      </w:docPartPr>
      <w:docPartBody>
        <w:p w:rsidR="00E70945" w:rsidRDefault="00470657" w:rsidP="00470657">
          <w:pPr>
            <w:pStyle w:val="F9189CF97C5E4631AA46880071AAF57C"/>
          </w:pPr>
          <w:r w:rsidRPr="007C6ECC">
            <w:rPr>
              <w:rStyle w:val="Besedilooznabemesta"/>
            </w:rPr>
            <w:t>Kliknite ali tapnite tukaj, če želite vnesti besedilo.</w:t>
          </w:r>
        </w:p>
      </w:docPartBody>
    </w:docPart>
    <w:docPart>
      <w:docPartPr>
        <w:name w:val="FA565F8E7E3D438E94F29038FB2D169E"/>
        <w:category>
          <w:name w:val="Splošno"/>
          <w:gallery w:val="placeholder"/>
        </w:category>
        <w:types>
          <w:type w:val="bbPlcHdr"/>
        </w:types>
        <w:behaviors>
          <w:behavior w:val="content"/>
        </w:behaviors>
        <w:guid w:val="{17016BBA-BCBD-4B78-918D-34CB697630E2}"/>
      </w:docPartPr>
      <w:docPartBody>
        <w:p w:rsidR="00E70945" w:rsidRDefault="00470657" w:rsidP="00470657">
          <w:pPr>
            <w:pStyle w:val="FA565F8E7E3D438E94F29038FB2D169E"/>
          </w:pPr>
          <w:r w:rsidRPr="008E4AA5">
            <w:rPr>
              <w:rStyle w:val="Besedilooznabemesta"/>
            </w:rPr>
            <w:t>Kliknite ali tapnite tukaj, če želite vnesti besedilo.</w:t>
          </w:r>
        </w:p>
      </w:docPartBody>
    </w:docPart>
    <w:docPart>
      <w:docPartPr>
        <w:name w:val="A4A4C875F63840CABBF7A72EECCB93FC"/>
        <w:category>
          <w:name w:val="Splošno"/>
          <w:gallery w:val="placeholder"/>
        </w:category>
        <w:types>
          <w:type w:val="bbPlcHdr"/>
        </w:types>
        <w:behaviors>
          <w:behavior w:val="content"/>
        </w:behaviors>
        <w:guid w:val="{98E56E19-2264-410D-800F-8E1F4F519019}"/>
      </w:docPartPr>
      <w:docPartBody>
        <w:p w:rsidR="00E70945" w:rsidRDefault="00470657" w:rsidP="00470657">
          <w:pPr>
            <w:pStyle w:val="A4A4C875F63840CABBF7A72EECCB93FC"/>
          </w:pPr>
          <w:r w:rsidRPr="008E4AA5">
            <w:rPr>
              <w:rStyle w:val="Besedilooznabemesta"/>
            </w:rPr>
            <w:t>Kliknite ali tapnite tukaj, če želite vnesti besedilo.</w:t>
          </w:r>
        </w:p>
      </w:docPartBody>
    </w:docPart>
    <w:docPart>
      <w:docPartPr>
        <w:name w:val="C594D1251F1D494E8908F866C66EFB91"/>
        <w:category>
          <w:name w:val="Splošno"/>
          <w:gallery w:val="placeholder"/>
        </w:category>
        <w:types>
          <w:type w:val="bbPlcHdr"/>
        </w:types>
        <w:behaviors>
          <w:behavior w:val="content"/>
        </w:behaviors>
        <w:guid w:val="{C9DBA452-A4DF-41F6-A1D1-DC8F61085C75}"/>
      </w:docPartPr>
      <w:docPartBody>
        <w:p w:rsidR="00E70945" w:rsidRDefault="00470657" w:rsidP="00470657">
          <w:pPr>
            <w:pStyle w:val="C594D1251F1D494E8908F866C66EFB91"/>
          </w:pPr>
          <w:r w:rsidRPr="008E4AA5">
            <w:rPr>
              <w:rStyle w:val="Besedilooznabemesta"/>
            </w:rPr>
            <w:t>Kliknite ali tapnite tukaj, če želite vnesti besedilo.</w:t>
          </w:r>
        </w:p>
      </w:docPartBody>
    </w:docPart>
    <w:docPart>
      <w:docPartPr>
        <w:name w:val="3CA6EDD76D2349DAA74CFB0FE78D7EFC"/>
        <w:category>
          <w:name w:val="Splošno"/>
          <w:gallery w:val="placeholder"/>
        </w:category>
        <w:types>
          <w:type w:val="bbPlcHdr"/>
        </w:types>
        <w:behaviors>
          <w:behavior w:val="content"/>
        </w:behaviors>
        <w:guid w:val="{6334AD45-301D-4FF1-BEEC-A8872565FE8C}"/>
      </w:docPartPr>
      <w:docPartBody>
        <w:p w:rsidR="00E70945" w:rsidRDefault="00470657" w:rsidP="00470657">
          <w:pPr>
            <w:pStyle w:val="3CA6EDD76D2349DAA74CFB0FE78D7EFC"/>
          </w:pPr>
          <w:r w:rsidRPr="008E4AA5">
            <w:rPr>
              <w:rStyle w:val="Besedilooznabemesta"/>
            </w:rPr>
            <w:t>Kliknite ali tapnite tukaj, če želite vnesti besedilo.</w:t>
          </w:r>
        </w:p>
      </w:docPartBody>
    </w:docPart>
    <w:docPart>
      <w:docPartPr>
        <w:name w:val="E4B91EA497A847BCA3DE9B36403C672D"/>
        <w:category>
          <w:name w:val="Splošno"/>
          <w:gallery w:val="placeholder"/>
        </w:category>
        <w:types>
          <w:type w:val="bbPlcHdr"/>
        </w:types>
        <w:behaviors>
          <w:behavior w:val="content"/>
        </w:behaviors>
        <w:guid w:val="{7781ADA2-84AE-493F-AA1B-6DF050E9DCBC}"/>
      </w:docPartPr>
      <w:docPartBody>
        <w:p w:rsidR="00E70945" w:rsidRDefault="00470657" w:rsidP="00470657">
          <w:pPr>
            <w:pStyle w:val="E4B91EA497A847BCA3DE9B36403C672D"/>
          </w:pPr>
          <w:r w:rsidRPr="008E4AA5">
            <w:rPr>
              <w:rStyle w:val="Besedilooznabemesta"/>
            </w:rPr>
            <w:t>Kliknite ali tapnite tukaj, če želite vnesti besedilo.</w:t>
          </w:r>
        </w:p>
      </w:docPartBody>
    </w:docPart>
    <w:docPart>
      <w:docPartPr>
        <w:name w:val="842B099AE22C40CC8BB15F0F2BE29B14"/>
        <w:category>
          <w:name w:val="Splošno"/>
          <w:gallery w:val="placeholder"/>
        </w:category>
        <w:types>
          <w:type w:val="bbPlcHdr"/>
        </w:types>
        <w:behaviors>
          <w:behavior w:val="content"/>
        </w:behaviors>
        <w:guid w:val="{004D9514-7805-4CE8-B6F7-C33D3AB9ABDC}"/>
      </w:docPartPr>
      <w:docPartBody>
        <w:p w:rsidR="00E70945" w:rsidRDefault="00470657" w:rsidP="00470657">
          <w:pPr>
            <w:pStyle w:val="842B099AE22C40CC8BB15F0F2BE29B14"/>
          </w:pPr>
          <w:r w:rsidRPr="008E4AA5">
            <w:rPr>
              <w:rStyle w:val="Besedilooznabemesta"/>
            </w:rPr>
            <w:t>Kliknite ali tapnite tukaj, če želite vnesti besedilo.</w:t>
          </w:r>
        </w:p>
      </w:docPartBody>
    </w:docPart>
    <w:docPart>
      <w:docPartPr>
        <w:name w:val="FFC87709A11A4C43BB2698C59E4464C8"/>
        <w:category>
          <w:name w:val="Splošno"/>
          <w:gallery w:val="placeholder"/>
        </w:category>
        <w:types>
          <w:type w:val="bbPlcHdr"/>
        </w:types>
        <w:behaviors>
          <w:behavior w:val="content"/>
        </w:behaviors>
        <w:guid w:val="{2020E550-C7ED-4252-8EEF-23029C36F511}"/>
      </w:docPartPr>
      <w:docPartBody>
        <w:p w:rsidR="00E70945" w:rsidRDefault="00470657" w:rsidP="00470657">
          <w:pPr>
            <w:pStyle w:val="FFC87709A11A4C43BB2698C59E4464C8"/>
          </w:pPr>
          <w:r w:rsidRPr="008E4AA5">
            <w:rPr>
              <w:rStyle w:val="Besedilooznabemesta"/>
            </w:rPr>
            <w:t>Kliknite ali tapnite tukaj, če želite vnesti besedilo.</w:t>
          </w:r>
        </w:p>
      </w:docPartBody>
    </w:docPart>
    <w:docPart>
      <w:docPartPr>
        <w:name w:val="6C6DE7C36AA345F8A307257D72A81AE9"/>
        <w:category>
          <w:name w:val="Splošno"/>
          <w:gallery w:val="placeholder"/>
        </w:category>
        <w:types>
          <w:type w:val="bbPlcHdr"/>
        </w:types>
        <w:behaviors>
          <w:behavior w:val="content"/>
        </w:behaviors>
        <w:guid w:val="{19C0290C-DDB6-4A73-8B29-2FEDC7FF102D}"/>
      </w:docPartPr>
      <w:docPartBody>
        <w:p w:rsidR="00E70945" w:rsidRDefault="00470657" w:rsidP="00470657">
          <w:pPr>
            <w:pStyle w:val="6C6DE7C36AA345F8A307257D72A81AE9"/>
          </w:pPr>
          <w:r w:rsidRPr="008E4AA5">
            <w:rPr>
              <w:rStyle w:val="Besedilooznabemesta"/>
            </w:rPr>
            <w:t>Kliknite ali tapnite tukaj, če želite vnesti besedilo.</w:t>
          </w:r>
        </w:p>
      </w:docPartBody>
    </w:docPart>
    <w:docPart>
      <w:docPartPr>
        <w:name w:val="3096D114AE66463984E741245FEF8AF8"/>
        <w:category>
          <w:name w:val="Splošno"/>
          <w:gallery w:val="placeholder"/>
        </w:category>
        <w:types>
          <w:type w:val="bbPlcHdr"/>
        </w:types>
        <w:behaviors>
          <w:behavior w:val="content"/>
        </w:behaviors>
        <w:guid w:val="{5C213943-11E1-4642-B3D2-57AF1105AA2D}"/>
      </w:docPartPr>
      <w:docPartBody>
        <w:p w:rsidR="00E70945" w:rsidRDefault="00470657" w:rsidP="00470657">
          <w:pPr>
            <w:pStyle w:val="3096D114AE66463984E741245FEF8AF8"/>
          </w:pPr>
          <w:r w:rsidRPr="008E4AA5">
            <w:rPr>
              <w:rStyle w:val="Besedilooznabemesta"/>
            </w:rPr>
            <w:t>Kliknite ali tapnite tukaj, če želite vnesti besedilo.</w:t>
          </w:r>
        </w:p>
      </w:docPartBody>
    </w:docPart>
    <w:docPart>
      <w:docPartPr>
        <w:name w:val="A54B3AEA7BBD4029B5FB5A9036859B76"/>
        <w:category>
          <w:name w:val="Splošno"/>
          <w:gallery w:val="placeholder"/>
        </w:category>
        <w:types>
          <w:type w:val="bbPlcHdr"/>
        </w:types>
        <w:behaviors>
          <w:behavior w:val="content"/>
        </w:behaviors>
        <w:guid w:val="{7B6FAECB-3427-4EC7-8EDF-A945A3EC3677}"/>
      </w:docPartPr>
      <w:docPartBody>
        <w:p w:rsidR="00E70945" w:rsidRDefault="00470657" w:rsidP="00470657">
          <w:pPr>
            <w:pStyle w:val="A54B3AEA7BBD4029B5FB5A9036859B76"/>
          </w:pPr>
          <w:r w:rsidRPr="008E4AA5">
            <w:rPr>
              <w:rStyle w:val="Besedilooznabemesta"/>
            </w:rPr>
            <w:t>Kliknite ali tapnite tukaj, če želite vnesti besedilo.</w:t>
          </w:r>
        </w:p>
      </w:docPartBody>
    </w:docPart>
    <w:docPart>
      <w:docPartPr>
        <w:name w:val="E58374B89F84413B9A556C9639E310C5"/>
        <w:category>
          <w:name w:val="Splošno"/>
          <w:gallery w:val="placeholder"/>
        </w:category>
        <w:types>
          <w:type w:val="bbPlcHdr"/>
        </w:types>
        <w:behaviors>
          <w:behavior w:val="content"/>
        </w:behaviors>
        <w:guid w:val="{61A68127-D3B5-4E73-AAB2-7F4CFBE8F02D}"/>
      </w:docPartPr>
      <w:docPartBody>
        <w:p w:rsidR="00E70945" w:rsidRDefault="00470657" w:rsidP="00470657">
          <w:pPr>
            <w:pStyle w:val="E58374B89F84413B9A556C9639E310C5"/>
          </w:pPr>
          <w:r w:rsidRPr="008E4AA5">
            <w:rPr>
              <w:rStyle w:val="Besedilooznabemesta"/>
            </w:rPr>
            <w:t>Kliknite ali tapnite tukaj, če želite vnesti besedilo.</w:t>
          </w:r>
        </w:p>
      </w:docPartBody>
    </w:docPart>
    <w:docPart>
      <w:docPartPr>
        <w:name w:val="4ED803E427E74AFE9FC6DE17F72B261A"/>
        <w:category>
          <w:name w:val="Splošno"/>
          <w:gallery w:val="placeholder"/>
        </w:category>
        <w:types>
          <w:type w:val="bbPlcHdr"/>
        </w:types>
        <w:behaviors>
          <w:behavior w:val="content"/>
        </w:behaviors>
        <w:guid w:val="{57226A8D-8A87-4171-A905-0756ED44EA22}"/>
      </w:docPartPr>
      <w:docPartBody>
        <w:p w:rsidR="00E70945" w:rsidRDefault="00470657" w:rsidP="00470657">
          <w:pPr>
            <w:pStyle w:val="4ED803E427E74AFE9FC6DE17F72B261A"/>
          </w:pPr>
          <w:r w:rsidRPr="008E4AA5">
            <w:rPr>
              <w:rStyle w:val="Besedilooznabemesta"/>
            </w:rPr>
            <w:t>Kliknite ali tapnite tukaj, če želite vnesti besedilo.</w:t>
          </w:r>
        </w:p>
      </w:docPartBody>
    </w:docPart>
    <w:docPart>
      <w:docPartPr>
        <w:name w:val="27550599B2D44E5AB431896941BC501F"/>
        <w:category>
          <w:name w:val="Splošno"/>
          <w:gallery w:val="placeholder"/>
        </w:category>
        <w:types>
          <w:type w:val="bbPlcHdr"/>
        </w:types>
        <w:behaviors>
          <w:behavior w:val="content"/>
        </w:behaviors>
        <w:guid w:val="{5283C39F-5B4D-4086-929B-FCE373B440F0}"/>
      </w:docPartPr>
      <w:docPartBody>
        <w:p w:rsidR="00E70945" w:rsidRDefault="00470657" w:rsidP="00470657">
          <w:pPr>
            <w:pStyle w:val="27550599B2D44E5AB431896941BC501F"/>
          </w:pPr>
          <w:r w:rsidRPr="008E4AA5">
            <w:rPr>
              <w:rStyle w:val="Besedilooznabemesta"/>
            </w:rPr>
            <w:t>Kliknite ali tapnite tukaj, če želite vnesti besedilo.</w:t>
          </w:r>
        </w:p>
      </w:docPartBody>
    </w:docPart>
    <w:docPart>
      <w:docPartPr>
        <w:name w:val="8A78A8FB657A4F598459BCF124BB52C8"/>
        <w:category>
          <w:name w:val="Splošno"/>
          <w:gallery w:val="placeholder"/>
        </w:category>
        <w:types>
          <w:type w:val="bbPlcHdr"/>
        </w:types>
        <w:behaviors>
          <w:behavior w:val="content"/>
        </w:behaviors>
        <w:guid w:val="{B8B0A850-AC26-44A7-AA12-54CBCBA6B957}"/>
      </w:docPartPr>
      <w:docPartBody>
        <w:p w:rsidR="00E70945" w:rsidRDefault="00470657" w:rsidP="00470657">
          <w:pPr>
            <w:pStyle w:val="8A78A8FB657A4F598459BCF124BB52C8"/>
          </w:pPr>
          <w:r w:rsidRPr="008E4AA5">
            <w:rPr>
              <w:rStyle w:val="Besedilooznabemesta"/>
            </w:rPr>
            <w:t>Kliknite ali tapnite tukaj, če želite vnesti besedilo.</w:t>
          </w:r>
        </w:p>
      </w:docPartBody>
    </w:docPart>
    <w:docPart>
      <w:docPartPr>
        <w:name w:val="C61627B5A92F4D0A98BA2F09EF1CA13D"/>
        <w:category>
          <w:name w:val="Splošno"/>
          <w:gallery w:val="placeholder"/>
        </w:category>
        <w:types>
          <w:type w:val="bbPlcHdr"/>
        </w:types>
        <w:behaviors>
          <w:behavior w:val="content"/>
        </w:behaviors>
        <w:guid w:val="{5767F7B4-2FB5-4E10-8F71-4C30FFA86AB3}"/>
      </w:docPartPr>
      <w:docPartBody>
        <w:p w:rsidR="00E70945" w:rsidRDefault="00470657" w:rsidP="00470657">
          <w:pPr>
            <w:pStyle w:val="C61627B5A92F4D0A98BA2F09EF1CA13D"/>
          </w:pPr>
          <w:r w:rsidRPr="008E4AA5">
            <w:rPr>
              <w:rStyle w:val="Besedilooznabemesta"/>
            </w:rPr>
            <w:t>Kliknite ali tapnite tukaj, če želite vnesti besedilo.</w:t>
          </w:r>
        </w:p>
      </w:docPartBody>
    </w:docPart>
    <w:docPart>
      <w:docPartPr>
        <w:name w:val="F0D384C8677448269185396300E3430D"/>
        <w:category>
          <w:name w:val="Splošno"/>
          <w:gallery w:val="placeholder"/>
        </w:category>
        <w:types>
          <w:type w:val="bbPlcHdr"/>
        </w:types>
        <w:behaviors>
          <w:behavior w:val="content"/>
        </w:behaviors>
        <w:guid w:val="{76876BC7-8195-4820-A88B-09FF0940F9B5}"/>
      </w:docPartPr>
      <w:docPartBody>
        <w:p w:rsidR="00E70945" w:rsidRDefault="00470657" w:rsidP="00470657">
          <w:pPr>
            <w:pStyle w:val="F0D384C8677448269185396300E3430D"/>
          </w:pPr>
          <w:r w:rsidRPr="008E4AA5">
            <w:rPr>
              <w:rStyle w:val="Besedilooznabemesta"/>
            </w:rPr>
            <w:t>Kliknite ali tapnite tukaj, če želite vnesti besedilo.</w:t>
          </w:r>
        </w:p>
      </w:docPartBody>
    </w:docPart>
    <w:docPart>
      <w:docPartPr>
        <w:name w:val="2F6914E7383B4A0BA6CC2C6873DAB9AF"/>
        <w:category>
          <w:name w:val="Splošno"/>
          <w:gallery w:val="placeholder"/>
        </w:category>
        <w:types>
          <w:type w:val="bbPlcHdr"/>
        </w:types>
        <w:behaviors>
          <w:behavior w:val="content"/>
        </w:behaviors>
        <w:guid w:val="{F29C6456-22AB-434B-9080-04BC98EAF220}"/>
      </w:docPartPr>
      <w:docPartBody>
        <w:p w:rsidR="00E70945" w:rsidRDefault="00470657" w:rsidP="00470657">
          <w:pPr>
            <w:pStyle w:val="2F6914E7383B4A0BA6CC2C6873DAB9AF"/>
          </w:pPr>
          <w:r w:rsidRPr="008E4AA5">
            <w:rPr>
              <w:rStyle w:val="Besedilooznabemesta"/>
            </w:rPr>
            <w:t>Kliknite ali tapnite tukaj, če želite vnesti besedilo.</w:t>
          </w:r>
        </w:p>
      </w:docPartBody>
    </w:docPart>
    <w:docPart>
      <w:docPartPr>
        <w:name w:val="1129ECC0B4B14727B5C99E3FD6B0C300"/>
        <w:category>
          <w:name w:val="Splošno"/>
          <w:gallery w:val="placeholder"/>
        </w:category>
        <w:types>
          <w:type w:val="bbPlcHdr"/>
        </w:types>
        <w:behaviors>
          <w:behavior w:val="content"/>
        </w:behaviors>
        <w:guid w:val="{1FDCA2DD-F99A-4F5C-96E9-3816B4971B00}"/>
      </w:docPartPr>
      <w:docPartBody>
        <w:p w:rsidR="00E70945" w:rsidRDefault="00470657" w:rsidP="00470657">
          <w:pPr>
            <w:pStyle w:val="1129ECC0B4B14727B5C99E3FD6B0C300"/>
          </w:pPr>
          <w:r w:rsidRPr="008E4AA5">
            <w:rPr>
              <w:rStyle w:val="Besedilooznabemesta"/>
            </w:rPr>
            <w:t>Kliknite ali tapnite tukaj, če želite vnesti besedilo.</w:t>
          </w:r>
        </w:p>
      </w:docPartBody>
    </w:docPart>
    <w:docPart>
      <w:docPartPr>
        <w:name w:val="0736D4BAAB7A475BA60AFFA022C26FEC"/>
        <w:category>
          <w:name w:val="Splošno"/>
          <w:gallery w:val="placeholder"/>
        </w:category>
        <w:types>
          <w:type w:val="bbPlcHdr"/>
        </w:types>
        <w:behaviors>
          <w:behavior w:val="content"/>
        </w:behaviors>
        <w:guid w:val="{1D515398-9061-47B2-9B44-0930DC9D6367}"/>
      </w:docPartPr>
      <w:docPartBody>
        <w:p w:rsidR="00E70945" w:rsidRDefault="00470657" w:rsidP="00470657">
          <w:pPr>
            <w:pStyle w:val="0736D4BAAB7A475BA60AFFA022C26FEC"/>
          </w:pPr>
          <w:r w:rsidRPr="008E4AA5">
            <w:rPr>
              <w:rStyle w:val="Besedilooznabemesta"/>
            </w:rPr>
            <w:t>Kliknite ali tapnite tukaj, če želite vnesti besedilo.</w:t>
          </w:r>
        </w:p>
      </w:docPartBody>
    </w:docPart>
    <w:docPart>
      <w:docPartPr>
        <w:name w:val="A40793AA89034716A158243BEB7DC375"/>
        <w:category>
          <w:name w:val="Splošno"/>
          <w:gallery w:val="placeholder"/>
        </w:category>
        <w:types>
          <w:type w:val="bbPlcHdr"/>
        </w:types>
        <w:behaviors>
          <w:behavior w:val="content"/>
        </w:behaviors>
        <w:guid w:val="{D7BAD57D-8BE6-4074-A0DE-2B10E7D6B656}"/>
      </w:docPartPr>
      <w:docPartBody>
        <w:p w:rsidR="00E70945" w:rsidRDefault="00470657" w:rsidP="00470657">
          <w:pPr>
            <w:pStyle w:val="A40793AA89034716A158243BEB7DC375"/>
          </w:pPr>
          <w:r w:rsidRPr="008E4AA5">
            <w:rPr>
              <w:rStyle w:val="Besedilooznabemesta"/>
            </w:rPr>
            <w:t>Kliknite ali tapnite tukaj, če želite vnesti besedilo.</w:t>
          </w:r>
        </w:p>
      </w:docPartBody>
    </w:docPart>
    <w:docPart>
      <w:docPartPr>
        <w:name w:val="4CAA4B0D0CAA4B84BAEEFE57D5142DEE"/>
        <w:category>
          <w:name w:val="Splošno"/>
          <w:gallery w:val="placeholder"/>
        </w:category>
        <w:types>
          <w:type w:val="bbPlcHdr"/>
        </w:types>
        <w:behaviors>
          <w:behavior w:val="content"/>
        </w:behaviors>
        <w:guid w:val="{B177A75B-7F9A-41B8-B481-2DDB4403C0C6}"/>
      </w:docPartPr>
      <w:docPartBody>
        <w:p w:rsidR="00E70945" w:rsidRDefault="00470657" w:rsidP="00470657">
          <w:pPr>
            <w:pStyle w:val="4CAA4B0D0CAA4B84BAEEFE57D5142DEE"/>
          </w:pPr>
          <w:r w:rsidRPr="008E4AA5">
            <w:rPr>
              <w:rStyle w:val="Besedilooznabemesta"/>
            </w:rPr>
            <w:t>Kliknite ali tapnite tukaj, če želite vnesti besedilo.</w:t>
          </w:r>
        </w:p>
      </w:docPartBody>
    </w:docPart>
    <w:docPart>
      <w:docPartPr>
        <w:name w:val="08FF542F1B6A435C972834B971CEF551"/>
        <w:category>
          <w:name w:val="Splošno"/>
          <w:gallery w:val="placeholder"/>
        </w:category>
        <w:types>
          <w:type w:val="bbPlcHdr"/>
        </w:types>
        <w:behaviors>
          <w:behavior w:val="content"/>
        </w:behaviors>
        <w:guid w:val="{D18A88E4-ADDA-4A02-8840-FB677295BAAB}"/>
      </w:docPartPr>
      <w:docPartBody>
        <w:p w:rsidR="00E70945" w:rsidRDefault="00470657" w:rsidP="00470657">
          <w:pPr>
            <w:pStyle w:val="08FF542F1B6A435C972834B971CEF551"/>
          </w:pPr>
          <w:r w:rsidRPr="008E4AA5">
            <w:rPr>
              <w:rStyle w:val="Besedilooznabemesta"/>
            </w:rPr>
            <w:t>Kliknite ali tapnite tukaj, če želite vnesti besedilo.</w:t>
          </w:r>
        </w:p>
      </w:docPartBody>
    </w:docPart>
    <w:docPart>
      <w:docPartPr>
        <w:name w:val="F7CF8C1290F340749D55B09132DF484D"/>
        <w:category>
          <w:name w:val="Splošno"/>
          <w:gallery w:val="placeholder"/>
        </w:category>
        <w:types>
          <w:type w:val="bbPlcHdr"/>
        </w:types>
        <w:behaviors>
          <w:behavior w:val="content"/>
        </w:behaviors>
        <w:guid w:val="{FF0ECD4A-A575-4697-8427-C4A595FBF85A}"/>
      </w:docPartPr>
      <w:docPartBody>
        <w:p w:rsidR="00E70945" w:rsidRDefault="00470657" w:rsidP="00470657">
          <w:pPr>
            <w:pStyle w:val="F7CF8C1290F340749D55B09132DF484D"/>
          </w:pPr>
          <w:r w:rsidRPr="008E4AA5">
            <w:rPr>
              <w:rStyle w:val="Besedilooznabemesta"/>
            </w:rPr>
            <w:t>Kliknite ali tapnite tukaj, če želite vnesti besedilo.</w:t>
          </w:r>
        </w:p>
      </w:docPartBody>
    </w:docPart>
    <w:docPart>
      <w:docPartPr>
        <w:name w:val="C6748AB3B4B84B698807818898A10A26"/>
        <w:category>
          <w:name w:val="Splošno"/>
          <w:gallery w:val="placeholder"/>
        </w:category>
        <w:types>
          <w:type w:val="bbPlcHdr"/>
        </w:types>
        <w:behaviors>
          <w:behavior w:val="content"/>
        </w:behaviors>
        <w:guid w:val="{CF8FE03C-5656-442B-AEC8-499E794C22DD}"/>
      </w:docPartPr>
      <w:docPartBody>
        <w:p w:rsidR="00E70945" w:rsidRDefault="00470657" w:rsidP="00470657">
          <w:pPr>
            <w:pStyle w:val="C6748AB3B4B84B698807818898A10A26"/>
          </w:pPr>
          <w:r w:rsidRPr="008E4AA5">
            <w:rPr>
              <w:rStyle w:val="Besedilooznabemesta"/>
            </w:rPr>
            <w:t>Kliknite ali tapnite tukaj, če želite vnesti besedilo.</w:t>
          </w:r>
        </w:p>
      </w:docPartBody>
    </w:docPart>
    <w:docPart>
      <w:docPartPr>
        <w:name w:val="2572A4EE0B2A4455956487CF6AFD074C"/>
        <w:category>
          <w:name w:val="Splošno"/>
          <w:gallery w:val="placeholder"/>
        </w:category>
        <w:types>
          <w:type w:val="bbPlcHdr"/>
        </w:types>
        <w:behaviors>
          <w:behavior w:val="content"/>
        </w:behaviors>
        <w:guid w:val="{292DC506-5D87-488F-BA96-C42DAE63BEBA}"/>
      </w:docPartPr>
      <w:docPartBody>
        <w:p w:rsidR="00E70945" w:rsidRDefault="00470657" w:rsidP="00470657">
          <w:pPr>
            <w:pStyle w:val="2572A4EE0B2A4455956487CF6AFD074C"/>
          </w:pPr>
          <w:r w:rsidRPr="007C6ECC">
            <w:rPr>
              <w:rStyle w:val="Besedilooznabemesta"/>
            </w:rPr>
            <w:t>Kliknite ali tapnite tukaj, če želite vnesti besedilo.</w:t>
          </w:r>
        </w:p>
      </w:docPartBody>
    </w:docPart>
    <w:docPart>
      <w:docPartPr>
        <w:name w:val="B45BD9826D064E719206C09F8FD65E11"/>
        <w:category>
          <w:name w:val="Splošno"/>
          <w:gallery w:val="placeholder"/>
        </w:category>
        <w:types>
          <w:type w:val="bbPlcHdr"/>
        </w:types>
        <w:behaviors>
          <w:behavior w:val="content"/>
        </w:behaviors>
        <w:guid w:val="{E9DC97AD-7749-416F-975A-3EB3CA96DB53}"/>
      </w:docPartPr>
      <w:docPartBody>
        <w:p w:rsidR="00E70945" w:rsidRDefault="00470657" w:rsidP="00470657">
          <w:pPr>
            <w:pStyle w:val="B45BD9826D064E719206C09F8FD65E11"/>
          </w:pPr>
          <w:r w:rsidRPr="008C3571">
            <w:rPr>
              <w:rStyle w:val="Besedilooznabemesta"/>
            </w:rPr>
            <w:t>Kliknite ali tapnite tukaj, če želite vnesti datum.</w:t>
          </w:r>
        </w:p>
      </w:docPartBody>
    </w:docPart>
    <w:docPart>
      <w:docPartPr>
        <w:name w:val="7E555F311C2E4142A33DF94869AA59AA"/>
        <w:category>
          <w:name w:val="Splošno"/>
          <w:gallery w:val="placeholder"/>
        </w:category>
        <w:types>
          <w:type w:val="bbPlcHdr"/>
        </w:types>
        <w:behaviors>
          <w:behavior w:val="content"/>
        </w:behaviors>
        <w:guid w:val="{0813210B-F430-4231-8A68-D9489A710D64}"/>
      </w:docPartPr>
      <w:docPartBody>
        <w:p w:rsidR="00E70945" w:rsidRDefault="00470657" w:rsidP="00470657">
          <w:pPr>
            <w:pStyle w:val="7E555F311C2E4142A33DF94869AA59AA"/>
          </w:pPr>
          <w:r w:rsidRPr="005B4E30">
            <w:rPr>
              <w:rStyle w:val="Besedilooznabemesta"/>
            </w:rPr>
            <w:t>Kliknite ali tapnite tukaj, če želite vnesti besedilo.</w:t>
          </w:r>
        </w:p>
      </w:docPartBody>
    </w:docPart>
    <w:docPart>
      <w:docPartPr>
        <w:name w:val="0CCCFEB3C305462C80B03C218452D7BD"/>
        <w:category>
          <w:name w:val="Splošno"/>
          <w:gallery w:val="placeholder"/>
        </w:category>
        <w:types>
          <w:type w:val="bbPlcHdr"/>
        </w:types>
        <w:behaviors>
          <w:behavior w:val="content"/>
        </w:behaviors>
        <w:guid w:val="{7B417F48-5E9F-4FE2-B57D-2EA90ADF7172}"/>
      </w:docPartPr>
      <w:docPartBody>
        <w:p w:rsidR="00E70945" w:rsidRDefault="00470657" w:rsidP="00470657">
          <w:pPr>
            <w:pStyle w:val="0CCCFEB3C305462C80B03C218452D7BD"/>
          </w:pPr>
          <w:r w:rsidRPr="005B4E30">
            <w:rPr>
              <w:rStyle w:val="Besedilooznabemesta"/>
            </w:rPr>
            <w:t>Kliknite ali tapnite tukaj, če želite vnesti besedilo.</w:t>
          </w:r>
        </w:p>
      </w:docPartBody>
    </w:docPart>
    <w:docPart>
      <w:docPartPr>
        <w:name w:val="B48E6C87AB9D4E30AAAE0194C0AA55B6"/>
        <w:category>
          <w:name w:val="Splošno"/>
          <w:gallery w:val="placeholder"/>
        </w:category>
        <w:types>
          <w:type w:val="bbPlcHdr"/>
        </w:types>
        <w:behaviors>
          <w:behavior w:val="content"/>
        </w:behaviors>
        <w:guid w:val="{F8EF0A33-6DAC-4B11-8497-30E23A030D23}"/>
      </w:docPartPr>
      <w:docPartBody>
        <w:p w:rsidR="00E70945" w:rsidRDefault="00470657" w:rsidP="00470657">
          <w:pPr>
            <w:pStyle w:val="B48E6C87AB9D4E30AAAE0194C0AA55B6"/>
          </w:pPr>
          <w:r w:rsidRPr="00B74193">
            <w:rPr>
              <w:rStyle w:val="Besedilooznabemesta"/>
            </w:rPr>
            <w:t>Kliknite ali tapnite tukaj, če želite vnesti besedilo.</w:t>
          </w:r>
        </w:p>
      </w:docPartBody>
    </w:docPart>
    <w:docPart>
      <w:docPartPr>
        <w:name w:val="0E92E8F45F764D9DBEB7E933415CE946"/>
        <w:category>
          <w:name w:val="Splošno"/>
          <w:gallery w:val="placeholder"/>
        </w:category>
        <w:types>
          <w:type w:val="bbPlcHdr"/>
        </w:types>
        <w:behaviors>
          <w:behavior w:val="content"/>
        </w:behaviors>
        <w:guid w:val="{74253469-3A93-454B-87FF-CC938DB27E82}"/>
      </w:docPartPr>
      <w:docPartBody>
        <w:p w:rsidR="00E70945" w:rsidRDefault="00470657" w:rsidP="00470657">
          <w:pPr>
            <w:pStyle w:val="0E92E8F45F764D9DBEB7E933415CE946"/>
          </w:pPr>
          <w:r w:rsidRPr="00904DF0">
            <w:rPr>
              <w:rStyle w:val="Besedilooznabemesta"/>
            </w:rPr>
            <w:t>Kliknite ali tapnite tukaj, če želite vnesti besedilo.</w:t>
          </w:r>
        </w:p>
      </w:docPartBody>
    </w:docPart>
    <w:docPart>
      <w:docPartPr>
        <w:name w:val="E8008F2D1F7042AF89BDD1131C246DC0"/>
        <w:category>
          <w:name w:val="Splošno"/>
          <w:gallery w:val="placeholder"/>
        </w:category>
        <w:types>
          <w:type w:val="bbPlcHdr"/>
        </w:types>
        <w:behaviors>
          <w:behavior w:val="content"/>
        </w:behaviors>
        <w:guid w:val="{F397E811-DFF1-43E6-B264-920AC64D9F38}"/>
      </w:docPartPr>
      <w:docPartBody>
        <w:p w:rsidR="00E70945" w:rsidRDefault="00470657" w:rsidP="00470657">
          <w:pPr>
            <w:pStyle w:val="E8008F2D1F7042AF89BDD1131C246DC0"/>
          </w:pPr>
          <w:r w:rsidRPr="008E4AA5">
            <w:rPr>
              <w:rStyle w:val="Besedilooznabemesta"/>
            </w:rPr>
            <w:t>Kliknite ali tapnite tukaj, če želite vnesti besedilo.</w:t>
          </w:r>
        </w:p>
      </w:docPartBody>
    </w:docPart>
    <w:docPart>
      <w:docPartPr>
        <w:name w:val="F7DB5DA5B9374570896BE6B151066DA4"/>
        <w:category>
          <w:name w:val="Splošno"/>
          <w:gallery w:val="placeholder"/>
        </w:category>
        <w:types>
          <w:type w:val="bbPlcHdr"/>
        </w:types>
        <w:behaviors>
          <w:behavior w:val="content"/>
        </w:behaviors>
        <w:guid w:val="{79A588BB-038D-486E-BC86-FC8DE053F38D}"/>
      </w:docPartPr>
      <w:docPartBody>
        <w:p w:rsidR="00E70945" w:rsidRDefault="00470657" w:rsidP="00470657">
          <w:pPr>
            <w:pStyle w:val="F7DB5DA5B9374570896BE6B151066DA4"/>
          </w:pPr>
          <w:r w:rsidRPr="007C6ECC">
            <w:rPr>
              <w:rStyle w:val="Besedilooznabemesta"/>
            </w:rPr>
            <w:t>Kliknite ali tapnite tukaj, če želite vnesti besedilo.</w:t>
          </w:r>
        </w:p>
      </w:docPartBody>
    </w:docPart>
    <w:docPart>
      <w:docPartPr>
        <w:name w:val="28DDE14256844C7E87F14F24328E7314"/>
        <w:category>
          <w:name w:val="Splošno"/>
          <w:gallery w:val="placeholder"/>
        </w:category>
        <w:types>
          <w:type w:val="bbPlcHdr"/>
        </w:types>
        <w:behaviors>
          <w:behavior w:val="content"/>
        </w:behaviors>
        <w:guid w:val="{D5289650-46FD-4B40-819E-FA6A0A9448FE}"/>
      </w:docPartPr>
      <w:docPartBody>
        <w:p w:rsidR="00E70945" w:rsidRDefault="00470657" w:rsidP="00470657">
          <w:pPr>
            <w:pStyle w:val="28DDE14256844C7E87F14F24328E7314"/>
          </w:pPr>
          <w:r w:rsidRPr="008E4AA5">
            <w:rPr>
              <w:rStyle w:val="Besedilooznabemesta"/>
            </w:rPr>
            <w:t>Kliknite ali tapnite tukaj, če želite vnesti besedilo.</w:t>
          </w:r>
        </w:p>
      </w:docPartBody>
    </w:docPart>
    <w:docPart>
      <w:docPartPr>
        <w:name w:val="8F4BCD8672C648809C7D3515E38E79CE"/>
        <w:category>
          <w:name w:val="Splošno"/>
          <w:gallery w:val="placeholder"/>
        </w:category>
        <w:types>
          <w:type w:val="bbPlcHdr"/>
        </w:types>
        <w:behaviors>
          <w:behavior w:val="content"/>
        </w:behaviors>
        <w:guid w:val="{9E09DCF4-8F66-48E0-A1F7-C247FEDBBB56}"/>
      </w:docPartPr>
      <w:docPartBody>
        <w:p w:rsidR="00E70945" w:rsidRDefault="00470657" w:rsidP="00470657">
          <w:pPr>
            <w:pStyle w:val="8F4BCD8672C648809C7D3515E38E79CE"/>
          </w:pPr>
          <w:r w:rsidRPr="007C6ECC">
            <w:rPr>
              <w:rStyle w:val="Besedilooznabemesta"/>
            </w:rPr>
            <w:t>Kliknite ali tapnite tukaj, če želite vnesti besedilo.</w:t>
          </w:r>
        </w:p>
      </w:docPartBody>
    </w:docPart>
    <w:docPart>
      <w:docPartPr>
        <w:name w:val="15B635A36C4E4A389CEDBCFDE4A17CC4"/>
        <w:category>
          <w:name w:val="Splošno"/>
          <w:gallery w:val="placeholder"/>
        </w:category>
        <w:types>
          <w:type w:val="bbPlcHdr"/>
        </w:types>
        <w:behaviors>
          <w:behavior w:val="content"/>
        </w:behaviors>
        <w:guid w:val="{3F40CA41-3DE1-4293-ADF9-31559D1D44C8}"/>
      </w:docPartPr>
      <w:docPartBody>
        <w:p w:rsidR="00E70945" w:rsidRDefault="00470657" w:rsidP="00470657">
          <w:pPr>
            <w:pStyle w:val="15B635A36C4E4A389CEDBCFDE4A17CC4"/>
          </w:pPr>
          <w:r w:rsidRPr="008E4AA5">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82C543E0-9E85-4BC2-9D06-182362962E7F}"/>
      </w:docPartPr>
      <w:docPartBody>
        <w:p w:rsidR="00BA079C" w:rsidRDefault="00164D4E">
          <w:r w:rsidRPr="00DB62EF">
            <w:rPr>
              <w:rStyle w:val="Besedilooznabemesta"/>
            </w:rPr>
            <w:t>Kliknite ali tapnite tukaj, če želite vnesti besedilo.</w:t>
          </w:r>
        </w:p>
      </w:docPartBody>
    </w:docPart>
    <w:docPart>
      <w:docPartPr>
        <w:name w:val="76C5253C0E574DC88E222172668E2E95"/>
        <w:category>
          <w:name w:val="Splošno"/>
          <w:gallery w:val="placeholder"/>
        </w:category>
        <w:types>
          <w:type w:val="bbPlcHdr"/>
        </w:types>
        <w:behaviors>
          <w:behavior w:val="content"/>
        </w:behaviors>
        <w:guid w:val="{64EB85B5-BC72-4095-B820-4DA07CE893EF}"/>
      </w:docPartPr>
      <w:docPartBody>
        <w:p w:rsidR="00BA079C" w:rsidRDefault="00164D4E" w:rsidP="00164D4E">
          <w:pPr>
            <w:pStyle w:val="76C5253C0E574DC88E222172668E2E95"/>
          </w:pPr>
          <w:r w:rsidRPr="00DB62EF">
            <w:rPr>
              <w:rStyle w:val="Besedilooznabemesta"/>
            </w:rPr>
            <w:t>Kliknite ali tapnite tukaj, če želite vnesti besedilo.</w:t>
          </w:r>
        </w:p>
      </w:docPartBody>
    </w:docPart>
    <w:docPart>
      <w:docPartPr>
        <w:name w:val="955BE3FF81BB46198994E7B0C6359F83"/>
        <w:category>
          <w:name w:val="Splošno"/>
          <w:gallery w:val="placeholder"/>
        </w:category>
        <w:types>
          <w:type w:val="bbPlcHdr"/>
        </w:types>
        <w:behaviors>
          <w:behavior w:val="content"/>
        </w:behaviors>
        <w:guid w:val="{B3210F4F-A528-47D6-835B-D9F4953E0D11}"/>
      </w:docPartPr>
      <w:docPartBody>
        <w:p w:rsidR="00BA079C" w:rsidRDefault="00164D4E" w:rsidP="00164D4E">
          <w:pPr>
            <w:pStyle w:val="955BE3FF81BB46198994E7B0C6359F83"/>
          </w:pPr>
          <w:r w:rsidRPr="00DB62EF">
            <w:rPr>
              <w:rStyle w:val="Besedilooznabemesta"/>
            </w:rPr>
            <w:t>Kliknite ali tapnite tukaj, če želite vnesti besedilo.</w:t>
          </w:r>
        </w:p>
      </w:docPartBody>
    </w:docPart>
    <w:docPart>
      <w:docPartPr>
        <w:name w:val="179A6FAD83CC44EBA086E94788B1C255"/>
        <w:category>
          <w:name w:val="Splošno"/>
          <w:gallery w:val="placeholder"/>
        </w:category>
        <w:types>
          <w:type w:val="bbPlcHdr"/>
        </w:types>
        <w:behaviors>
          <w:behavior w:val="content"/>
        </w:behaviors>
        <w:guid w:val="{CE2068E6-143E-4ED9-A778-C3F96AA659D2}"/>
      </w:docPartPr>
      <w:docPartBody>
        <w:p w:rsidR="00BA079C" w:rsidRDefault="00164D4E" w:rsidP="00164D4E">
          <w:pPr>
            <w:pStyle w:val="179A6FAD83CC44EBA086E94788B1C255"/>
          </w:pPr>
          <w:r w:rsidRPr="00DB62EF">
            <w:rPr>
              <w:rStyle w:val="Besedilooznabemesta"/>
            </w:rPr>
            <w:t>Kliknite ali tapnite tukaj, če želite vnesti besedilo.</w:t>
          </w:r>
        </w:p>
      </w:docPartBody>
    </w:docPart>
    <w:docPart>
      <w:docPartPr>
        <w:name w:val="ED3D71C0C18B41EBB18AA60337C12AFE"/>
        <w:category>
          <w:name w:val="Splošno"/>
          <w:gallery w:val="placeholder"/>
        </w:category>
        <w:types>
          <w:type w:val="bbPlcHdr"/>
        </w:types>
        <w:behaviors>
          <w:behavior w:val="content"/>
        </w:behaviors>
        <w:guid w:val="{25F9613C-3751-49E4-BD46-E198736B2F89}"/>
      </w:docPartPr>
      <w:docPartBody>
        <w:p w:rsidR="00BA079C" w:rsidRDefault="00164D4E" w:rsidP="00164D4E">
          <w:pPr>
            <w:pStyle w:val="ED3D71C0C18B41EBB18AA60337C12AFE"/>
          </w:pPr>
          <w:r w:rsidRPr="00DB62EF">
            <w:rPr>
              <w:rStyle w:val="Besedilooznabemesta"/>
            </w:rPr>
            <w:t>Kliknite ali tapnite tukaj, če želite vnesti besedilo.</w:t>
          </w:r>
        </w:p>
      </w:docPartBody>
    </w:docPart>
    <w:docPart>
      <w:docPartPr>
        <w:name w:val="CF747758D80B4F8DA83CE8D7FE70B9FE"/>
        <w:category>
          <w:name w:val="Splošno"/>
          <w:gallery w:val="placeholder"/>
        </w:category>
        <w:types>
          <w:type w:val="bbPlcHdr"/>
        </w:types>
        <w:behaviors>
          <w:behavior w:val="content"/>
        </w:behaviors>
        <w:guid w:val="{202E561E-7F70-45BB-A995-D8D4C7387547}"/>
      </w:docPartPr>
      <w:docPartBody>
        <w:p w:rsidR="00BA079C" w:rsidRDefault="00164D4E" w:rsidP="00164D4E">
          <w:pPr>
            <w:pStyle w:val="CF747758D80B4F8DA83CE8D7FE70B9FE"/>
          </w:pPr>
          <w:r w:rsidRPr="00DB62EF">
            <w:rPr>
              <w:rStyle w:val="Besedilooznabemesta"/>
            </w:rPr>
            <w:t>Kliknite ali tapnite tukaj, če želite vnesti besedilo.</w:t>
          </w:r>
        </w:p>
      </w:docPartBody>
    </w:docPart>
    <w:docPart>
      <w:docPartPr>
        <w:name w:val="188A730F07674089A7D6786DC4C433FD"/>
        <w:category>
          <w:name w:val="Splošno"/>
          <w:gallery w:val="placeholder"/>
        </w:category>
        <w:types>
          <w:type w:val="bbPlcHdr"/>
        </w:types>
        <w:behaviors>
          <w:behavior w:val="content"/>
        </w:behaviors>
        <w:guid w:val="{21882ABC-F35C-4179-8D94-325C23DABF12}"/>
      </w:docPartPr>
      <w:docPartBody>
        <w:p w:rsidR="00BA079C" w:rsidRDefault="00164D4E" w:rsidP="00164D4E">
          <w:pPr>
            <w:pStyle w:val="188A730F07674089A7D6786DC4C433FD"/>
          </w:pPr>
          <w:r w:rsidRPr="00DB62EF">
            <w:rPr>
              <w:rStyle w:val="Besedilooznabemesta"/>
            </w:rPr>
            <w:t>Kliknite ali tapnite tukaj, če želite vnesti besedilo.</w:t>
          </w:r>
        </w:p>
      </w:docPartBody>
    </w:docPart>
    <w:docPart>
      <w:docPartPr>
        <w:name w:val="80156E68E7DF46829FD32AE8E0048337"/>
        <w:category>
          <w:name w:val="Splošno"/>
          <w:gallery w:val="placeholder"/>
        </w:category>
        <w:types>
          <w:type w:val="bbPlcHdr"/>
        </w:types>
        <w:behaviors>
          <w:behavior w:val="content"/>
        </w:behaviors>
        <w:guid w:val="{BFCC4E7B-2B0E-4DCB-9317-D4D5AAE204EC}"/>
      </w:docPartPr>
      <w:docPartBody>
        <w:p w:rsidR="00BA079C" w:rsidRDefault="00164D4E" w:rsidP="00164D4E">
          <w:pPr>
            <w:pStyle w:val="80156E68E7DF46829FD32AE8E0048337"/>
          </w:pPr>
          <w:r w:rsidRPr="00DB62EF">
            <w:rPr>
              <w:rStyle w:val="Besedilooznabemesta"/>
            </w:rPr>
            <w:t>Kliknite ali tapnite tukaj, če želite vnesti besedilo.</w:t>
          </w:r>
        </w:p>
      </w:docPartBody>
    </w:docPart>
    <w:docPart>
      <w:docPartPr>
        <w:name w:val="F35F5C72E6B14BEC96E678CD63D13E9D"/>
        <w:category>
          <w:name w:val="Splošno"/>
          <w:gallery w:val="placeholder"/>
        </w:category>
        <w:types>
          <w:type w:val="bbPlcHdr"/>
        </w:types>
        <w:behaviors>
          <w:behavior w:val="content"/>
        </w:behaviors>
        <w:guid w:val="{B75F8020-C1E0-4586-A24A-4A0B2F2DB349}"/>
      </w:docPartPr>
      <w:docPartBody>
        <w:p w:rsidR="00BA079C" w:rsidRDefault="00164D4E" w:rsidP="00164D4E">
          <w:pPr>
            <w:pStyle w:val="F35F5C72E6B14BEC96E678CD63D13E9D"/>
          </w:pPr>
          <w:r w:rsidRPr="00DB62EF">
            <w:rPr>
              <w:rStyle w:val="Besedilooznabemesta"/>
            </w:rPr>
            <w:t>Kliknite ali tapnite tukaj, če želite vnesti besedilo.</w:t>
          </w:r>
        </w:p>
      </w:docPartBody>
    </w:docPart>
    <w:docPart>
      <w:docPartPr>
        <w:name w:val="6A8165A3EA1E43EC8E573C20BE04AE24"/>
        <w:category>
          <w:name w:val="Splošno"/>
          <w:gallery w:val="placeholder"/>
        </w:category>
        <w:types>
          <w:type w:val="bbPlcHdr"/>
        </w:types>
        <w:behaviors>
          <w:behavior w:val="content"/>
        </w:behaviors>
        <w:guid w:val="{BC1A51DC-7FF4-4A66-80D0-0925ED3F915C}"/>
      </w:docPartPr>
      <w:docPartBody>
        <w:p w:rsidR="00BA079C" w:rsidRDefault="00164D4E" w:rsidP="00164D4E">
          <w:pPr>
            <w:pStyle w:val="6A8165A3EA1E43EC8E573C20BE04AE24"/>
          </w:pPr>
          <w:r w:rsidRPr="00DB62EF">
            <w:rPr>
              <w:rStyle w:val="Besedilooznabemesta"/>
            </w:rPr>
            <w:t>Kliknite ali tapnite tukaj, če želite vnesti besedilo.</w:t>
          </w:r>
        </w:p>
      </w:docPartBody>
    </w:docPart>
    <w:docPart>
      <w:docPartPr>
        <w:name w:val="F2A2E2CE61C7411A9D339086AAA41831"/>
        <w:category>
          <w:name w:val="Splošno"/>
          <w:gallery w:val="placeholder"/>
        </w:category>
        <w:types>
          <w:type w:val="bbPlcHdr"/>
        </w:types>
        <w:behaviors>
          <w:behavior w:val="content"/>
        </w:behaviors>
        <w:guid w:val="{6BE13395-3BC6-4D4F-9B05-8488BFC3263B}"/>
      </w:docPartPr>
      <w:docPartBody>
        <w:p w:rsidR="00BA079C" w:rsidRDefault="00164D4E" w:rsidP="00164D4E">
          <w:pPr>
            <w:pStyle w:val="F2A2E2CE61C7411A9D339086AAA41831"/>
          </w:pPr>
          <w:r w:rsidRPr="00DB62EF">
            <w:rPr>
              <w:rStyle w:val="Besedilooznabemesta"/>
            </w:rPr>
            <w:t>Kliknite ali tapnite tukaj, če želite vnesti besedilo.</w:t>
          </w:r>
        </w:p>
      </w:docPartBody>
    </w:docPart>
    <w:docPart>
      <w:docPartPr>
        <w:name w:val="85CC7B7325A94C1CA1A4CFA2A5DA187D"/>
        <w:category>
          <w:name w:val="Splošno"/>
          <w:gallery w:val="placeholder"/>
        </w:category>
        <w:types>
          <w:type w:val="bbPlcHdr"/>
        </w:types>
        <w:behaviors>
          <w:behavior w:val="content"/>
        </w:behaviors>
        <w:guid w:val="{36536441-5402-4D81-BCBB-39D64C2DF53D}"/>
      </w:docPartPr>
      <w:docPartBody>
        <w:p w:rsidR="00BA079C" w:rsidRDefault="00164D4E" w:rsidP="00164D4E">
          <w:pPr>
            <w:pStyle w:val="85CC7B7325A94C1CA1A4CFA2A5DA187D"/>
          </w:pPr>
          <w:r w:rsidRPr="00DB62EF">
            <w:rPr>
              <w:rStyle w:val="Besedilooznabemesta"/>
            </w:rPr>
            <w:t>Kliknite ali tapnite tukaj, če želite vnesti besedilo.</w:t>
          </w:r>
        </w:p>
      </w:docPartBody>
    </w:docPart>
    <w:docPart>
      <w:docPartPr>
        <w:name w:val="ABDE2FD526FB4C96B5C88CC48EA2C637"/>
        <w:category>
          <w:name w:val="Splošno"/>
          <w:gallery w:val="placeholder"/>
        </w:category>
        <w:types>
          <w:type w:val="bbPlcHdr"/>
        </w:types>
        <w:behaviors>
          <w:behavior w:val="content"/>
        </w:behaviors>
        <w:guid w:val="{DFD0B45D-6883-4C24-9445-63B369225692}"/>
      </w:docPartPr>
      <w:docPartBody>
        <w:p w:rsidR="00BA079C" w:rsidRDefault="00164D4E" w:rsidP="00164D4E">
          <w:pPr>
            <w:pStyle w:val="ABDE2FD526FB4C96B5C88CC48EA2C637"/>
          </w:pPr>
          <w:r w:rsidRPr="00DB62EF">
            <w:rPr>
              <w:rStyle w:val="Besedilooznabemesta"/>
            </w:rPr>
            <w:t>Kliknite ali tapnite tukaj, če želite vnesti besedilo.</w:t>
          </w:r>
        </w:p>
      </w:docPartBody>
    </w:docPart>
    <w:docPart>
      <w:docPartPr>
        <w:name w:val="D89E525027C54A46AFEDC57D42D4D5E1"/>
        <w:category>
          <w:name w:val="Splošno"/>
          <w:gallery w:val="placeholder"/>
        </w:category>
        <w:types>
          <w:type w:val="bbPlcHdr"/>
        </w:types>
        <w:behaviors>
          <w:behavior w:val="content"/>
        </w:behaviors>
        <w:guid w:val="{778BC0AB-FE6F-475E-A30A-1D0D9DCDDED4}"/>
      </w:docPartPr>
      <w:docPartBody>
        <w:p w:rsidR="00BA079C" w:rsidRDefault="00164D4E" w:rsidP="00164D4E">
          <w:pPr>
            <w:pStyle w:val="D89E525027C54A46AFEDC57D42D4D5E1"/>
          </w:pPr>
          <w:r w:rsidRPr="00DB62EF">
            <w:rPr>
              <w:rStyle w:val="Besedilooznabemesta"/>
            </w:rPr>
            <w:t>Kliknite ali tapnite tukaj, če želite vnesti besedilo.</w:t>
          </w:r>
        </w:p>
      </w:docPartBody>
    </w:docPart>
    <w:docPart>
      <w:docPartPr>
        <w:name w:val="A8484AAA79CF43A9A6C078AA764373C3"/>
        <w:category>
          <w:name w:val="Splošno"/>
          <w:gallery w:val="placeholder"/>
        </w:category>
        <w:types>
          <w:type w:val="bbPlcHdr"/>
        </w:types>
        <w:behaviors>
          <w:behavior w:val="content"/>
        </w:behaviors>
        <w:guid w:val="{7EC9A695-1920-44CD-8D30-1601BF5D3248}"/>
      </w:docPartPr>
      <w:docPartBody>
        <w:p w:rsidR="00BA079C" w:rsidRDefault="00164D4E" w:rsidP="00164D4E">
          <w:pPr>
            <w:pStyle w:val="A8484AAA79CF43A9A6C078AA764373C3"/>
          </w:pPr>
          <w:r w:rsidRPr="00DB62EF">
            <w:rPr>
              <w:rStyle w:val="Besedilooznabemesta"/>
            </w:rPr>
            <w:t>Kliknite ali tapnite tukaj, če želite vnesti besedilo.</w:t>
          </w:r>
        </w:p>
      </w:docPartBody>
    </w:docPart>
    <w:docPart>
      <w:docPartPr>
        <w:name w:val="507DA3CA833D4B6FB5B7428CFEE0D7CC"/>
        <w:category>
          <w:name w:val="Splošno"/>
          <w:gallery w:val="placeholder"/>
        </w:category>
        <w:types>
          <w:type w:val="bbPlcHdr"/>
        </w:types>
        <w:behaviors>
          <w:behavior w:val="content"/>
        </w:behaviors>
        <w:guid w:val="{6DF633C4-A6B7-46CD-BF8D-93DEC45EF3D3}"/>
      </w:docPartPr>
      <w:docPartBody>
        <w:p w:rsidR="00BA079C" w:rsidRDefault="00164D4E" w:rsidP="00164D4E">
          <w:pPr>
            <w:pStyle w:val="507DA3CA833D4B6FB5B7428CFEE0D7CC"/>
          </w:pPr>
          <w:r w:rsidRPr="00DB62EF">
            <w:rPr>
              <w:rStyle w:val="Besedilooznabemesta"/>
            </w:rPr>
            <w:t>Kliknite ali tapnite tukaj, če želite vnesti besedilo.</w:t>
          </w:r>
        </w:p>
      </w:docPartBody>
    </w:docPart>
    <w:docPart>
      <w:docPartPr>
        <w:name w:val="DD8C174FDE984F87942F6322F84DB83B"/>
        <w:category>
          <w:name w:val="Splošno"/>
          <w:gallery w:val="placeholder"/>
        </w:category>
        <w:types>
          <w:type w:val="bbPlcHdr"/>
        </w:types>
        <w:behaviors>
          <w:behavior w:val="content"/>
        </w:behaviors>
        <w:guid w:val="{E9804E41-AFBB-4402-9713-4766B88448AD}"/>
      </w:docPartPr>
      <w:docPartBody>
        <w:p w:rsidR="00BA079C" w:rsidRDefault="00164D4E" w:rsidP="00164D4E">
          <w:pPr>
            <w:pStyle w:val="DD8C174FDE984F87942F6322F84DB83B"/>
          </w:pPr>
          <w:r w:rsidRPr="00DB62EF">
            <w:rPr>
              <w:rStyle w:val="Besedilooznabemesta"/>
            </w:rPr>
            <w:t>Kliknite ali tapnite tukaj, če želite vnesti besedilo.</w:t>
          </w:r>
        </w:p>
      </w:docPartBody>
    </w:docPart>
    <w:docPart>
      <w:docPartPr>
        <w:name w:val="3B50F51FF6884CB0ADB00A26EA350CBE"/>
        <w:category>
          <w:name w:val="Splošno"/>
          <w:gallery w:val="placeholder"/>
        </w:category>
        <w:types>
          <w:type w:val="bbPlcHdr"/>
        </w:types>
        <w:behaviors>
          <w:behavior w:val="content"/>
        </w:behaviors>
        <w:guid w:val="{9A4B1DC4-B03B-4D5A-A9AC-D776A4456D23}"/>
      </w:docPartPr>
      <w:docPartBody>
        <w:p w:rsidR="00BA079C" w:rsidRDefault="00164D4E" w:rsidP="00164D4E">
          <w:pPr>
            <w:pStyle w:val="3B50F51FF6884CB0ADB00A26EA350CBE"/>
          </w:pPr>
          <w:r w:rsidRPr="00DB62EF">
            <w:rPr>
              <w:rStyle w:val="Besedilooznabemesta"/>
            </w:rPr>
            <w:t>Kliknite ali tapnite tukaj, če želite vnesti besedilo.</w:t>
          </w:r>
        </w:p>
      </w:docPartBody>
    </w:docPart>
    <w:docPart>
      <w:docPartPr>
        <w:name w:val="1EBD3D39E05B4EBCAA2350ECC5F18507"/>
        <w:category>
          <w:name w:val="Splošno"/>
          <w:gallery w:val="placeholder"/>
        </w:category>
        <w:types>
          <w:type w:val="bbPlcHdr"/>
        </w:types>
        <w:behaviors>
          <w:behavior w:val="content"/>
        </w:behaviors>
        <w:guid w:val="{B44E7E76-9C7E-4F83-8C5E-5EE46CCB58E4}"/>
      </w:docPartPr>
      <w:docPartBody>
        <w:p w:rsidR="00BA079C" w:rsidRDefault="00164D4E" w:rsidP="00164D4E">
          <w:pPr>
            <w:pStyle w:val="1EBD3D39E05B4EBCAA2350ECC5F18507"/>
          </w:pPr>
          <w:r w:rsidRPr="00DB62EF">
            <w:rPr>
              <w:rStyle w:val="Besedilooznabemesta"/>
            </w:rPr>
            <w:t>Kliknite ali tapnite tukaj, če želite vnesti besedilo.</w:t>
          </w:r>
        </w:p>
      </w:docPartBody>
    </w:docPart>
    <w:docPart>
      <w:docPartPr>
        <w:name w:val="DF2B6B078A3F4EF5972EB5EF762B1E90"/>
        <w:category>
          <w:name w:val="Splošno"/>
          <w:gallery w:val="placeholder"/>
        </w:category>
        <w:types>
          <w:type w:val="bbPlcHdr"/>
        </w:types>
        <w:behaviors>
          <w:behavior w:val="content"/>
        </w:behaviors>
        <w:guid w:val="{DE2D18BB-C7E1-4D23-95FF-4FEA6B2D7DE1}"/>
      </w:docPartPr>
      <w:docPartBody>
        <w:p w:rsidR="00BA079C" w:rsidRDefault="00164D4E" w:rsidP="00164D4E">
          <w:pPr>
            <w:pStyle w:val="DF2B6B078A3F4EF5972EB5EF762B1E90"/>
          </w:pPr>
          <w:r w:rsidRPr="00DB62EF">
            <w:rPr>
              <w:rStyle w:val="Besedilooznabemesta"/>
            </w:rPr>
            <w:t>Kliknite ali tapnite tukaj, če želite vnesti besedilo.</w:t>
          </w:r>
        </w:p>
      </w:docPartBody>
    </w:docPart>
    <w:docPart>
      <w:docPartPr>
        <w:name w:val="AD5D277BBBBF40249EC9B2884803C87E"/>
        <w:category>
          <w:name w:val="Splošno"/>
          <w:gallery w:val="placeholder"/>
        </w:category>
        <w:types>
          <w:type w:val="bbPlcHdr"/>
        </w:types>
        <w:behaviors>
          <w:behavior w:val="content"/>
        </w:behaviors>
        <w:guid w:val="{F74D80F5-F678-491F-838F-BF4B51A528DD}"/>
      </w:docPartPr>
      <w:docPartBody>
        <w:p w:rsidR="00BA079C" w:rsidRDefault="00164D4E" w:rsidP="00164D4E">
          <w:pPr>
            <w:pStyle w:val="AD5D277BBBBF40249EC9B2884803C87E"/>
          </w:pPr>
          <w:r w:rsidRPr="00DB62EF">
            <w:rPr>
              <w:rStyle w:val="Besedilooznabemesta"/>
            </w:rPr>
            <w:t>Kliknite ali tapnite tukaj, če želite vnesti besedilo.</w:t>
          </w:r>
        </w:p>
      </w:docPartBody>
    </w:docPart>
    <w:docPart>
      <w:docPartPr>
        <w:name w:val="77E4793E2AC846FCA30ABFD78F55F092"/>
        <w:category>
          <w:name w:val="Splošno"/>
          <w:gallery w:val="placeholder"/>
        </w:category>
        <w:types>
          <w:type w:val="bbPlcHdr"/>
        </w:types>
        <w:behaviors>
          <w:behavior w:val="content"/>
        </w:behaviors>
        <w:guid w:val="{F4461F0C-A5E9-45EF-9DD8-BE07F8C29DDB}"/>
      </w:docPartPr>
      <w:docPartBody>
        <w:p w:rsidR="006E19F9" w:rsidRDefault="00BD6AF6" w:rsidP="00BD6AF6">
          <w:pPr>
            <w:pStyle w:val="77E4793E2AC846FCA30ABFD78F55F092"/>
          </w:pPr>
          <w:r w:rsidRPr="00E253C4">
            <w:rPr>
              <w:rStyle w:val="Besedilooznabemesta"/>
            </w:rPr>
            <w:t>Kliknite ali tapnite tukaj, če želite vnesti besedilo.</w:t>
          </w:r>
        </w:p>
      </w:docPartBody>
    </w:docPart>
    <w:docPart>
      <w:docPartPr>
        <w:name w:val="089568741E1D4BE89D87B3A9168245E1"/>
        <w:category>
          <w:name w:val="Splošno"/>
          <w:gallery w:val="placeholder"/>
        </w:category>
        <w:types>
          <w:type w:val="bbPlcHdr"/>
        </w:types>
        <w:behaviors>
          <w:behavior w:val="content"/>
        </w:behaviors>
        <w:guid w:val="{01FE004F-73EF-4FFD-9114-B195CB69A1F7}"/>
      </w:docPartPr>
      <w:docPartBody>
        <w:p w:rsidR="006E19F9" w:rsidRDefault="00BD6AF6" w:rsidP="00BD6AF6">
          <w:pPr>
            <w:pStyle w:val="089568741E1D4BE89D87B3A9168245E1"/>
          </w:pPr>
          <w:r w:rsidRPr="00E253C4">
            <w:rPr>
              <w:rStyle w:val="Besedilooznabemesta"/>
            </w:rPr>
            <w:t>Kliknite ali tapnite tukaj, če želite vnesti datum.</w:t>
          </w:r>
        </w:p>
      </w:docPartBody>
    </w:docPart>
    <w:docPart>
      <w:docPartPr>
        <w:name w:val="34BD9E89976B46278AEA97F39016D9D0"/>
        <w:category>
          <w:name w:val="Splošno"/>
          <w:gallery w:val="placeholder"/>
        </w:category>
        <w:types>
          <w:type w:val="bbPlcHdr"/>
        </w:types>
        <w:behaviors>
          <w:behavior w:val="content"/>
        </w:behaviors>
        <w:guid w:val="{7CBD6A43-F87C-410A-8BB8-2A2D5EFF5287}"/>
      </w:docPartPr>
      <w:docPartBody>
        <w:p w:rsidR="006E19F9" w:rsidRDefault="00BD6AF6" w:rsidP="00BD6AF6">
          <w:pPr>
            <w:pStyle w:val="34BD9E89976B46278AEA97F39016D9D0"/>
          </w:pPr>
          <w:r w:rsidRPr="00E253C4">
            <w:rPr>
              <w:rStyle w:val="Besedilooznabemesta"/>
            </w:rPr>
            <w:t>Kliknite ali tapnite tukaj, če želite vnesti besedilo.</w:t>
          </w:r>
        </w:p>
      </w:docPartBody>
    </w:docPart>
    <w:docPart>
      <w:docPartPr>
        <w:name w:val="3434CE2084FA461A888EF0FFB21C3942"/>
        <w:category>
          <w:name w:val="Splošno"/>
          <w:gallery w:val="placeholder"/>
        </w:category>
        <w:types>
          <w:type w:val="bbPlcHdr"/>
        </w:types>
        <w:behaviors>
          <w:behavior w:val="content"/>
        </w:behaviors>
        <w:guid w:val="{8969D09F-2134-4F21-8454-C7CEB360B8E9}"/>
      </w:docPartPr>
      <w:docPartBody>
        <w:p w:rsidR="006E19F9" w:rsidRDefault="00BD6AF6" w:rsidP="00BD6AF6">
          <w:pPr>
            <w:pStyle w:val="3434CE2084FA461A888EF0FFB21C3942"/>
          </w:pPr>
          <w:r w:rsidRPr="00E253C4">
            <w:rPr>
              <w:rStyle w:val="Besedilooznabemesta"/>
            </w:rPr>
            <w:t>Kliknite ali tapnite tukaj, če želite vnesti besedilo.</w:t>
          </w:r>
        </w:p>
      </w:docPartBody>
    </w:docPart>
    <w:docPart>
      <w:docPartPr>
        <w:name w:val="ED69AE5F8606433D928B783222DA2AAD"/>
        <w:category>
          <w:name w:val="Splošno"/>
          <w:gallery w:val="placeholder"/>
        </w:category>
        <w:types>
          <w:type w:val="bbPlcHdr"/>
        </w:types>
        <w:behaviors>
          <w:behavior w:val="content"/>
        </w:behaviors>
        <w:guid w:val="{2E6D3D88-20AC-4268-8644-23C7950408FD}"/>
      </w:docPartPr>
      <w:docPartBody>
        <w:p w:rsidR="006E19F9" w:rsidRDefault="00BD6AF6" w:rsidP="00BD6AF6">
          <w:pPr>
            <w:pStyle w:val="ED69AE5F8606433D928B783222DA2AAD"/>
          </w:pPr>
          <w:r w:rsidRPr="0063153A">
            <w:rPr>
              <w:rStyle w:val="Besedilooznabemesta"/>
            </w:rPr>
            <w:t>Kliknite ali tapnite tukaj, če želite vnesti besedilo.</w:t>
          </w:r>
        </w:p>
      </w:docPartBody>
    </w:docPart>
    <w:docPart>
      <w:docPartPr>
        <w:name w:val="A0B701706BF54B0D836B9233452C6660"/>
        <w:category>
          <w:name w:val="Splošno"/>
          <w:gallery w:val="placeholder"/>
        </w:category>
        <w:types>
          <w:type w:val="bbPlcHdr"/>
        </w:types>
        <w:behaviors>
          <w:behavior w:val="content"/>
        </w:behaviors>
        <w:guid w:val="{A972DEEA-569A-4FCD-A33E-CB4504B76A02}"/>
      </w:docPartPr>
      <w:docPartBody>
        <w:p w:rsidR="006E19F9" w:rsidRDefault="00BD6AF6" w:rsidP="00BD6AF6">
          <w:pPr>
            <w:pStyle w:val="A0B701706BF54B0D836B9233452C6660"/>
          </w:pPr>
          <w:r w:rsidRPr="00E253C4">
            <w:rPr>
              <w:rStyle w:val="Besedilooznabemesta"/>
            </w:rPr>
            <w:t>Kliknite ali tapnite tukaj, če želite vnesti besedilo.</w:t>
          </w:r>
        </w:p>
      </w:docPartBody>
    </w:docPart>
    <w:docPart>
      <w:docPartPr>
        <w:name w:val="E078FFBAEE8049368B08BAECA453B4DE"/>
        <w:category>
          <w:name w:val="Splošno"/>
          <w:gallery w:val="placeholder"/>
        </w:category>
        <w:types>
          <w:type w:val="bbPlcHdr"/>
        </w:types>
        <w:behaviors>
          <w:behavior w:val="content"/>
        </w:behaviors>
        <w:guid w:val="{DB1FCF7A-2404-4F2E-B630-97DFDD98D628}"/>
      </w:docPartPr>
      <w:docPartBody>
        <w:p w:rsidR="006E19F9" w:rsidRDefault="00BD6AF6" w:rsidP="00BD6AF6">
          <w:pPr>
            <w:pStyle w:val="E078FFBAEE8049368B08BAECA453B4DE"/>
          </w:pPr>
          <w:r w:rsidRPr="00CB54B1">
            <w:rPr>
              <w:rStyle w:val="Besedilooznabemesta"/>
            </w:rPr>
            <w:t>Kliknite ali tapnite tukaj, če želite vnesti besedilo.</w:t>
          </w:r>
        </w:p>
      </w:docPartBody>
    </w:docPart>
    <w:docPart>
      <w:docPartPr>
        <w:name w:val="8D486854A9B140C38D96C26D5E98F0B9"/>
        <w:category>
          <w:name w:val="Splošno"/>
          <w:gallery w:val="placeholder"/>
        </w:category>
        <w:types>
          <w:type w:val="bbPlcHdr"/>
        </w:types>
        <w:behaviors>
          <w:behavior w:val="content"/>
        </w:behaviors>
        <w:guid w:val="{9BB90B7E-59FD-4DE2-A775-DD930B9A3BE5}"/>
      </w:docPartPr>
      <w:docPartBody>
        <w:p w:rsidR="006E19F9" w:rsidRDefault="00BD6AF6" w:rsidP="00BD6AF6">
          <w:pPr>
            <w:pStyle w:val="8D486854A9B140C38D96C26D5E98F0B9"/>
          </w:pPr>
          <w:r w:rsidRPr="008E4AA5">
            <w:rPr>
              <w:rStyle w:val="Besedilooznabemesta"/>
            </w:rPr>
            <w:t>Kliknite ali tapnite tukaj, če želite vnesti besedilo.</w:t>
          </w:r>
        </w:p>
      </w:docPartBody>
    </w:docPart>
    <w:docPart>
      <w:docPartPr>
        <w:name w:val="F71B43E5727141B5A2452850B4139C82"/>
        <w:category>
          <w:name w:val="Splošno"/>
          <w:gallery w:val="placeholder"/>
        </w:category>
        <w:types>
          <w:type w:val="bbPlcHdr"/>
        </w:types>
        <w:behaviors>
          <w:behavior w:val="content"/>
        </w:behaviors>
        <w:guid w:val="{D74F343E-A7D9-49F1-AB45-2F224C1C6E6F}"/>
      </w:docPartPr>
      <w:docPartBody>
        <w:p w:rsidR="006E19F9" w:rsidRDefault="00BD6AF6" w:rsidP="00BD6AF6">
          <w:pPr>
            <w:pStyle w:val="F71B43E5727141B5A2452850B4139C82"/>
          </w:pPr>
          <w:r w:rsidRPr="0063153A">
            <w:rPr>
              <w:rStyle w:val="Besedilooznabemesta"/>
            </w:rPr>
            <w:t>Kliknite ali tapnite tukaj, če želite vnesti besedilo.</w:t>
          </w:r>
        </w:p>
      </w:docPartBody>
    </w:docPart>
    <w:docPart>
      <w:docPartPr>
        <w:name w:val="C62699FD13E34827821488E5F56B6DB6"/>
        <w:category>
          <w:name w:val="Splošno"/>
          <w:gallery w:val="placeholder"/>
        </w:category>
        <w:types>
          <w:type w:val="bbPlcHdr"/>
        </w:types>
        <w:behaviors>
          <w:behavior w:val="content"/>
        </w:behaviors>
        <w:guid w:val="{80E363ED-03A2-448C-900B-1357EBF4A812}"/>
      </w:docPartPr>
      <w:docPartBody>
        <w:p w:rsidR="006E19F9" w:rsidRDefault="00BD6AF6" w:rsidP="00BD6AF6">
          <w:pPr>
            <w:pStyle w:val="C62699FD13E34827821488E5F56B6DB6"/>
          </w:pPr>
          <w:r w:rsidRPr="0063153A">
            <w:rPr>
              <w:rStyle w:val="Besedilooznabemesta"/>
            </w:rPr>
            <w:t>Kliknite ali tapnite tukaj, če želite vnesti besedilo.</w:t>
          </w:r>
        </w:p>
      </w:docPartBody>
    </w:docPart>
    <w:docPart>
      <w:docPartPr>
        <w:name w:val="FD50E394E02E4C2AB11F014AAF7509DB"/>
        <w:category>
          <w:name w:val="Splošno"/>
          <w:gallery w:val="placeholder"/>
        </w:category>
        <w:types>
          <w:type w:val="bbPlcHdr"/>
        </w:types>
        <w:behaviors>
          <w:behavior w:val="content"/>
        </w:behaviors>
        <w:guid w:val="{6D1087D0-03FB-45EA-B98E-048AF583359E}"/>
      </w:docPartPr>
      <w:docPartBody>
        <w:p w:rsidR="006E19F9" w:rsidRDefault="00BD6AF6" w:rsidP="00BD6AF6">
          <w:pPr>
            <w:pStyle w:val="FD50E394E02E4C2AB11F014AAF7509DB"/>
          </w:pPr>
          <w:r w:rsidRPr="0063153A">
            <w:rPr>
              <w:rStyle w:val="Besedilooznabemesta"/>
            </w:rPr>
            <w:t>Kliknite ali tapnite tukaj, če želite vnesti besedilo.</w:t>
          </w:r>
        </w:p>
      </w:docPartBody>
    </w:docPart>
    <w:docPart>
      <w:docPartPr>
        <w:name w:val="48B9A233E0174D908697DFC984BB23FD"/>
        <w:category>
          <w:name w:val="Splošno"/>
          <w:gallery w:val="placeholder"/>
        </w:category>
        <w:types>
          <w:type w:val="bbPlcHdr"/>
        </w:types>
        <w:behaviors>
          <w:behavior w:val="content"/>
        </w:behaviors>
        <w:guid w:val="{043E9F5B-0CF2-4D5D-BED3-F41986154B40}"/>
      </w:docPartPr>
      <w:docPartBody>
        <w:p w:rsidR="006E19F9" w:rsidRDefault="00BD6AF6" w:rsidP="00BD6AF6">
          <w:pPr>
            <w:pStyle w:val="48B9A233E0174D908697DFC984BB23FD"/>
          </w:pPr>
          <w:r w:rsidRPr="0063153A">
            <w:rPr>
              <w:rStyle w:val="Besedilooznabemesta"/>
            </w:rPr>
            <w:t>Kliknite ali tapnite tukaj, če želite vnesti besedilo.</w:t>
          </w:r>
        </w:p>
      </w:docPartBody>
    </w:docPart>
    <w:docPart>
      <w:docPartPr>
        <w:name w:val="4A67C68431104A2A85AE2A1720843EF7"/>
        <w:category>
          <w:name w:val="Splošno"/>
          <w:gallery w:val="placeholder"/>
        </w:category>
        <w:types>
          <w:type w:val="bbPlcHdr"/>
        </w:types>
        <w:behaviors>
          <w:behavior w:val="content"/>
        </w:behaviors>
        <w:guid w:val="{DB6F950D-B020-4923-BF42-EB6851F331B2}"/>
      </w:docPartPr>
      <w:docPartBody>
        <w:p w:rsidR="006E19F9" w:rsidRDefault="00BD6AF6" w:rsidP="00BD6AF6">
          <w:pPr>
            <w:pStyle w:val="4A67C68431104A2A85AE2A1720843EF7"/>
          </w:pPr>
          <w:r w:rsidRPr="0063153A">
            <w:rPr>
              <w:rStyle w:val="Besedilooznabemesta"/>
            </w:rPr>
            <w:t>Kliknite ali tapnite tukaj, če želite vnesti besedilo.</w:t>
          </w:r>
        </w:p>
      </w:docPartBody>
    </w:docPart>
    <w:docPart>
      <w:docPartPr>
        <w:name w:val="3C4CE9EEE2F844F6B1EC0810B7D93C72"/>
        <w:category>
          <w:name w:val="Splošno"/>
          <w:gallery w:val="placeholder"/>
        </w:category>
        <w:types>
          <w:type w:val="bbPlcHdr"/>
        </w:types>
        <w:behaviors>
          <w:behavior w:val="content"/>
        </w:behaviors>
        <w:guid w:val="{FA04B41F-4561-4EC5-AB3E-2E97B9CDB98D}"/>
      </w:docPartPr>
      <w:docPartBody>
        <w:p w:rsidR="006E19F9" w:rsidRDefault="00BD6AF6" w:rsidP="00BD6AF6">
          <w:pPr>
            <w:pStyle w:val="3C4CE9EEE2F844F6B1EC0810B7D93C72"/>
          </w:pPr>
          <w:r w:rsidRPr="0063153A">
            <w:rPr>
              <w:rStyle w:val="Besedilooznabemesta"/>
            </w:rPr>
            <w:t>Kliknite ali tapnite tukaj, če želite vnesti besedilo.</w:t>
          </w:r>
        </w:p>
      </w:docPartBody>
    </w:docPart>
    <w:docPart>
      <w:docPartPr>
        <w:name w:val="B7321C4E7E3542F8B9F82D62CCF7F75E"/>
        <w:category>
          <w:name w:val="Splošno"/>
          <w:gallery w:val="placeholder"/>
        </w:category>
        <w:types>
          <w:type w:val="bbPlcHdr"/>
        </w:types>
        <w:behaviors>
          <w:behavior w:val="content"/>
        </w:behaviors>
        <w:guid w:val="{FAE87E9A-B164-41D0-82F0-1E24E97F2271}"/>
      </w:docPartPr>
      <w:docPartBody>
        <w:p w:rsidR="006E19F9" w:rsidRDefault="00BD6AF6" w:rsidP="00BD6AF6">
          <w:pPr>
            <w:pStyle w:val="B7321C4E7E3542F8B9F82D62CCF7F75E"/>
          </w:pPr>
          <w:r w:rsidRPr="00CB54B1">
            <w:rPr>
              <w:rStyle w:val="Besedilooznabemesta"/>
            </w:rPr>
            <w:t>Kliknite ali tapnite tukaj, če želite vnesti datum.</w:t>
          </w:r>
        </w:p>
      </w:docPartBody>
    </w:docPart>
    <w:docPart>
      <w:docPartPr>
        <w:name w:val="B75274814FF4448A92071311F8D1CEF0"/>
        <w:category>
          <w:name w:val="Splošno"/>
          <w:gallery w:val="placeholder"/>
        </w:category>
        <w:types>
          <w:type w:val="bbPlcHdr"/>
        </w:types>
        <w:behaviors>
          <w:behavior w:val="content"/>
        </w:behaviors>
        <w:guid w:val="{33F24A83-0A18-4715-9DE5-1A46117A0D46}"/>
      </w:docPartPr>
      <w:docPartBody>
        <w:p w:rsidR="006E19F9" w:rsidRDefault="00BD6AF6" w:rsidP="00BD6AF6">
          <w:pPr>
            <w:pStyle w:val="B75274814FF4448A92071311F8D1CEF0"/>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 w:name="Century Gothic">
    <w:panose1 w:val="020B05020202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57"/>
    <w:rsid w:val="00007CFD"/>
    <w:rsid w:val="0012574C"/>
    <w:rsid w:val="00140591"/>
    <w:rsid w:val="00164D4E"/>
    <w:rsid w:val="001B5592"/>
    <w:rsid w:val="001F11D1"/>
    <w:rsid w:val="00345EDB"/>
    <w:rsid w:val="003E07F9"/>
    <w:rsid w:val="003F1E32"/>
    <w:rsid w:val="00400718"/>
    <w:rsid w:val="00470657"/>
    <w:rsid w:val="004A6CE1"/>
    <w:rsid w:val="004F01C2"/>
    <w:rsid w:val="0052786C"/>
    <w:rsid w:val="005B6F45"/>
    <w:rsid w:val="00612E61"/>
    <w:rsid w:val="00633003"/>
    <w:rsid w:val="006E19F9"/>
    <w:rsid w:val="006F7ECC"/>
    <w:rsid w:val="007B522F"/>
    <w:rsid w:val="007D08E4"/>
    <w:rsid w:val="009274DD"/>
    <w:rsid w:val="00A62339"/>
    <w:rsid w:val="00AA1685"/>
    <w:rsid w:val="00AA7161"/>
    <w:rsid w:val="00AE1F75"/>
    <w:rsid w:val="00B3525B"/>
    <w:rsid w:val="00B4589C"/>
    <w:rsid w:val="00B82654"/>
    <w:rsid w:val="00BA079C"/>
    <w:rsid w:val="00BD6AF6"/>
    <w:rsid w:val="00C247DB"/>
    <w:rsid w:val="00C44A70"/>
    <w:rsid w:val="00DD3E0F"/>
    <w:rsid w:val="00E70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D6AF6"/>
    <w:rPr>
      <w:color w:val="808080"/>
    </w:rPr>
  </w:style>
  <w:style w:type="paragraph" w:customStyle="1" w:styleId="FB30DA85B06B461A91A01EB754347517">
    <w:name w:val="FB30DA85B06B461A91A01EB754347517"/>
    <w:rsid w:val="00470657"/>
  </w:style>
  <w:style w:type="paragraph" w:customStyle="1" w:styleId="289C8DAEA2874227BBCEBD46E9BC90CC">
    <w:name w:val="289C8DAEA2874227BBCEBD46E9BC90CC"/>
    <w:rsid w:val="00470657"/>
  </w:style>
  <w:style w:type="paragraph" w:customStyle="1" w:styleId="2C1CB30661C840879D76A4BE1DE79C6E">
    <w:name w:val="2C1CB30661C840879D76A4BE1DE79C6E"/>
    <w:rsid w:val="00470657"/>
  </w:style>
  <w:style w:type="paragraph" w:customStyle="1" w:styleId="5B63DAA4159446BEB2F15E9F0EDBDF09">
    <w:name w:val="5B63DAA4159446BEB2F15E9F0EDBDF09"/>
    <w:rsid w:val="00470657"/>
  </w:style>
  <w:style w:type="paragraph" w:customStyle="1" w:styleId="E08748C082A04B419B86C858C07A2ACC">
    <w:name w:val="E08748C082A04B419B86C858C07A2ACC"/>
    <w:rsid w:val="00470657"/>
  </w:style>
  <w:style w:type="paragraph" w:customStyle="1" w:styleId="7585C41B535D462CBFE7EB7717E87199">
    <w:name w:val="7585C41B535D462CBFE7EB7717E87199"/>
    <w:rsid w:val="00470657"/>
  </w:style>
  <w:style w:type="paragraph" w:customStyle="1" w:styleId="40D5351148F24E0DA2F6768CAADBB70B">
    <w:name w:val="40D5351148F24E0DA2F6768CAADBB70B"/>
    <w:rsid w:val="00470657"/>
  </w:style>
  <w:style w:type="paragraph" w:customStyle="1" w:styleId="82CD954EB35C424A8749C9AC13D17261">
    <w:name w:val="82CD954EB35C424A8749C9AC13D17261"/>
    <w:rsid w:val="00470657"/>
  </w:style>
  <w:style w:type="paragraph" w:customStyle="1" w:styleId="01671AAA3B0A4666B60AF8BF1DB38091">
    <w:name w:val="01671AAA3B0A4666B60AF8BF1DB38091"/>
    <w:rsid w:val="00470657"/>
  </w:style>
  <w:style w:type="paragraph" w:customStyle="1" w:styleId="D673A4D8A0C748CC954D77B82501D501">
    <w:name w:val="D673A4D8A0C748CC954D77B82501D501"/>
    <w:rsid w:val="00470657"/>
  </w:style>
  <w:style w:type="paragraph" w:customStyle="1" w:styleId="37F939333C4C4817BDCD66AE3EFA002D">
    <w:name w:val="37F939333C4C4817BDCD66AE3EFA002D"/>
    <w:rsid w:val="00470657"/>
  </w:style>
  <w:style w:type="paragraph" w:customStyle="1" w:styleId="DDB14DA21881484287B89FC8484751BE">
    <w:name w:val="DDB14DA21881484287B89FC8484751BE"/>
    <w:rsid w:val="00470657"/>
  </w:style>
  <w:style w:type="paragraph" w:customStyle="1" w:styleId="BFAF16A368AD4D5B9768AA23B47B1F96">
    <w:name w:val="BFAF16A368AD4D5B9768AA23B47B1F96"/>
    <w:rsid w:val="00470657"/>
  </w:style>
  <w:style w:type="paragraph" w:customStyle="1" w:styleId="49277C7E615A451A9AF99057B6CD28BA">
    <w:name w:val="49277C7E615A451A9AF99057B6CD28BA"/>
    <w:rsid w:val="00470657"/>
  </w:style>
  <w:style w:type="paragraph" w:customStyle="1" w:styleId="F9189CF97C5E4631AA46880071AAF57C">
    <w:name w:val="F9189CF97C5E4631AA46880071AAF57C"/>
    <w:rsid w:val="00470657"/>
  </w:style>
  <w:style w:type="paragraph" w:customStyle="1" w:styleId="FA565F8E7E3D438E94F29038FB2D169E">
    <w:name w:val="FA565F8E7E3D438E94F29038FB2D169E"/>
    <w:rsid w:val="00470657"/>
  </w:style>
  <w:style w:type="paragraph" w:customStyle="1" w:styleId="A4A4C875F63840CABBF7A72EECCB93FC">
    <w:name w:val="A4A4C875F63840CABBF7A72EECCB93FC"/>
    <w:rsid w:val="00470657"/>
  </w:style>
  <w:style w:type="paragraph" w:customStyle="1" w:styleId="C594D1251F1D494E8908F866C66EFB91">
    <w:name w:val="C594D1251F1D494E8908F866C66EFB91"/>
    <w:rsid w:val="00470657"/>
  </w:style>
  <w:style w:type="paragraph" w:customStyle="1" w:styleId="3CA6EDD76D2349DAA74CFB0FE78D7EFC">
    <w:name w:val="3CA6EDD76D2349DAA74CFB0FE78D7EFC"/>
    <w:rsid w:val="00470657"/>
  </w:style>
  <w:style w:type="paragraph" w:customStyle="1" w:styleId="E4B91EA497A847BCA3DE9B36403C672D">
    <w:name w:val="E4B91EA497A847BCA3DE9B36403C672D"/>
    <w:rsid w:val="00470657"/>
  </w:style>
  <w:style w:type="paragraph" w:customStyle="1" w:styleId="842B099AE22C40CC8BB15F0F2BE29B14">
    <w:name w:val="842B099AE22C40CC8BB15F0F2BE29B14"/>
    <w:rsid w:val="00470657"/>
  </w:style>
  <w:style w:type="paragraph" w:customStyle="1" w:styleId="FFC87709A11A4C43BB2698C59E4464C8">
    <w:name w:val="FFC87709A11A4C43BB2698C59E4464C8"/>
    <w:rsid w:val="00470657"/>
  </w:style>
  <w:style w:type="paragraph" w:customStyle="1" w:styleId="6C6DE7C36AA345F8A307257D72A81AE9">
    <w:name w:val="6C6DE7C36AA345F8A307257D72A81AE9"/>
    <w:rsid w:val="00470657"/>
  </w:style>
  <w:style w:type="paragraph" w:customStyle="1" w:styleId="3096D114AE66463984E741245FEF8AF8">
    <w:name w:val="3096D114AE66463984E741245FEF8AF8"/>
    <w:rsid w:val="00470657"/>
  </w:style>
  <w:style w:type="paragraph" w:customStyle="1" w:styleId="A54B3AEA7BBD4029B5FB5A9036859B76">
    <w:name w:val="A54B3AEA7BBD4029B5FB5A9036859B76"/>
    <w:rsid w:val="00470657"/>
  </w:style>
  <w:style w:type="paragraph" w:customStyle="1" w:styleId="E58374B89F84413B9A556C9639E310C5">
    <w:name w:val="E58374B89F84413B9A556C9639E310C5"/>
    <w:rsid w:val="00470657"/>
  </w:style>
  <w:style w:type="paragraph" w:customStyle="1" w:styleId="4ED803E427E74AFE9FC6DE17F72B261A">
    <w:name w:val="4ED803E427E74AFE9FC6DE17F72B261A"/>
    <w:rsid w:val="00470657"/>
  </w:style>
  <w:style w:type="paragraph" w:customStyle="1" w:styleId="27550599B2D44E5AB431896941BC501F">
    <w:name w:val="27550599B2D44E5AB431896941BC501F"/>
    <w:rsid w:val="00470657"/>
  </w:style>
  <w:style w:type="paragraph" w:customStyle="1" w:styleId="8A78A8FB657A4F598459BCF124BB52C8">
    <w:name w:val="8A78A8FB657A4F598459BCF124BB52C8"/>
    <w:rsid w:val="00470657"/>
  </w:style>
  <w:style w:type="paragraph" w:customStyle="1" w:styleId="C61627B5A92F4D0A98BA2F09EF1CA13D">
    <w:name w:val="C61627B5A92F4D0A98BA2F09EF1CA13D"/>
    <w:rsid w:val="00470657"/>
  </w:style>
  <w:style w:type="paragraph" w:customStyle="1" w:styleId="F0D384C8677448269185396300E3430D">
    <w:name w:val="F0D384C8677448269185396300E3430D"/>
    <w:rsid w:val="00470657"/>
  </w:style>
  <w:style w:type="paragraph" w:customStyle="1" w:styleId="2F6914E7383B4A0BA6CC2C6873DAB9AF">
    <w:name w:val="2F6914E7383B4A0BA6CC2C6873DAB9AF"/>
    <w:rsid w:val="00470657"/>
  </w:style>
  <w:style w:type="paragraph" w:customStyle="1" w:styleId="1129ECC0B4B14727B5C99E3FD6B0C300">
    <w:name w:val="1129ECC0B4B14727B5C99E3FD6B0C300"/>
    <w:rsid w:val="00470657"/>
  </w:style>
  <w:style w:type="paragraph" w:customStyle="1" w:styleId="0736D4BAAB7A475BA60AFFA022C26FEC">
    <w:name w:val="0736D4BAAB7A475BA60AFFA022C26FEC"/>
    <w:rsid w:val="00470657"/>
  </w:style>
  <w:style w:type="paragraph" w:customStyle="1" w:styleId="A40793AA89034716A158243BEB7DC375">
    <w:name w:val="A40793AA89034716A158243BEB7DC375"/>
    <w:rsid w:val="00470657"/>
  </w:style>
  <w:style w:type="paragraph" w:customStyle="1" w:styleId="4CAA4B0D0CAA4B84BAEEFE57D5142DEE">
    <w:name w:val="4CAA4B0D0CAA4B84BAEEFE57D5142DEE"/>
    <w:rsid w:val="00470657"/>
  </w:style>
  <w:style w:type="paragraph" w:customStyle="1" w:styleId="08FF542F1B6A435C972834B971CEF551">
    <w:name w:val="08FF542F1B6A435C972834B971CEF551"/>
    <w:rsid w:val="00470657"/>
  </w:style>
  <w:style w:type="paragraph" w:customStyle="1" w:styleId="F7CF8C1290F340749D55B09132DF484D">
    <w:name w:val="F7CF8C1290F340749D55B09132DF484D"/>
    <w:rsid w:val="00470657"/>
  </w:style>
  <w:style w:type="paragraph" w:customStyle="1" w:styleId="C6748AB3B4B84B698807818898A10A26">
    <w:name w:val="C6748AB3B4B84B698807818898A10A26"/>
    <w:rsid w:val="00470657"/>
  </w:style>
  <w:style w:type="paragraph" w:customStyle="1" w:styleId="2572A4EE0B2A4455956487CF6AFD074C">
    <w:name w:val="2572A4EE0B2A4455956487CF6AFD074C"/>
    <w:rsid w:val="00470657"/>
  </w:style>
  <w:style w:type="paragraph" w:customStyle="1" w:styleId="B45BD9826D064E719206C09F8FD65E11">
    <w:name w:val="B45BD9826D064E719206C09F8FD65E11"/>
    <w:rsid w:val="00470657"/>
  </w:style>
  <w:style w:type="paragraph" w:customStyle="1" w:styleId="7E555F311C2E4142A33DF94869AA59AA">
    <w:name w:val="7E555F311C2E4142A33DF94869AA59AA"/>
    <w:rsid w:val="00470657"/>
  </w:style>
  <w:style w:type="paragraph" w:customStyle="1" w:styleId="0CCCFEB3C305462C80B03C218452D7BD">
    <w:name w:val="0CCCFEB3C305462C80B03C218452D7BD"/>
    <w:rsid w:val="00470657"/>
  </w:style>
  <w:style w:type="paragraph" w:customStyle="1" w:styleId="B48E6C87AB9D4E30AAAE0194C0AA55B6">
    <w:name w:val="B48E6C87AB9D4E30AAAE0194C0AA55B6"/>
    <w:rsid w:val="00470657"/>
  </w:style>
  <w:style w:type="paragraph" w:customStyle="1" w:styleId="C1C7B383D2C1465095D6DC80F3C32DB8">
    <w:name w:val="C1C7B383D2C1465095D6DC80F3C32DB8"/>
    <w:rsid w:val="00470657"/>
  </w:style>
  <w:style w:type="paragraph" w:customStyle="1" w:styleId="52CE80058161407BA7690DBA04E9B97C">
    <w:name w:val="52CE80058161407BA7690DBA04E9B97C"/>
    <w:rsid w:val="00470657"/>
  </w:style>
  <w:style w:type="paragraph" w:customStyle="1" w:styleId="B0FC2B2AA8CC4E56B7A92CA8DFED1A6B">
    <w:name w:val="B0FC2B2AA8CC4E56B7A92CA8DFED1A6B"/>
    <w:rsid w:val="00470657"/>
  </w:style>
  <w:style w:type="paragraph" w:customStyle="1" w:styleId="3C52A8B896294C6BB1F47B3DD60C7EEB">
    <w:name w:val="3C52A8B896294C6BB1F47B3DD60C7EEB"/>
    <w:rsid w:val="00470657"/>
  </w:style>
  <w:style w:type="paragraph" w:customStyle="1" w:styleId="806EC4D8F1214FD8AB7AEFD4832CAF2F">
    <w:name w:val="806EC4D8F1214FD8AB7AEFD4832CAF2F"/>
    <w:rsid w:val="00470657"/>
  </w:style>
  <w:style w:type="paragraph" w:customStyle="1" w:styleId="81EBF3EC58B9485684F58356022BD200">
    <w:name w:val="81EBF3EC58B9485684F58356022BD200"/>
    <w:rsid w:val="00470657"/>
  </w:style>
  <w:style w:type="paragraph" w:customStyle="1" w:styleId="E92292FE5FAB491E8E5B7295AB259CA5">
    <w:name w:val="E92292FE5FAB491E8E5B7295AB259CA5"/>
    <w:rsid w:val="00470657"/>
  </w:style>
  <w:style w:type="paragraph" w:customStyle="1" w:styleId="B8E46787B1B34658BD1EF4BC38E46E18">
    <w:name w:val="B8E46787B1B34658BD1EF4BC38E46E18"/>
    <w:rsid w:val="00470657"/>
  </w:style>
  <w:style w:type="paragraph" w:customStyle="1" w:styleId="99428A5645F44F2A86E4CE63D7CBE137">
    <w:name w:val="99428A5645F44F2A86E4CE63D7CBE137"/>
    <w:rsid w:val="00470657"/>
  </w:style>
  <w:style w:type="paragraph" w:customStyle="1" w:styleId="964D41A8DDE14FCEAF54396B6C5A6AF5">
    <w:name w:val="964D41A8DDE14FCEAF54396B6C5A6AF5"/>
    <w:rsid w:val="00470657"/>
  </w:style>
  <w:style w:type="paragraph" w:customStyle="1" w:styleId="F31BCC96CEC44E9F8EFDA60505D2A157">
    <w:name w:val="F31BCC96CEC44E9F8EFDA60505D2A157"/>
    <w:rsid w:val="00470657"/>
  </w:style>
  <w:style w:type="paragraph" w:customStyle="1" w:styleId="41C096A401554FE5A2118579914382F2">
    <w:name w:val="41C096A401554FE5A2118579914382F2"/>
    <w:rsid w:val="00470657"/>
  </w:style>
  <w:style w:type="paragraph" w:customStyle="1" w:styleId="D569424190BE450DBC39C7141B408041">
    <w:name w:val="D569424190BE450DBC39C7141B408041"/>
    <w:rsid w:val="00470657"/>
  </w:style>
  <w:style w:type="paragraph" w:customStyle="1" w:styleId="F5198572A48846E9A191EDF0A73DAD7A">
    <w:name w:val="F5198572A48846E9A191EDF0A73DAD7A"/>
    <w:rsid w:val="00470657"/>
  </w:style>
  <w:style w:type="paragraph" w:customStyle="1" w:styleId="1FD892D5DCDE4E1BB38E234371355184">
    <w:name w:val="1FD892D5DCDE4E1BB38E234371355184"/>
    <w:rsid w:val="00470657"/>
  </w:style>
  <w:style w:type="paragraph" w:customStyle="1" w:styleId="645574452F0F481CB2E8D275730641AE">
    <w:name w:val="645574452F0F481CB2E8D275730641AE"/>
    <w:rsid w:val="00470657"/>
  </w:style>
  <w:style w:type="paragraph" w:customStyle="1" w:styleId="6D570BA0BD3749B5AD4C6CD84A3CCF8B">
    <w:name w:val="6D570BA0BD3749B5AD4C6CD84A3CCF8B"/>
    <w:rsid w:val="00470657"/>
  </w:style>
  <w:style w:type="paragraph" w:customStyle="1" w:styleId="0E92E8F45F764D9DBEB7E933415CE946">
    <w:name w:val="0E92E8F45F764D9DBEB7E933415CE946"/>
    <w:rsid w:val="00470657"/>
  </w:style>
  <w:style w:type="paragraph" w:customStyle="1" w:styleId="E8008F2D1F7042AF89BDD1131C246DC0">
    <w:name w:val="E8008F2D1F7042AF89BDD1131C246DC0"/>
    <w:rsid w:val="00470657"/>
  </w:style>
  <w:style w:type="paragraph" w:customStyle="1" w:styleId="F7DB5DA5B9374570896BE6B151066DA4">
    <w:name w:val="F7DB5DA5B9374570896BE6B151066DA4"/>
    <w:rsid w:val="00470657"/>
  </w:style>
  <w:style w:type="paragraph" w:customStyle="1" w:styleId="28DDE14256844C7E87F14F24328E7314">
    <w:name w:val="28DDE14256844C7E87F14F24328E7314"/>
    <w:rsid w:val="00470657"/>
  </w:style>
  <w:style w:type="paragraph" w:customStyle="1" w:styleId="8F4BCD8672C648809C7D3515E38E79CE">
    <w:name w:val="8F4BCD8672C648809C7D3515E38E79CE"/>
    <w:rsid w:val="00470657"/>
  </w:style>
  <w:style w:type="paragraph" w:customStyle="1" w:styleId="15B635A36C4E4A389CEDBCFDE4A17CC4">
    <w:name w:val="15B635A36C4E4A389CEDBCFDE4A17CC4"/>
    <w:rsid w:val="00470657"/>
  </w:style>
  <w:style w:type="paragraph" w:customStyle="1" w:styleId="7C676AF55986464DB192A31668003103">
    <w:name w:val="7C676AF55986464DB192A31668003103"/>
    <w:rsid w:val="00164D4E"/>
    <w:pPr>
      <w:spacing w:line="278" w:lineRule="auto"/>
    </w:pPr>
    <w:rPr>
      <w:kern w:val="2"/>
      <w:sz w:val="24"/>
      <w:szCs w:val="24"/>
      <w14:ligatures w14:val="standardContextual"/>
    </w:rPr>
  </w:style>
  <w:style w:type="paragraph" w:customStyle="1" w:styleId="76C5253C0E574DC88E222172668E2E95">
    <w:name w:val="76C5253C0E574DC88E222172668E2E95"/>
    <w:rsid w:val="00164D4E"/>
    <w:pPr>
      <w:spacing w:line="278" w:lineRule="auto"/>
    </w:pPr>
    <w:rPr>
      <w:kern w:val="2"/>
      <w:sz w:val="24"/>
      <w:szCs w:val="24"/>
      <w14:ligatures w14:val="standardContextual"/>
    </w:rPr>
  </w:style>
  <w:style w:type="paragraph" w:customStyle="1" w:styleId="955BE3FF81BB46198994E7B0C6359F83">
    <w:name w:val="955BE3FF81BB46198994E7B0C6359F83"/>
    <w:rsid w:val="00164D4E"/>
    <w:pPr>
      <w:spacing w:line="278" w:lineRule="auto"/>
    </w:pPr>
    <w:rPr>
      <w:kern w:val="2"/>
      <w:sz w:val="24"/>
      <w:szCs w:val="24"/>
      <w14:ligatures w14:val="standardContextual"/>
    </w:rPr>
  </w:style>
  <w:style w:type="paragraph" w:customStyle="1" w:styleId="179A6FAD83CC44EBA086E94788B1C255">
    <w:name w:val="179A6FAD83CC44EBA086E94788B1C255"/>
    <w:rsid w:val="00164D4E"/>
    <w:pPr>
      <w:spacing w:line="278" w:lineRule="auto"/>
    </w:pPr>
    <w:rPr>
      <w:kern w:val="2"/>
      <w:sz w:val="24"/>
      <w:szCs w:val="24"/>
      <w14:ligatures w14:val="standardContextual"/>
    </w:rPr>
  </w:style>
  <w:style w:type="paragraph" w:customStyle="1" w:styleId="ED3D71C0C18B41EBB18AA60337C12AFE">
    <w:name w:val="ED3D71C0C18B41EBB18AA60337C12AFE"/>
    <w:rsid w:val="00164D4E"/>
    <w:pPr>
      <w:spacing w:line="278" w:lineRule="auto"/>
    </w:pPr>
    <w:rPr>
      <w:kern w:val="2"/>
      <w:sz w:val="24"/>
      <w:szCs w:val="24"/>
      <w14:ligatures w14:val="standardContextual"/>
    </w:rPr>
  </w:style>
  <w:style w:type="paragraph" w:customStyle="1" w:styleId="CF747758D80B4F8DA83CE8D7FE70B9FE">
    <w:name w:val="CF747758D80B4F8DA83CE8D7FE70B9FE"/>
    <w:rsid w:val="00164D4E"/>
    <w:pPr>
      <w:spacing w:line="278" w:lineRule="auto"/>
    </w:pPr>
    <w:rPr>
      <w:kern w:val="2"/>
      <w:sz w:val="24"/>
      <w:szCs w:val="24"/>
      <w14:ligatures w14:val="standardContextual"/>
    </w:rPr>
  </w:style>
  <w:style w:type="paragraph" w:customStyle="1" w:styleId="188A730F07674089A7D6786DC4C433FD">
    <w:name w:val="188A730F07674089A7D6786DC4C433FD"/>
    <w:rsid w:val="00164D4E"/>
    <w:pPr>
      <w:spacing w:line="278" w:lineRule="auto"/>
    </w:pPr>
    <w:rPr>
      <w:kern w:val="2"/>
      <w:sz w:val="24"/>
      <w:szCs w:val="24"/>
      <w14:ligatures w14:val="standardContextual"/>
    </w:rPr>
  </w:style>
  <w:style w:type="paragraph" w:customStyle="1" w:styleId="80156E68E7DF46829FD32AE8E0048337">
    <w:name w:val="80156E68E7DF46829FD32AE8E0048337"/>
    <w:rsid w:val="00164D4E"/>
    <w:pPr>
      <w:spacing w:line="278" w:lineRule="auto"/>
    </w:pPr>
    <w:rPr>
      <w:kern w:val="2"/>
      <w:sz w:val="24"/>
      <w:szCs w:val="24"/>
      <w14:ligatures w14:val="standardContextual"/>
    </w:rPr>
  </w:style>
  <w:style w:type="paragraph" w:customStyle="1" w:styleId="F35F5C72E6B14BEC96E678CD63D13E9D">
    <w:name w:val="F35F5C72E6B14BEC96E678CD63D13E9D"/>
    <w:rsid w:val="00164D4E"/>
    <w:pPr>
      <w:spacing w:line="278" w:lineRule="auto"/>
    </w:pPr>
    <w:rPr>
      <w:kern w:val="2"/>
      <w:sz w:val="24"/>
      <w:szCs w:val="24"/>
      <w14:ligatures w14:val="standardContextual"/>
    </w:rPr>
  </w:style>
  <w:style w:type="paragraph" w:customStyle="1" w:styleId="6A8165A3EA1E43EC8E573C20BE04AE24">
    <w:name w:val="6A8165A3EA1E43EC8E573C20BE04AE24"/>
    <w:rsid w:val="00164D4E"/>
    <w:pPr>
      <w:spacing w:line="278" w:lineRule="auto"/>
    </w:pPr>
    <w:rPr>
      <w:kern w:val="2"/>
      <w:sz w:val="24"/>
      <w:szCs w:val="24"/>
      <w14:ligatures w14:val="standardContextual"/>
    </w:rPr>
  </w:style>
  <w:style w:type="paragraph" w:customStyle="1" w:styleId="F2A2E2CE61C7411A9D339086AAA41831">
    <w:name w:val="F2A2E2CE61C7411A9D339086AAA41831"/>
    <w:rsid w:val="00164D4E"/>
    <w:pPr>
      <w:spacing w:line="278" w:lineRule="auto"/>
    </w:pPr>
    <w:rPr>
      <w:kern w:val="2"/>
      <w:sz w:val="24"/>
      <w:szCs w:val="24"/>
      <w14:ligatures w14:val="standardContextual"/>
    </w:rPr>
  </w:style>
  <w:style w:type="paragraph" w:customStyle="1" w:styleId="85CC7B7325A94C1CA1A4CFA2A5DA187D">
    <w:name w:val="85CC7B7325A94C1CA1A4CFA2A5DA187D"/>
    <w:rsid w:val="00164D4E"/>
    <w:pPr>
      <w:spacing w:line="278" w:lineRule="auto"/>
    </w:pPr>
    <w:rPr>
      <w:kern w:val="2"/>
      <w:sz w:val="24"/>
      <w:szCs w:val="24"/>
      <w14:ligatures w14:val="standardContextual"/>
    </w:rPr>
  </w:style>
  <w:style w:type="paragraph" w:customStyle="1" w:styleId="ABDE2FD526FB4C96B5C88CC48EA2C637">
    <w:name w:val="ABDE2FD526FB4C96B5C88CC48EA2C637"/>
    <w:rsid w:val="00164D4E"/>
    <w:pPr>
      <w:spacing w:line="278" w:lineRule="auto"/>
    </w:pPr>
    <w:rPr>
      <w:kern w:val="2"/>
      <w:sz w:val="24"/>
      <w:szCs w:val="24"/>
      <w14:ligatures w14:val="standardContextual"/>
    </w:rPr>
  </w:style>
  <w:style w:type="paragraph" w:customStyle="1" w:styleId="D89E525027C54A46AFEDC57D42D4D5E1">
    <w:name w:val="D89E525027C54A46AFEDC57D42D4D5E1"/>
    <w:rsid w:val="00164D4E"/>
    <w:pPr>
      <w:spacing w:line="278" w:lineRule="auto"/>
    </w:pPr>
    <w:rPr>
      <w:kern w:val="2"/>
      <w:sz w:val="24"/>
      <w:szCs w:val="24"/>
      <w14:ligatures w14:val="standardContextual"/>
    </w:rPr>
  </w:style>
  <w:style w:type="paragraph" w:customStyle="1" w:styleId="A8484AAA79CF43A9A6C078AA764373C3">
    <w:name w:val="A8484AAA79CF43A9A6C078AA764373C3"/>
    <w:rsid w:val="00164D4E"/>
    <w:pPr>
      <w:spacing w:line="278" w:lineRule="auto"/>
    </w:pPr>
    <w:rPr>
      <w:kern w:val="2"/>
      <w:sz w:val="24"/>
      <w:szCs w:val="24"/>
      <w14:ligatures w14:val="standardContextual"/>
    </w:rPr>
  </w:style>
  <w:style w:type="paragraph" w:customStyle="1" w:styleId="507DA3CA833D4B6FB5B7428CFEE0D7CC">
    <w:name w:val="507DA3CA833D4B6FB5B7428CFEE0D7CC"/>
    <w:rsid w:val="00164D4E"/>
    <w:pPr>
      <w:spacing w:line="278" w:lineRule="auto"/>
    </w:pPr>
    <w:rPr>
      <w:kern w:val="2"/>
      <w:sz w:val="24"/>
      <w:szCs w:val="24"/>
      <w14:ligatures w14:val="standardContextual"/>
    </w:rPr>
  </w:style>
  <w:style w:type="paragraph" w:customStyle="1" w:styleId="DD8C174FDE984F87942F6322F84DB83B">
    <w:name w:val="DD8C174FDE984F87942F6322F84DB83B"/>
    <w:rsid w:val="00164D4E"/>
    <w:pPr>
      <w:spacing w:line="278" w:lineRule="auto"/>
    </w:pPr>
    <w:rPr>
      <w:kern w:val="2"/>
      <w:sz w:val="24"/>
      <w:szCs w:val="24"/>
      <w14:ligatures w14:val="standardContextual"/>
    </w:rPr>
  </w:style>
  <w:style w:type="paragraph" w:customStyle="1" w:styleId="3B50F51FF6884CB0ADB00A26EA350CBE">
    <w:name w:val="3B50F51FF6884CB0ADB00A26EA350CBE"/>
    <w:rsid w:val="00164D4E"/>
    <w:pPr>
      <w:spacing w:line="278" w:lineRule="auto"/>
    </w:pPr>
    <w:rPr>
      <w:kern w:val="2"/>
      <w:sz w:val="24"/>
      <w:szCs w:val="24"/>
      <w14:ligatures w14:val="standardContextual"/>
    </w:rPr>
  </w:style>
  <w:style w:type="paragraph" w:customStyle="1" w:styleId="1EBD3D39E05B4EBCAA2350ECC5F18507">
    <w:name w:val="1EBD3D39E05B4EBCAA2350ECC5F18507"/>
    <w:rsid w:val="00164D4E"/>
    <w:pPr>
      <w:spacing w:line="278" w:lineRule="auto"/>
    </w:pPr>
    <w:rPr>
      <w:kern w:val="2"/>
      <w:sz w:val="24"/>
      <w:szCs w:val="24"/>
      <w14:ligatures w14:val="standardContextual"/>
    </w:rPr>
  </w:style>
  <w:style w:type="paragraph" w:customStyle="1" w:styleId="DF2B6B078A3F4EF5972EB5EF762B1E90">
    <w:name w:val="DF2B6B078A3F4EF5972EB5EF762B1E90"/>
    <w:rsid w:val="00164D4E"/>
    <w:pPr>
      <w:spacing w:line="278" w:lineRule="auto"/>
    </w:pPr>
    <w:rPr>
      <w:kern w:val="2"/>
      <w:sz w:val="24"/>
      <w:szCs w:val="24"/>
      <w14:ligatures w14:val="standardContextual"/>
    </w:rPr>
  </w:style>
  <w:style w:type="paragraph" w:customStyle="1" w:styleId="AD5D277BBBBF40249EC9B2884803C87E">
    <w:name w:val="AD5D277BBBBF40249EC9B2884803C87E"/>
    <w:rsid w:val="00164D4E"/>
    <w:pPr>
      <w:spacing w:line="278" w:lineRule="auto"/>
    </w:pPr>
    <w:rPr>
      <w:kern w:val="2"/>
      <w:sz w:val="24"/>
      <w:szCs w:val="24"/>
      <w14:ligatures w14:val="standardContextual"/>
    </w:rPr>
  </w:style>
  <w:style w:type="paragraph" w:customStyle="1" w:styleId="77E4793E2AC846FCA30ABFD78F55F092">
    <w:name w:val="77E4793E2AC846FCA30ABFD78F55F092"/>
    <w:rsid w:val="00BD6AF6"/>
    <w:pPr>
      <w:spacing w:line="278" w:lineRule="auto"/>
    </w:pPr>
    <w:rPr>
      <w:kern w:val="2"/>
      <w:sz w:val="24"/>
      <w:szCs w:val="24"/>
      <w14:ligatures w14:val="standardContextual"/>
    </w:rPr>
  </w:style>
  <w:style w:type="paragraph" w:customStyle="1" w:styleId="089568741E1D4BE89D87B3A9168245E1">
    <w:name w:val="089568741E1D4BE89D87B3A9168245E1"/>
    <w:rsid w:val="00BD6AF6"/>
    <w:pPr>
      <w:spacing w:line="278" w:lineRule="auto"/>
    </w:pPr>
    <w:rPr>
      <w:kern w:val="2"/>
      <w:sz w:val="24"/>
      <w:szCs w:val="24"/>
      <w14:ligatures w14:val="standardContextual"/>
    </w:rPr>
  </w:style>
  <w:style w:type="paragraph" w:customStyle="1" w:styleId="34BD9E89976B46278AEA97F39016D9D0">
    <w:name w:val="34BD9E89976B46278AEA97F39016D9D0"/>
    <w:rsid w:val="00BD6AF6"/>
    <w:pPr>
      <w:spacing w:line="278" w:lineRule="auto"/>
    </w:pPr>
    <w:rPr>
      <w:kern w:val="2"/>
      <w:sz w:val="24"/>
      <w:szCs w:val="24"/>
      <w14:ligatures w14:val="standardContextual"/>
    </w:rPr>
  </w:style>
  <w:style w:type="paragraph" w:customStyle="1" w:styleId="3434CE2084FA461A888EF0FFB21C3942">
    <w:name w:val="3434CE2084FA461A888EF0FFB21C3942"/>
    <w:rsid w:val="00BD6AF6"/>
    <w:pPr>
      <w:spacing w:line="278" w:lineRule="auto"/>
    </w:pPr>
    <w:rPr>
      <w:kern w:val="2"/>
      <w:sz w:val="24"/>
      <w:szCs w:val="24"/>
      <w14:ligatures w14:val="standardContextual"/>
    </w:rPr>
  </w:style>
  <w:style w:type="paragraph" w:customStyle="1" w:styleId="ED69AE5F8606433D928B783222DA2AAD">
    <w:name w:val="ED69AE5F8606433D928B783222DA2AAD"/>
    <w:rsid w:val="00BD6AF6"/>
    <w:pPr>
      <w:spacing w:line="278" w:lineRule="auto"/>
    </w:pPr>
    <w:rPr>
      <w:kern w:val="2"/>
      <w:sz w:val="24"/>
      <w:szCs w:val="24"/>
      <w14:ligatures w14:val="standardContextual"/>
    </w:rPr>
  </w:style>
  <w:style w:type="paragraph" w:customStyle="1" w:styleId="A0B701706BF54B0D836B9233452C6660">
    <w:name w:val="A0B701706BF54B0D836B9233452C6660"/>
    <w:rsid w:val="00BD6AF6"/>
    <w:pPr>
      <w:spacing w:line="278" w:lineRule="auto"/>
    </w:pPr>
    <w:rPr>
      <w:kern w:val="2"/>
      <w:sz w:val="24"/>
      <w:szCs w:val="24"/>
      <w14:ligatures w14:val="standardContextual"/>
    </w:rPr>
  </w:style>
  <w:style w:type="paragraph" w:customStyle="1" w:styleId="E078FFBAEE8049368B08BAECA453B4DE">
    <w:name w:val="E078FFBAEE8049368B08BAECA453B4DE"/>
    <w:rsid w:val="00BD6AF6"/>
    <w:pPr>
      <w:spacing w:line="278" w:lineRule="auto"/>
    </w:pPr>
    <w:rPr>
      <w:kern w:val="2"/>
      <w:sz w:val="24"/>
      <w:szCs w:val="24"/>
      <w14:ligatures w14:val="standardContextual"/>
    </w:rPr>
  </w:style>
  <w:style w:type="paragraph" w:customStyle="1" w:styleId="8D486854A9B140C38D96C26D5E98F0B9">
    <w:name w:val="8D486854A9B140C38D96C26D5E98F0B9"/>
    <w:rsid w:val="00BD6AF6"/>
    <w:pPr>
      <w:spacing w:line="278" w:lineRule="auto"/>
    </w:pPr>
    <w:rPr>
      <w:kern w:val="2"/>
      <w:sz w:val="24"/>
      <w:szCs w:val="24"/>
      <w14:ligatures w14:val="standardContextual"/>
    </w:rPr>
  </w:style>
  <w:style w:type="paragraph" w:customStyle="1" w:styleId="F71B43E5727141B5A2452850B4139C82">
    <w:name w:val="F71B43E5727141B5A2452850B4139C82"/>
    <w:rsid w:val="00BD6AF6"/>
    <w:pPr>
      <w:spacing w:line="278" w:lineRule="auto"/>
    </w:pPr>
    <w:rPr>
      <w:kern w:val="2"/>
      <w:sz w:val="24"/>
      <w:szCs w:val="24"/>
      <w14:ligatures w14:val="standardContextual"/>
    </w:rPr>
  </w:style>
  <w:style w:type="paragraph" w:customStyle="1" w:styleId="C62699FD13E34827821488E5F56B6DB6">
    <w:name w:val="C62699FD13E34827821488E5F56B6DB6"/>
    <w:rsid w:val="00BD6AF6"/>
    <w:pPr>
      <w:spacing w:line="278" w:lineRule="auto"/>
    </w:pPr>
    <w:rPr>
      <w:kern w:val="2"/>
      <w:sz w:val="24"/>
      <w:szCs w:val="24"/>
      <w14:ligatures w14:val="standardContextual"/>
    </w:rPr>
  </w:style>
  <w:style w:type="paragraph" w:customStyle="1" w:styleId="FD50E394E02E4C2AB11F014AAF7509DB">
    <w:name w:val="FD50E394E02E4C2AB11F014AAF7509DB"/>
    <w:rsid w:val="00BD6AF6"/>
    <w:pPr>
      <w:spacing w:line="278" w:lineRule="auto"/>
    </w:pPr>
    <w:rPr>
      <w:kern w:val="2"/>
      <w:sz w:val="24"/>
      <w:szCs w:val="24"/>
      <w14:ligatures w14:val="standardContextual"/>
    </w:rPr>
  </w:style>
  <w:style w:type="paragraph" w:customStyle="1" w:styleId="48B9A233E0174D908697DFC984BB23FD">
    <w:name w:val="48B9A233E0174D908697DFC984BB23FD"/>
    <w:rsid w:val="00BD6AF6"/>
    <w:pPr>
      <w:spacing w:line="278" w:lineRule="auto"/>
    </w:pPr>
    <w:rPr>
      <w:kern w:val="2"/>
      <w:sz w:val="24"/>
      <w:szCs w:val="24"/>
      <w14:ligatures w14:val="standardContextual"/>
    </w:rPr>
  </w:style>
  <w:style w:type="paragraph" w:customStyle="1" w:styleId="4A67C68431104A2A85AE2A1720843EF7">
    <w:name w:val="4A67C68431104A2A85AE2A1720843EF7"/>
    <w:rsid w:val="00BD6AF6"/>
    <w:pPr>
      <w:spacing w:line="278" w:lineRule="auto"/>
    </w:pPr>
    <w:rPr>
      <w:kern w:val="2"/>
      <w:sz w:val="24"/>
      <w:szCs w:val="24"/>
      <w14:ligatures w14:val="standardContextual"/>
    </w:rPr>
  </w:style>
  <w:style w:type="paragraph" w:customStyle="1" w:styleId="3C4CE9EEE2F844F6B1EC0810B7D93C72">
    <w:name w:val="3C4CE9EEE2F844F6B1EC0810B7D93C72"/>
    <w:rsid w:val="00BD6AF6"/>
    <w:pPr>
      <w:spacing w:line="278" w:lineRule="auto"/>
    </w:pPr>
    <w:rPr>
      <w:kern w:val="2"/>
      <w:sz w:val="24"/>
      <w:szCs w:val="24"/>
      <w14:ligatures w14:val="standardContextual"/>
    </w:rPr>
  </w:style>
  <w:style w:type="paragraph" w:customStyle="1" w:styleId="B7321C4E7E3542F8B9F82D62CCF7F75E">
    <w:name w:val="B7321C4E7E3542F8B9F82D62CCF7F75E"/>
    <w:rsid w:val="00BD6AF6"/>
    <w:pPr>
      <w:spacing w:line="278" w:lineRule="auto"/>
    </w:pPr>
    <w:rPr>
      <w:kern w:val="2"/>
      <w:sz w:val="24"/>
      <w:szCs w:val="24"/>
      <w14:ligatures w14:val="standardContextual"/>
    </w:rPr>
  </w:style>
  <w:style w:type="paragraph" w:customStyle="1" w:styleId="B75274814FF4448A92071311F8D1CEF0">
    <w:name w:val="B75274814FF4448A92071311F8D1CEF0"/>
    <w:rsid w:val="00BD6A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12371</Words>
  <Characters>70521</Characters>
  <DocSecurity>0</DocSecurity>
  <Lines>587</Lines>
  <Paragraphs>165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2026-01-07T09:29:00Z</dcterms:created>
  <dcterms:modified xsi:type="dcterms:W3CDTF">2026-01-07T09:30:00Z</dcterms:modified>
</cp:coreProperties>
</file>